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A6C" w:rsidRDefault="006C3A6C">
      <w:pPr>
        <w:autoSpaceDE w:val="0"/>
        <w:autoSpaceDN w:val="0"/>
        <w:spacing w:after="78" w:line="220" w:lineRule="exact"/>
      </w:pPr>
    </w:p>
    <w:p w:rsidR="006C3A6C" w:rsidRPr="00825B1C" w:rsidRDefault="00EE4671">
      <w:pPr>
        <w:autoSpaceDE w:val="0"/>
        <w:autoSpaceDN w:val="0"/>
        <w:spacing w:after="0" w:line="230" w:lineRule="auto"/>
        <w:ind w:left="1494"/>
        <w:rPr>
          <w:lang w:val="ru-RU"/>
        </w:rPr>
      </w:pPr>
      <w:r w:rsidRPr="00825B1C">
        <w:rPr>
          <w:rFonts w:ascii="Times New Roman" w:eastAsia="Times New Roman" w:hAnsi="Times New Roman"/>
          <w:b/>
          <w:color w:val="000000"/>
          <w:sz w:val="24"/>
          <w:lang w:val="ru-RU"/>
        </w:rPr>
        <w:t>МИНИСТЕРСТВО ПРОСВЕЩЕНИЯ РОССИЙСКОЙ ФЕДЕРАЦИИ</w:t>
      </w:r>
    </w:p>
    <w:p w:rsidR="006C3A6C" w:rsidRPr="00825B1C" w:rsidRDefault="00EE4671">
      <w:pPr>
        <w:autoSpaceDE w:val="0"/>
        <w:autoSpaceDN w:val="0"/>
        <w:spacing w:after="0" w:line="230" w:lineRule="auto"/>
        <w:ind w:left="1302"/>
        <w:rPr>
          <w:lang w:val="ru-RU"/>
        </w:rPr>
      </w:pPr>
      <w:r w:rsidRPr="00825B1C">
        <w:rPr>
          <w:rFonts w:ascii="Times New Roman" w:eastAsia="Times New Roman" w:hAnsi="Times New Roman"/>
          <w:color w:val="000000"/>
          <w:sz w:val="24"/>
          <w:lang w:val="ru-RU"/>
        </w:rPr>
        <w:t>Министерство общего и профессионального образования Ростовской области</w:t>
      </w:r>
    </w:p>
    <w:p w:rsidR="006C3A6C" w:rsidRPr="00825B1C" w:rsidRDefault="00EE4671">
      <w:pPr>
        <w:autoSpaceDE w:val="0"/>
        <w:autoSpaceDN w:val="0"/>
        <w:spacing w:after="0" w:line="230" w:lineRule="auto"/>
        <w:ind w:left="2244"/>
        <w:rPr>
          <w:lang w:val="ru-RU"/>
        </w:rPr>
      </w:pPr>
      <w:r w:rsidRPr="00825B1C">
        <w:rPr>
          <w:rFonts w:ascii="Times New Roman" w:eastAsia="Times New Roman" w:hAnsi="Times New Roman"/>
          <w:color w:val="000000"/>
          <w:sz w:val="24"/>
          <w:lang w:val="ru-RU"/>
        </w:rPr>
        <w:t>Отдел образования Администрации Милютинского района</w:t>
      </w:r>
    </w:p>
    <w:p w:rsidR="006C3A6C" w:rsidRPr="00825B1C" w:rsidRDefault="00EE4671">
      <w:pPr>
        <w:autoSpaceDE w:val="0"/>
        <w:autoSpaceDN w:val="0"/>
        <w:spacing w:after="1376" w:line="230" w:lineRule="auto"/>
        <w:ind w:right="3560"/>
        <w:jc w:val="right"/>
        <w:rPr>
          <w:lang w:val="ru-RU"/>
        </w:rPr>
      </w:pPr>
      <w:r w:rsidRPr="00825B1C">
        <w:rPr>
          <w:rFonts w:ascii="Times New Roman" w:eastAsia="Times New Roman" w:hAnsi="Times New Roman"/>
          <w:color w:val="000000"/>
          <w:sz w:val="24"/>
          <w:lang w:val="ru-RU"/>
        </w:rPr>
        <w:t>МБОУ Россошанская ООШ</w:t>
      </w:r>
    </w:p>
    <w:p w:rsidR="00A10F17" w:rsidRDefault="00A10F17">
      <w:pPr>
        <w:autoSpaceDE w:val="0"/>
        <w:autoSpaceDN w:val="0"/>
        <w:spacing w:before="978" w:after="0" w:line="230" w:lineRule="auto"/>
        <w:ind w:right="3644"/>
        <w:jc w:val="right"/>
        <w:rPr>
          <w:rFonts w:ascii="Times New Roman" w:eastAsia="Times New Roman" w:hAnsi="Times New Roman"/>
          <w:b/>
          <w:color w:val="000000"/>
          <w:sz w:val="24"/>
          <w:lang w:val="ru-RU"/>
        </w:rPr>
      </w:pPr>
    </w:p>
    <w:tbl>
      <w:tblPr>
        <w:tblW w:w="10442" w:type="dxa"/>
        <w:tblLook w:val="04A0"/>
      </w:tblPr>
      <w:tblGrid>
        <w:gridCol w:w="3481"/>
        <w:gridCol w:w="3480"/>
        <w:gridCol w:w="3481"/>
      </w:tblGrid>
      <w:tr w:rsidR="00A10F17" w:rsidTr="00A10F17">
        <w:tc>
          <w:tcPr>
            <w:tcW w:w="3481" w:type="dxa"/>
            <w:tcMar>
              <w:top w:w="90" w:type="dxa"/>
              <w:left w:w="90" w:type="dxa"/>
              <w:bottom w:w="90" w:type="dxa"/>
              <w:right w:w="90" w:type="dxa"/>
            </w:tcMar>
            <w:hideMark/>
          </w:tcPr>
          <w:p w:rsidR="00A10F17" w:rsidRDefault="00A10F17">
            <w:pPr>
              <w:spacing w:after="160" w:line="256" w:lineRule="auto"/>
              <w:rPr>
                <w:rFonts w:ascii="Times New Roman" w:hAnsi="Times New Roman" w:cs="Times New Roman"/>
                <w:sz w:val="16"/>
                <w:szCs w:val="16"/>
              </w:rPr>
            </w:pPr>
            <w:r w:rsidRPr="00A10F17">
              <w:rPr>
                <w:rStyle w:val="widgetinline"/>
                <w:rFonts w:ascii="Times New Roman" w:hAnsi="Times New Roman" w:cs="Times New Roman"/>
                <w:sz w:val="16"/>
                <w:szCs w:val="16"/>
                <w:bdr w:val="dashed" w:sz="6" w:space="0" w:color="FF0000" w:frame="1"/>
                <w:shd w:val="clear" w:color="auto" w:fill="F7FDF7"/>
                <w:lang w:val="ru-RU"/>
              </w:rPr>
              <w:t>РАССМОТРЕНО</w:t>
            </w:r>
            <w:r w:rsidRPr="00A10F17">
              <w:rPr>
                <w:rFonts w:ascii="Times New Roman" w:hAnsi="Times New Roman" w:cs="Times New Roman"/>
                <w:sz w:val="16"/>
                <w:szCs w:val="16"/>
                <w:lang w:val="ru-RU"/>
              </w:rPr>
              <w:br/>
            </w:r>
            <w:r w:rsidRPr="00A10F17">
              <w:rPr>
                <w:rStyle w:val="widgetinline"/>
                <w:rFonts w:ascii="Times New Roman" w:hAnsi="Times New Roman" w:cs="Times New Roman"/>
                <w:sz w:val="16"/>
                <w:szCs w:val="16"/>
                <w:bdr w:val="dashed" w:sz="6" w:space="0" w:color="FF0000" w:frame="1"/>
                <w:shd w:val="clear" w:color="auto" w:fill="F7FDF7"/>
                <w:lang w:val="ru-RU"/>
              </w:rPr>
              <w:t>Председатель МС</w:t>
            </w:r>
            <w:r w:rsidRPr="00A10F17">
              <w:rPr>
                <w:rFonts w:ascii="Times New Roman" w:hAnsi="Times New Roman" w:cs="Times New Roman"/>
                <w:sz w:val="16"/>
                <w:szCs w:val="16"/>
                <w:lang w:val="ru-RU"/>
              </w:rPr>
              <w:br/>
            </w:r>
            <w:r w:rsidRPr="00A10F17">
              <w:rPr>
                <w:rFonts w:ascii="Times New Roman" w:hAnsi="Times New Roman" w:cs="Times New Roman"/>
                <w:sz w:val="16"/>
                <w:szCs w:val="16"/>
                <w:lang w:val="ru-RU"/>
              </w:rPr>
              <w:br/>
            </w:r>
            <w:r w:rsidRPr="00A10F17">
              <w:rPr>
                <w:rStyle w:val="widgetinline"/>
                <w:rFonts w:ascii="Times New Roman" w:hAnsi="Times New Roman" w:cs="Times New Roman"/>
                <w:sz w:val="16"/>
                <w:szCs w:val="16"/>
                <w:bdr w:val="dashed" w:sz="6" w:space="0" w:color="FF0000" w:frame="1"/>
                <w:shd w:val="clear" w:color="auto" w:fill="F7FDF7"/>
                <w:lang w:val="ru-RU"/>
              </w:rPr>
              <w:t>______________</w:t>
            </w:r>
            <w:r>
              <w:rPr>
                <w:rFonts w:ascii="Times New Roman" w:hAnsi="Times New Roman" w:cs="Times New Roman"/>
                <w:sz w:val="16"/>
                <w:szCs w:val="16"/>
              </w:rPr>
              <w:t> </w:t>
            </w:r>
            <w:r w:rsidRPr="00A10F17">
              <w:rPr>
                <w:rStyle w:val="widgetinline"/>
                <w:rFonts w:ascii="Times New Roman" w:hAnsi="Times New Roman" w:cs="Times New Roman"/>
                <w:sz w:val="16"/>
                <w:szCs w:val="16"/>
                <w:bdr w:val="dashed" w:sz="6" w:space="0" w:color="FF0000" w:frame="1"/>
                <w:shd w:val="clear" w:color="auto" w:fill="F7FDF7"/>
                <w:lang w:val="ru-RU"/>
              </w:rPr>
              <w:t>Ананьева О. П.</w:t>
            </w:r>
            <w:r w:rsidRPr="00A10F17">
              <w:rPr>
                <w:rFonts w:ascii="Times New Roman" w:hAnsi="Times New Roman" w:cs="Times New Roman"/>
                <w:sz w:val="16"/>
                <w:szCs w:val="16"/>
                <w:lang w:val="ru-RU"/>
              </w:rPr>
              <w:br/>
            </w:r>
            <w:r w:rsidRPr="00A10F17">
              <w:rPr>
                <w:rFonts w:ascii="Times New Roman" w:hAnsi="Times New Roman" w:cs="Times New Roman"/>
                <w:sz w:val="16"/>
                <w:szCs w:val="16"/>
                <w:lang w:val="ru-RU"/>
              </w:rPr>
              <w:br/>
            </w:r>
            <w:r>
              <w:rPr>
                <w:rStyle w:val="widgetinline"/>
                <w:rFonts w:ascii="Times New Roman" w:hAnsi="Times New Roman" w:cs="Times New Roman"/>
                <w:sz w:val="16"/>
                <w:szCs w:val="16"/>
                <w:bdr w:val="dashed" w:sz="6" w:space="0" w:color="FF0000" w:frame="1"/>
                <w:shd w:val="clear" w:color="auto" w:fill="F7FDF7"/>
              </w:rPr>
              <w:t>Протокол №1</w:t>
            </w:r>
            <w:r>
              <w:rPr>
                <w:rFonts w:ascii="Times New Roman" w:hAnsi="Times New Roman" w:cs="Times New Roman"/>
                <w:sz w:val="16"/>
                <w:szCs w:val="16"/>
              </w:rPr>
              <w:br/>
            </w:r>
            <w:r>
              <w:rPr>
                <w:rFonts w:ascii="Times New Roman" w:hAnsi="Times New Roman" w:cs="Times New Roman"/>
                <w:sz w:val="16"/>
                <w:szCs w:val="16"/>
              </w:rPr>
              <w:br/>
              <w:t>от "</w:t>
            </w:r>
            <w:r>
              <w:rPr>
                <w:rStyle w:val="widgetinline"/>
                <w:rFonts w:ascii="Times New Roman" w:hAnsi="Times New Roman" w:cs="Times New Roman"/>
                <w:sz w:val="16"/>
                <w:szCs w:val="16"/>
                <w:bdr w:val="dashed" w:sz="6" w:space="0" w:color="FF0000" w:frame="1"/>
                <w:shd w:val="clear" w:color="auto" w:fill="F7FDF7"/>
              </w:rPr>
              <w:t>25</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08</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2022</w:t>
            </w:r>
            <w:r>
              <w:rPr>
                <w:rFonts w:ascii="Times New Roman" w:hAnsi="Times New Roman" w:cs="Times New Roman"/>
                <w:sz w:val="16"/>
                <w:szCs w:val="16"/>
              </w:rPr>
              <w:t> г.</w:t>
            </w:r>
          </w:p>
        </w:tc>
        <w:tc>
          <w:tcPr>
            <w:tcW w:w="3480" w:type="dxa"/>
            <w:tcMar>
              <w:top w:w="90" w:type="dxa"/>
              <w:left w:w="90" w:type="dxa"/>
              <w:bottom w:w="90" w:type="dxa"/>
              <w:right w:w="90" w:type="dxa"/>
            </w:tcMar>
            <w:hideMark/>
          </w:tcPr>
          <w:p w:rsidR="00A10F17" w:rsidRDefault="00A10F17">
            <w:pPr>
              <w:spacing w:after="160" w:line="256" w:lineRule="auto"/>
              <w:rPr>
                <w:rFonts w:ascii="Times New Roman" w:hAnsi="Times New Roman" w:cs="Times New Roman"/>
                <w:sz w:val="16"/>
                <w:szCs w:val="16"/>
              </w:rPr>
            </w:pPr>
            <w:r w:rsidRPr="00A10F17">
              <w:rPr>
                <w:rStyle w:val="widgetinline"/>
                <w:rFonts w:ascii="Times New Roman" w:hAnsi="Times New Roman" w:cs="Times New Roman"/>
                <w:sz w:val="16"/>
                <w:szCs w:val="16"/>
                <w:bdr w:val="dashed" w:sz="6" w:space="0" w:color="FF0000" w:frame="1"/>
                <w:shd w:val="clear" w:color="auto" w:fill="F7FDF7"/>
                <w:lang w:val="ru-RU"/>
              </w:rPr>
              <w:t>СОГЛАСОВАНО</w:t>
            </w:r>
            <w:r w:rsidRPr="00A10F17">
              <w:rPr>
                <w:rFonts w:ascii="Times New Roman" w:hAnsi="Times New Roman" w:cs="Times New Roman"/>
                <w:sz w:val="16"/>
                <w:szCs w:val="16"/>
                <w:lang w:val="ru-RU"/>
              </w:rPr>
              <w:br/>
            </w:r>
            <w:r w:rsidRPr="00A10F17">
              <w:rPr>
                <w:rStyle w:val="widgetinline"/>
                <w:rFonts w:ascii="Times New Roman" w:hAnsi="Times New Roman" w:cs="Times New Roman"/>
                <w:sz w:val="16"/>
                <w:szCs w:val="16"/>
                <w:bdr w:val="dashed" w:sz="6" w:space="0" w:color="FF0000" w:frame="1"/>
                <w:shd w:val="clear" w:color="auto" w:fill="F7FDF7"/>
                <w:lang w:val="ru-RU"/>
              </w:rPr>
              <w:t>Заместитель директора по УР</w:t>
            </w:r>
            <w:r w:rsidRPr="00A10F17">
              <w:rPr>
                <w:rFonts w:ascii="Times New Roman" w:hAnsi="Times New Roman" w:cs="Times New Roman"/>
                <w:sz w:val="16"/>
                <w:szCs w:val="16"/>
                <w:lang w:val="ru-RU"/>
              </w:rPr>
              <w:br/>
            </w:r>
            <w:r w:rsidRPr="00A10F17">
              <w:rPr>
                <w:rFonts w:ascii="Times New Roman" w:hAnsi="Times New Roman" w:cs="Times New Roman"/>
                <w:sz w:val="16"/>
                <w:szCs w:val="16"/>
                <w:lang w:val="ru-RU"/>
              </w:rPr>
              <w:br/>
            </w:r>
            <w:r w:rsidRPr="00A10F17">
              <w:rPr>
                <w:rStyle w:val="widgetinline"/>
                <w:rFonts w:ascii="Times New Roman" w:hAnsi="Times New Roman" w:cs="Times New Roman"/>
                <w:sz w:val="16"/>
                <w:szCs w:val="16"/>
                <w:bdr w:val="dashed" w:sz="6" w:space="0" w:color="FF0000" w:frame="1"/>
                <w:shd w:val="clear" w:color="auto" w:fill="F7FDF7"/>
                <w:lang w:val="ru-RU"/>
              </w:rPr>
              <w:t>______________</w:t>
            </w:r>
            <w:r>
              <w:rPr>
                <w:rFonts w:ascii="Times New Roman" w:hAnsi="Times New Roman" w:cs="Times New Roman"/>
                <w:sz w:val="16"/>
                <w:szCs w:val="16"/>
              </w:rPr>
              <w:t> </w:t>
            </w:r>
            <w:r w:rsidRPr="00A10F17">
              <w:rPr>
                <w:rStyle w:val="widgetinline"/>
                <w:rFonts w:ascii="Times New Roman" w:hAnsi="Times New Roman" w:cs="Times New Roman"/>
                <w:sz w:val="16"/>
                <w:szCs w:val="16"/>
                <w:bdr w:val="dashed" w:sz="6" w:space="0" w:color="FF0000" w:frame="1"/>
                <w:shd w:val="clear" w:color="auto" w:fill="F7FDF7"/>
                <w:lang w:val="ru-RU"/>
              </w:rPr>
              <w:t>Ананьева О. П.</w:t>
            </w:r>
            <w:r w:rsidRPr="00A10F17">
              <w:rPr>
                <w:rFonts w:ascii="Times New Roman" w:hAnsi="Times New Roman" w:cs="Times New Roman"/>
                <w:sz w:val="16"/>
                <w:szCs w:val="16"/>
                <w:lang w:val="ru-RU"/>
              </w:rPr>
              <w:br/>
            </w:r>
            <w:r w:rsidRPr="00A10F17">
              <w:rPr>
                <w:rFonts w:ascii="Times New Roman" w:hAnsi="Times New Roman" w:cs="Times New Roman"/>
                <w:sz w:val="16"/>
                <w:szCs w:val="16"/>
                <w:lang w:val="ru-RU"/>
              </w:rPr>
              <w:br/>
            </w:r>
            <w:r>
              <w:rPr>
                <w:rStyle w:val="widgetinline"/>
                <w:rFonts w:ascii="Times New Roman" w:hAnsi="Times New Roman" w:cs="Times New Roman"/>
                <w:sz w:val="16"/>
                <w:szCs w:val="16"/>
                <w:bdr w:val="dashed" w:sz="6" w:space="0" w:color="FF0000" w:frame="1"/>
                <w:shd w:val="clear" w:color="auto" w:fill="F7FDF7"/>
              </w:rPr>
              <w:t>Протокол №</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1</w:t>
            </w:r>
            <w:r>
              <w:rPr>
                <w:rFonts w:ascii="Times New Roman" w:hAnsi="Times New Roman" w:cs="Times New Roman"/>
                <w:sz w:val="16"/>
                <w:szCs w:val="16"/>
              </w:rPr>
              <w:br/>
            </w:r>
            <w:r>
              <w:rPr>
                <w:rFonts w:ascii="Times New Roman" w:hAnsi="Times New Roman" w:cs="Times New Roman"/>
                <w:sz w:val="16"/>
                <w:szCs w:val="16"/>
              </w:rPr>
              <w:br/>
              <w:t>от "</w:t>
            </w:r>
            <w:r>
              <w:rPr>
                <w:rStyle w:val="widgetinline"/>
                <w:rFonts w:ascii="Times New Roman" w:hAnsi="Times New Roman" w:cs="Times New Roman"/>
                <w:sz w:val="16"/>
                <w:szCs w:val="16"/>
                <w:bdr w:val="dashed" w:sz="6" w:space="0" w:color="FF0000" w:frame="1"/>
                <w:shd w:val="clear" w:color="auto" w:fill="F7FDF7"/>
              </w:rPr>
              <w:t>25</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08</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2022</w:t>
            </w:r>
            <w:r>
              <w:rPr>
                <w:rFonts w:ascii="Times New Roman" w:hAnsi="Times New Roman" w:cs="Times New Roman"/>
                <w:sz w:val="16"/>
                <w:szCs w:val="16"/>
              </w:rPr>
              <w:t> г.</w:t>
            </w:r>
          </w:p>
        </w:tc>
        <w:tc>
          <w:tcPr>
            <w:tcW w:w="3481" w:type="dxa"/>
            <w:tcMar>
              <w:top w:w="90" w:type="dxa"/>
              <w:left w:w="90" w:type="dxa"/>
              <w:bottom w:w="90" w:type="dxa"/>
              <w:right w:w="90" w:type="dxa"/>
            </w:tcMar>
            <w:hideMark/>
          </w:tcPr>
          <w:p w:rsidR="00A10F17" w:rsidRDefault="00A10F17">
            <w:pPr>
              <w:spacing w:after="160" w:line="256" w:lineRule="auto"/>
              <w:rPr>
                <w:rFonts w:ascii="Times New Roman" w:hAnsi="Times New Roman" w:cs="Times New Roman"/>
                <w:sz w:val="16"/>
                <w:szCs w:val="16"/>
              </w:rPr>
            </w:pPr>
            <w:r>
              <w:rPr>
                <w:rFonts w:ascii="Times New Roman" w:hAnsi="Times New Roman" w:cs="Times New Roman"/>
                <w:noProof/>
                <w:sz w:val="16"/>
                <w:szCs w:val="16"/>
                <w:bdr w:val="dashed" w:sz="6" w:space="0" w:color="FF0000" w:frame="1"/>
                <w:shd w:val="clear" w:color="auto" w:fill="F7FDF7"/>
                <w:lang w:val="ru-RU" w:eastAsia="ru-RU"/>
              </w:rPr>
              <w:drawing>
                <wp:inline distT="0" distB="0" distL="0" distR="0">
                  <wp:extent cx="1628775" cy="1066800"/>
                  <wp:effectExtent l="19050" t="0" r="9525" b="0"/>
                  <wp:docPr id="1" name="Рисунок 3" descr="печать 22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печать 22 001"/>
                          <pic:cNvPicPr>
                            <a:picLocks noChangeAspect="1" noChangeArrowheads="1"/>
                          </pic:cNvPicPr>
                        </pic:nvPicPr>
                        <pic:blipFill>
                          <a:blip r:embed="rId6"/>
                          <a:srcRect/>
                          <a:stretch>
                            <a:fillRect/>
                          </a:stretch>
                        </pic:blipFill>
                        <pic:spPr bwMode="auto">
                          <a:xfrm>
                            <a:off x="0" y="0"/>
                            <a:ext cx="1628775" cy="1066800"/>
                          </a:xfrm>
                          <a:prstGeom prst="rect">
                            <a:avLst/>
                          </a:prstGeom>
                          <a:noFill/>
                          <a:ln w="9525">
                            <a:noFill/>
                            <a:miter lim="800000"/>
                            <a:headEnd/>
                            <a:tailEnd/>
                          </a:ln>
                        </pic:spPr>
                      </pic:pic>
                    </a:graphicData>
                  </a:graphic>
                </wp:inline>
              </w:drawing>
            </w:r>
          </w:p>
        </w:tc>
      </w:tr>
    </w:tbl>
    <w:p w:rsidR="00A10F17" w:rsidRDefault="00A10F17">
      <w:pPr>
        <w:autoSpaceDE w:val="0"/>
        <w:autoSpaceDN w:val="0"/>
        <w:spacing w:before="978" w:after="0" w:line="230" w:lineRule="auto"/>
        <w:ind w:right="3644"/>
        <w:jc w:val="right"/>
        <w:rPr>
          <w:rFonts w:ascii="Times New Roman" w:eastAsia="Times New Roman" w:hAnsi="Times New Roman"/>
          <w:b/>
          <w:color w:val="000000"/>
          <w:sz w:val="24"/>
          <w:lang w:val="ru-RU"/>
        </w:rPr>
      </w:pPr>
    </w:p>
    <w:p w:rsidR="006C3A6C" w:rsidRPr="00A10F17" w:rsidRDefault="00EE4671">
      <w:pPr>
        <w:autoSpaceDE w:val="0"/>
        <w:autoSpaceDN w:val="0"/>
        <w:spacing w:before="978" w:after="0" w:line="230" w:lineRule="auto"/>
        <w:ind w:right="3644"/>
        <w:jc w:val="right"/>
        <w:rPr>
          <w:lang w:val="ru-RU"/>
        </w:rPr>
      </w:pPr>
      <w:r>
        <w:rPr>
          <w:rFonts w:ascii="Times New Roman" w:eastAsia="Times New Roman" w:hAnsi="Times New Roman"/>
          <w:b/>
          <w:color w:val="000000"/>
          <w:sz w:val="24"/>
        </w:rPr>
        <w:t>РАБОЧАЯ ПРОГРАММА</w:t>
      </w:r>
    </w:p>
    <w:p w:rsidR="006C3A6C" w:rsidRPr="00A10F17" w:rsidRDefault="00EE4671">
      <w:pPr>
        <w:autoSpaceDE w:val="0"/>
        <w:autoSpaceDN w:val="0"/>
        <w:spacing w:before="70" w:after="0" w:line="230" w:lineRule="auto"/>
        <w:ind w:right="4476"/>
        <w:jc w:val="right"/>
        <w:rPr>
          <w:lang w:val="ru-RU"/>
        </w:rPr>
      </w:pPr>
      <w:r w:rsidRPr="00A10F17">
        <w:rPr>
          <w:rFonts w:ascii="Times New Roman" w:eastAsia="Times New Roman" w:hAnsi="Times New Roman"/>
          <w:b/>
          <w:color w:val="000000"/>
          <w:sz w:val="24"/>
          <w:lang w:val="ru-RU"/>
        </w:rPr>
        <w:t>(</w:t>
      </w:r>
      <w:r>
        <w:rPr>
          <w:rFonts w:ascii="Times New Roman" w:eastAsia="Times New Roman" w:hAnsi="Times New Roman"/>
          <w:b/>
          <w:color w:val="000000"/>
          <w:sz w:val="24"/>
        </w:rPr>
        <w:t>ID</w:t>
      </w:r>
      <w:r w:rsidRPr="00A10F17">
        <w:rPr>
          <w:rFonts w:ascii="Times New Roman" w:eastAsia="Times New Roman" w:hAnsi="Times New Roman"/>
          <w:b/>
          <w:color w:val="000000"/>
          <w:sz w:val="24"/>
          <w:lang w:val="ru-RU"/>
        </w:rPr>
        <w:t xml:space="preserve"> 734579)</w:t>
      </w:r>
    </w:p>
    <w:p w:rsidR="006C3A6C" w:rsidRPr="00A10F17" w:rsidRDefault="00EE4671">
      <w:pPr>
        <w:autoSpaceDE w:val="0"/>
        <w:autoSpaceDN w:val="0"/>
        <w:spacing w:before="166" w:after="0" w:line="230" w:lineRule="auto"/>
        <w:ind w:right="4016"/>
        <w:jc w:val="right"/>
        <w:rPr>
          <w:lang w:val="ru-RU"/>
        </w:rPr>
      </w:pPr>
      <w:r w:rsidRPr="00A10F17">
        <w:rPr>
          <w:rFonts w:ascii="Times New Roman" w:eastAsia="Times New Roman" w:hAnsi="Times New Roman"/>
          <w:color w:val="000000"/>
          <w:sz w:val="24"/>
          <w:lang w:val="ru-RU"/>
        </w:rPr>
        <w:t>учебного предмета</w:t>
      </w:r>
    </w:p>
    <w:p w:rsidR="006C3A6C" w:rsidRPr="00A10F17" w:rsidRDefault="00EE4671">
      <w:pPr>
        <w:autoSpaceDE w:val="0"/>
        <w:autoSpaceDN w:val="0"/>
        <w:spacing w:before="70" w:after="0" w:line="230" w:lineRule="auto"/>
        <w:ind w:right="3774"/>
        <w:jc w:val="right"/>
        <w:rPr>
          <w:lang w:val="ru-RU"/>
        </w:rPr>
      </w:pPr>
      <w:r w:rsidRPr="00A10F17">
        <w:rPr>
          <w:rFonts w:ascii="Times New Roman" w:eastAsia="Times New Roman" w:hAnsi="Times New Roman"/>
          <w:color w:val="000000"/>
          <w:sz w:val="24"/>
          <w:lang w:val="ru-RU"/>
        </w:rPr>
        <w:t>«Литературное чтение»</w:t>
      </w:r>
    </w:p>
    <w:p w:rsidR="006C3A6C" w:rsidRPr="00A10F17" w:rsidRDefault="00EE4671">
      <w:pPr>
        <w:autoSpaceDE w:val="0"/>
        <w:autoSpaceDN w:val="0"/>
        <w:spacing w:before="670" w:after="0" w:line="230" w:lineRule="auto"/>
        <w:ind w:right="2676"/>
        <w:jc w:val="right"/>
        <w:rPr>
          <w:lang w:val="ru-RU"/>
        </w:rPr>
      </w:pPr>
      <w:r w:rsidRPr="00A10F17">
        <w:rPr>
          <w:rFonts w:ascii="Times New Roman" w:eastAsia="Times New Roman" w:hAnsi="Times New Roman"/>
          <w:color w:val="000000"/>
          <w:sz w:val="24"/>
          <w:lang w:val="ru-RU"/>
        </w:rPr>
        <w:t>для 1 класса начального общего образования</w:t>
      </w:r>
    </w:p>
    <w:p w:rsidR="006C3A6C" w:rsidRPr="00A10F17" w:rsidRDefault="00EE4671">
      <w:pPr>
        <w:autoSpaceDE w:val="0"/>
        <w:autoSpaceDN w:val="0"/>
        <w:spacing w:before="70" w:after="0" w:line="230" w:lineRule="auto"/>
        <w:ind w:right="3614"/>
        <w:jc w:val="right"/>
        <w:rPr>
          <w:lang w:val="ru-RU"/>
        </w:rPr>
      </w:pPr>
      <w:r w:rsidRPr="00A10F17">
        <w:rPr>
          <w:rFonts w:ascii="Times New Roman" w:eastAsia="Times New Roman" w:hAnsi="Times New Roman"/>
          <w:color w:val="000000"/>
          <w:sz w:val="24"/>
          <w:lang w:val="ru-RU"/>
        </w:rPr>
        <w:t>на 2022-2023  учебный год</w:t>
      </w:r>
    </w:p>
    <w:p w:rsidR="006C3A6C" w:rsidRPr="00A10F17" w:rsidRDefault="00EE4671">
      <w:pPr>
        <w:autoSpaceDE w:val="0"/>
        <w:autoSpaceDN w:val="0"/>
        <w:spacing w:before="2112" w:after="0" w:line="230" w:lineRule="auto"/>
        <w:ind w:right="20"/>
        <w:jc w:val="right"/>
        <w:rPr>
          <w:lang w:val="ru-RU"/>
        </w:rPr>
      </w:pPr>
      <w:r w:rsidRPr="00A10F17">
        <w:rPr>
          <w:rFonts w:ascii="Times New Roman" w:eastAsia="Times New Roman" w:hAnsi="Times New Roman"/>
          <w:color w:val="000000"/>
          <w:sz w:val="24"/>
          <w:lang w:val="ru-RU"/>
        </w:rPr>
        <w:t>Составитель: Икрянникова Любовь Александровна</w:t>
      </w:r>
    </w:p>
    <w:p w:rsidR="006C3A6C" w:rsidRPr="00A10F17" w:rsidRDefault="00EE4671">
      <w:pPr>
        <w:autoSpaceDE w:val="0"/>
        <w:autoSpaceDN w:val="0"/>
        <w:spacing w:before="70" w:after="0" w:line="230" w:lineRule="auto"/>
        <w:ind w:right="24"/>
        <w:jc w:val="right"/>
        <w:rPr>
          <w:lang w:val="ru-RU"/>
        </w:rPr>
      </w:pPr>
      <w:r w:rsidRPr="00A10F17">
        <w:rPr>
          <w:rFonts w:ascii="Times New Roman" w:eastAsia="Times New Roman" w:hAnsi="Times New Roman"/>
          <w:color w:val="000000"/>
          <w:sz w:val="24"/>
          <w:lang w:val="ru-RU"/>
        </w:rPr>
        <w:t>учитель начальных классов</w:t>
      </w:r>
    </w:p>
    <w:p w:rsidR="006C3A6C" w:rsidRPr="00A10F17" w:rsidRDefault="00EE4671">
      <w:pPr>
        <w:autoSpaceDE w:val="0"/>
        <w:autoSpaceDN w:val="0"/>
        <w:spacing w:before="2830" w:after="0" w:line="230" w:lineRule="auto"/>
        <w:ind w:right="3978"/>
        <w:jc w:val="right"/>
        <w:rPr>
          <w:lang w:val="ru-RU"/>
        </w:rPr>
      </w:pPr>
      <w:r w:rsidRPr="00A10F17">
        <w:rPr>
          <w:rFonts w:ascii="Times New Roman" w:eastAsia="Times New Roman" w:hAnsi="Times New Roman"/>
          <w:color w:val="000000"/>
          <w:sz w:val="24"/>
          <w:lang w:val="ru-RU"/>
        </w:rPr>
        <w:t>х. Севостьянов 2022</w:t>
      </w:r>
    </w:p>
    <w:p w:rsidR="006C3A6C" w:rsidRPr="00A10F17" w:rsidRDefault="006C3A6C">
      <w:pPr>
        <w:rPr>
          <w:lang w:val="ru-RU"/>
        </w:rPr>
        <w:sectPr w:rsidR="006C3A6C" w:rsidRPr="00A10F17">
          <w:pgSz w:w="11900" w:h="16840"/>
          <w:pgMar w:top="298" w:right="876" w:bottom="296" w:left="738" w:header="720" w:footer="720" w:gutter="0"/>
          <w:cols w:space="720" w:equalWidth="0">
            <w:col w:w="10286" w:space="0"/>
          </w:cols>
          <w:docGrid w:linePitch="360"/>
        </w:sectPr>
      </w:pPr>
    </w:p>
    <w:p w:rsidR="00825B1C" w:rsidRPr="00825B1C" w:rsidRDefault="00BC311F" w:rsidP="00825B1C">
      <w:pPr>
        <w:widowControl w:val="0"/>
        <w:autoSpaceDE w:val="0"/>
        <w:autoSpaceDN w:val="0"/>
        <w:spacing w:before="64" w:after="0" w:line="240" w:lineRule="auto"/>
        <w:outlineLvl w:val="0"/>
        <w:rPr>
          <w:rFonts w:ascii="Times New Roman" w:eastAsia="Times New Roman" w:hAnsi="Times New Roman" w:cs="Times New Roman"/>
          <w:b/>
          <w:bCs/>
          <w:sz w:val="24"/>
          <w:szCs w:val="24"/>
          <w:lang w:val="ru-RU"/>
        </w:rPr>
      </w:pPr>
      <w:r>
        <w:rPr>
          <w:rFonts w:ascii="Times New Roman" w:eastAsia="Times New Roman" w:hAnsi="Times New Roman" w:cs="Times New Roman"/>
          <w:b/>
          <w:bCs/>
          <w:noProof/>
          <w:sz w:val="24"/>
          <w:szCs w:val="24"/>
          <w:lang w:val="ru-RU" w:eastAsia="ru-RU"/>
        </w:rPr>
        <w:lastRenderedPageBreak/>
        <w:pict>
          <v:rect id="Rectangle 8" o:spid="_x0000_s1026" style="position:absolute;margin-left:33.3pt;margin-top:22.9pt;width:528.15pt;height:.6pt;z-index:-25165721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" fillcolor="black" stroked="f">
            <w10:wrap type="topAndBottom" anchorx="page"/>
          </v:rect>
        </w:pict>
      </w:r>
      <w:r w:rsidR="00825B1C" w:rsidRPr="00825B1C">
        <w:rPr>
          <w:rFonts w:ascii="Times New Roman" w:eastAsia="Times New Roman" w:hAnsi="Times New Roman" w:cs="Times New Roman"/>
          <w:b/>
          <w:bCs/>
          <w:sz w:val="24"/>
          <w:szCs w:val="24"/>
          <w:lang w:val="ru-RU"/>
        </w:rPr>
        <w:t>ПОЯСНИТЕЛЬНАЯЗАПИСКА</w:t>
      </w:r>
    </w:p>
    <w:p w:rsidR="00825B1C" w:rsidRPr="00825B1C" w:rsidRDefault="00825B1C" w:rsidP="00825B1C">
      <w:pPr>
        <w:widowControl w:val="0"/>
        <w:autoSpaceDE w:val="0"/>
        <w:autoSpaceDN w:val="0"/>
        <w:spacing w:before="150" w:after="0" w:line="292" w:lineRule="auto"/>
        <w:ind w:right="161"/>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t>Рабочаяпрограмма учебногопредмета«Литературноечтение»дляобучающихся1классанауровненачальногообщегообразованиясоставленанаосновеТребованийкрезультатамосвоенияпрограммыначального общего образования Федерального государственного образовательного стандартаначального общего образования (далее — ФГОС НОО), а также ориентирована на целевыеприоритеты духовно-нравственного развития, воспитания и социализации обучающихся,сформулированныевПримерной программевоспитания.</w:t>
      </w:r>
    </w:p>
    <w:p w:rsidR="00825B1C" w:rsidRPr="00825B1C" w:rsidRDefault="00825B1C" w:rsidP="00825B1C">
      <w:pPr>
        <w:widowControl w:val="0"/>
        <w:autoSpaceDE w:val="0"/>
        <w:autoSpaceDN w:val="0"/>
        <w:spacing w:before="109" w:after="0" w:line="240" w:lineRule="auto"/>
        <w:outlineLvl w:val="0"/>
        <w:rPr>
          <w:rFonts w:ascii="Times New Roman" w:eastAsia="Times New Roman" w:hAnsi="Times New Roman" w:cs="Times New Roman"/>
          <w:b/>
          <w:bCs/>
          <w:sz w:val="24"/>
          <w:szCs w:val="24"/>
          <w:lang w:val="ru-RU"/>
        </w:rPr>
      </w:pPr>
      <w:r w:rsidRPr="00825B1C">
        <w:rPr>
          <w:rFonts w:ascii="Times New Roman" w:eastAsia="Times New Roman" w:hAnsi="Times New Roman" w:cs="Times New Roman"/>
          <w:b/>
          <w:bCs/>
          <w:sz w:val="24"/>
          <w:szCs w:val="24"/>
          <w:lang w:val="ru-RU"/>
        </w:rPr>
        <w:t>ОБЩАЯХАРАКТЕРИСТИКАУЧЕБНОГОПРЕДМЕТА"ЛИТЕРАТУРНОЕЧТЕНИЕ"</w:t>
      </w:r>
    </w:p>
    <w:p w:rsidR="00825B1C" w:rsidRPr="00825B1C" w:rsidRDefault="00825B1C" w:rsidP="00825B1C">
      <w:pPr>
        <w:widowControl w:val="0"/>
        <w:autoSpaceDE w:val="0"/>
        <w:autoSpaceDN w:val="0"/>
        <w:spacing w:before="180" w:after="0" w:line="292" w:lineRule="auto"/>
        <w:ind w:right="235"/>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t>«Литературное чтение» — один из ведущих предметов начальной школы, который обеспечивает,наряду с достижением предметных результатов, становление базового умения, необходимого дляуспешного изучения других предметов и дальнейшего обучения, читательской грамотности изакладывает основы интеллектуального, речевого, эмоционального, духовно-нравственного развитиямладших школьников. Курс «Литературное чтение» призван ввести ребёнка в мир художественнойлитературы, обеспечить формирование навыков смыслового чтения, способов и приёмов работы сразличными видами текстов и книгой, знакомство с детской литературой и с учётом этого направленна общее и литературное развитие младшего школьника, реализацию творческих способностейобучающегося, а также на обеспечение преемственности в изучении систематического курсалитературы.</w:t>
      </w:r>
    </w:p>
    <w:p w:rsidR="00825B1C" w:rsidRPr="00825B1C" w:rsidRDefault="00825B1C" w:rsidP="00825B1C">
      <w:pPr>
        <w:widowControl w:val="0"/>
        <w:autoSpaceDE w:val="0"/>
        <w:autoSpaceDN w:val="0"/>
        <w:spacing w:after="0" w:line="292" w:lineRule="auto"/>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t>Содержание учебного предмета «Литературное чтение» раскрывает следующие направлениялитературногообразованиямладшегошкольника:речеваяичитательскаядеятельности,кругчтения,творческаядеятельность.</w:t>
      </w:r>
    </w:p>
    <w:p w:rsidR="00825B1C" w:rsidRPr="00825B1C" w:rsidRDefault="00825B1C" w:rsidP="00825B1C">
      <w:pPr>
        <w:widowControl w:val="0"/>
        <w:autoSpaceDE w:val="0"/>
        <w:autoSpaceDN w:val="0"/>
        <w:spacing w:after="0" w:line="292" w:lineRule="auto"/>
        <w:ind w:right="219"/>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t>В основу отбора произведений положены общедидактические принципы обучения: соответствиевозрастным возможностям и особенностям восприятия младшим школьником фольклорныхпроизведений и литературных текстов; представленность в произведениях нравственно-эстетическихценностей, культурных традиций народов России, отдельных произведений выдающихсяпредставителей мировой детской литературы; влияние прослушанного (прочитанного) произведенияна эмоционально-эстетическое развитие обучающегося, на совершенствование его творческихспособностей. При отборе произведений для слушания и чтения учитывались преемственные связи сдошкольным опытом знакомства с произведениями фольклора, художественными произведениямидетскойлитературы,атакжеперспективыизученияпредмета «Литература»восновнойшколе.</w:t>
      </w:r>
    </w:p>
    <w:p w:rsidR="00825B1C" w:rsidRPr="00825B1C" w:rsidRDefault="00825B1C" w:rsidP="00825B1C">
      <w:pPr>
        <w:widowControl w:val="0"/>
        <w:autoSpaceDE w:val="0"/>
        <w:autoSpaceDN w:val="0"/>
        <w:spacing w:after="0" w:line="292" w:lineRule="auto"/>
        <w:ind w:right="205"/>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t>Важным принципом отбора содержания предмета «Литературное чтение» является представленностьразных жанров, видов и стилей произведений, обеспечивающих формирование функциональнойлитературной грамотности младшего школьника, а также возможность достижения метапредметныхрезультатов, способности обучающегося воспринимать различные учебные тексты при изучениидругихпредметовучебного плананачальнойшколы.</w:t>
      </w:r>
    </w:p>
    <w:p w:rsidR="00825B1C" w:rsidRPr="00825B1C" w:rsidRDefault="00825B1C" w:rsidP="00825B1C">
      <w:pPr>
        <w:widowControl w:val="0"/>
        <w:autoSpaceDE w:val="0"/>
        <w:autoSpaceDN w:val="0"/>
        <w:spacing w:after="0" w:line="292" w:lineRule="auto"/>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t>Планируемыерезультатывключаютличностные,метапредметныерезультатызапериодобучения,атакжепредметныедостижениямладшегошкольниказакаждыйгодобучениявначальнойшколе.</w:t>
      </w:r>
    </w:p>
    <w:p w:rsidR="00825B1C" w:rsidRPr="00825B1C" w:rsidRDefault="00825B1C" w:rsidP="00825B1C">
      <w:pPr>
        <w:widowControl w:val="0"/>
        <w:autoSpaceDE w:val="0"/>
        <w:autoSpaceDN w:val="0"/>
        <w:spacing w:after="0" w:line="290" w:lineRule="auto"/>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t>Предмет«Литературноечтение»преемствененпоотношениюкпредмету«Литература»,которыйизучается восновной школе.</w:t>
      </w:r>
    </w:p>
    <w:p w:rsidR="00825B1C" w:rsidRPr="00825B1C" w:rsidRDefault="00825B1C" w:rsidP="00825B1C">
      <w:pPr>
        <w:widowControl w:val="0"/>
        <w:autoSpaceDE w:val="0"/>
        <w:autoSpaceDN w:val="0"/>
        <w:spacing w:after="0" w:line="292" w:lineRule="auto"/>
        <w:ind w:right="161"/>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t xml:space="preserve">Освоение программы по предмету «Литературное чтение» в 1 классе начинается вводныминтегрированным курсом «Обучение грамоте» (180 ч.: 100 ч. предмета «Русский язык» и 80 ч.предмета «Литературноечтение»).Послепериодаобученияграмотеначинаетсяраздельноеизучениепредметов «Русский язык» и «Литературное чтение», на курс «Литературное чтение» в 1 </w:t>
      </w:r>
      <w:r w:rsidRPr="00825B1C">
        <w:rPr>
          <w:rFonts w:ascii="Times New Roman" w:eastAsia="Times New Roman" w:hAnsi="Times New Roman" w:cs="Times New Roman"/>
          <w:sz w:val="24"/>
          <w:szCs w:val="24"/>
          <w:lang w:val="ru-RU"/>
        </w:rPr>
        <w:lastRenderedPageBreak/>
        <w:t>классеотводитсянеменее10 учебных недель, суммарно132 часа</w:t>
      </w:r>
    </w:p>
    <w:p w:rsidR="00825B1C" w:rsidRPr="00825B1C" w:rsidRDefault="00825B1C" w:rsidP="00825B1C">
      <w:pPr>
        <w:widowControl w:val="0"/>
        <w:autoSpaceDE w:val="0"/>
        <w:autoSpaceDN w:val="0"/>
        <w:spacing w:after="0" w:line="292" w:lineRule="auto"/>
        <w:rPr>
          <w:rFonts w:ascii="Times New Roman" w:eastAsia="Times New Roman" w:hAnsi="Times New Roman" w:cs="Times New Roman"/>
          <w:lang w:val="ru-RU"/>
        </w:rPr>
        <w:sectPr w:rsidR="00825B1C" w:rsidRPr="00825B1C">
          <w:pgSz w:w="11900" w:h="16850"/>
          <w:pgMar w:top="860" w:right="560" w:bottom="280" w:left="560" w:header="720" w:footer="720" w:gutter="0"/>
          <w:cols w:space="720"/>
        </w:sectPr>
      </w:pPr>
    </w:p>
    <w:p w:rsidR="00825B1C" w:rsidRPr="00825B1C" w:rsidRDefault="00825B1C" w:rsidP="00825B1C">
      <w:pPr>
        <w:widowControl w:val="0"/>
        <w:autoSpaceDE w:val="0"/>
        <w:autoSpaceDN w:val="0"/>
        <w:spacing w:before="64" w:after="0" w:line="240" w:lineRule="auto"/>
        <w:outlineLvl w:val="0"/>
        <w:rPr>
          <w:rFonts w:ascii="Times New Roman" w:eastAsia="Times New Roman" w:hAnsi="Times New Roman" w:cs="Times New Roman"/>
          <w:b/>
          <w:bCs/>
          <w:sz w:val="24"/>
          <w:szCs w:val="24"/>
          <w:lang w:val="ru-RU"/>
        </w:rPr>
      </w:pPr>
      <w:r w:rsidRPr="00825B1C">
        <w:rPr>
          <w:rFonts w:ascii="Times New Roman" w:eastAsia="Times New Roman" w:hAnsi="Times New Roman" w:cs="Times New Roman"/>
          <w:b/>
          <w:bCs/>
          <w:sz w:val="24"/>
          <w:szCs w:val="24"/>
          <w:lang w:val="ru-RU"/>
        </w:rPr>
        <w:lastRenderedPageBreak/>
        <w:t>ЦЕЛИИЗУЧЕНИЯУЧЕБНОГОПРЕДМЕТА"ЛИТЕРАТУРНОЕЧТЕНИЕ"</w:t>
      </w:r>
    </w:p>
    <w:p w:rsidR="00825B1C" w:rsidRPr="00825B1C" w:rsidRDefault="00825B1C" w:rsidP="00825B1C">
      <w:pPr>
        <w:widowControl w:val="0"/>
        <w:autoSpaceDE w:val="0"/>
        <w:autoSpaceDN w:val="0"/>
        <w:spacing w:before="180" w:after="0" w:line="292" w:lineRule="auto"/>
        <w:ind w:right="161"/>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t xml:space="preserve">Приоритетная </w:t>
      </w:r>
      <w:r w:rsidRPr="00825B1C">
        <w:rPr>
          <w:rFonts w:ascii="Times New Roman" w:eastAsia="Times New Roman" w:hAnsi="Times New Roman" w:cs="Times New Roman"/>
          <w:b/>
          <w:sz w:val="24"/>
          <w:szCs w:val="24"/>
          <w:lang w:val="ru-RU"/>
        </w:rPr>
        <w:t xml:space="preserve">цель </w:t>
      </w:r>
      <w:r w:rsidRPr="00825B1C">
        <w:rPr>
          <w:rFonts w:ascii="Times New Roman" w:eastAsia="Times New Roman" w:hAnsi="Times New Roman" w:cs="Times New Roman"/>
          <w:sz w:val="24"/>
          <w:szCs w:val="24"/>
          <w:lang w:val="ru-RU"/>
        </w:rPr>
        <w:t>обучения литературному чтению — становление грамотного читателя,мотивированного к использованию читательской деятельности как средства самообразования исаморазвития, осознающего роль чтения в успешности обучения и повседневной жизни,эмоциональнооткликающегосянапрослушанноеилипрочитанноепроизведение.Приобретённыемладшими школьниками знания, полученный опыт решения учебных задач, а такжесформированностьпредметныхиуниверсальныхдействийвпроцессеизученияпредмета</w:t>
      </w:r>
    </w:p>
    <w:p w:rsidR="00825B1C" w:rsidRPr="00825B1C" w:rsidRDefault="00825B1C" w:rsidP="00825B1C">
      <w:pPr>
        <w:widowControl w:val="0"/>
        <w:autoSpaceDE w:val="0"/>
        <w:autoSpaceDN w:val="0"/>
        <w:spacing w:after="0" w:line="290" w:lineRule="auto"/>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t>«Литературноечтение»станутфундаментомобучениявосновномзвенешколы,атакжебудутвостребованывжизни.</w:t>
      </w:r>
    </w:p>
    <w:p w:rsidR="00825B1C" w:rsidRPr="00825B1C" w:rsidRDefault="00825B1C" w:rsidP="00825B1C">
      <w:pPr>
        <w:widowControl w:val="0"/>
        <w:autoSpaceDE w:val="0"/>
        <w:autoSpaceDN w:val="0"/>
        <w:spacing w:after="0" w:line="292" w:lineRule="auto"/>
        <w:outlineLvl w:val="0"/>
        <w:rPr>
          <w:rFonts w:ascii="Times New Roman" w:eastAsia="Times New Roman" w:hAnsi="Times New Roman" w:cs="Times New Roman"/>
          <w:b/>
          <w:bCs/>
          <w:sz w:val="24"/>
          <w:szCs w:val="24"/>
          <w:lang w:val="ru-RU"/>
        </w:rPr>
      </w:pPr>
      <w:r w:rsidRPr="00825B1C">
        <w:rPr>
          <w:rFonts w:ascii="Times New Roman" w:eastAsia="Times New Roman" w:hAnsi="Times New Roman" w:cs="Times New Roman"/>
          <w:b/>
          <w:bCs/>
          <w:sz w:val="24"/>
          <w:szCs w:val="24"/>
          <w:lang w:val="ru-RU"/>
        </w:rPr>
        <w:t>Достижениезаявленнойцелиопределяетсяособенностямикурсалитературногочтенияирешениемследующихзадач:</w:t>
      </w:r>
    </w:p>
    <w:p w:rsidR="00825B1C" w:rsidRPr="00825B1C" w:rsidRDefault="00825B1C" w:rsidP="00825B1C">
      <w:pPr>
        <w:widowControl w:val="0"/>
        <w:numPr>
          <w:ilvl w:val="0"/>
          <w:numId w:val="10"/>
        </w:numPr>
        <w:tabs>
          <w:tab w:val="left" w:pos="888"/>
        </w:tabs>
        <w:autoSpaceDE w:val="0"/>
        <w:autoSpaceDN w:val="0"/>
        <w:spacing w:before="99" w:after="0" w:line="292" w:lineRule="auto"/>
        <w:ind w:right="293"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формирование у младших школьников положительной мотивации к систематическомучтениюислушаниюхудожественнойлитературыипроизведенийустногонародноготворчества;</w:t>
      </w:r>
    </w:p>
    <w:p w:rsidR="00825B1C" w:rsidRPr="00825B1C" w:rsidRDefault="00825B1C" w:rsidP="00825B1C">
      <w:pPr>
        <w:widowControl w:val="0"/>
        <w:numPr>
          <w:ilvl w:val="0"/>
          <w:numId w:val="10"/>
        </w:numPr>
        <w:tabs>
          <w:tab w:val="left" w:pos="886"/>
        </w:tabs>
        <w:autoSpaceDE w:val="0"/>
        <w:autoSpaceDN w:val="0"/>
        <w:spacing w:before="117"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достижениенеобходимогодляпродолженияобразованияуровняобщегоречевогоразвития;</w:t>
      </w:r>
    </w:p>
    <w:p w:rsidR="00825B1C" w:rsidRPr="00825B1C" w:rsidRDefault="00825B1C" w:rsidP="00825B1C">
      <w:pPr>
        <w:widowControl w:val="0"/>
        <w:numPr>
          <w:ilvl w:val="0"/>
          <w:numId w:val="10"/>
        </w:numPr>
        <w:tabs>
          <w:tab w:val="left" w:pos="888"/>
        </w:tabs>
        <w:autoSpaceDE w:val="0"/>
        <w:autoSpaceDN w:val="0"/>
        <w:spacing w:before="180" w:after="0" w:line="292" w:lineRule="auto"/>
        <w:ind w:right="943"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осознаниезначимостихудожественнойлитературыипроизведенийустногонародноготворчествадлявсестороннегоразвитияличностичеловека;</w:t>
      </w:r>
    </w:p>
    <w:p w:rsidR="00825B1C" w:rsidRPr="00825B1C" w:rsidRDefault="00825B1C" w:rsidP="00825B1C">
      <w:pPr>
        <w:widowControl w:val="0"/>
        <w:numPr>
          <w:ilvl w:val="0"/>
          <w:numId w:val="10"/>
        </w:numPr>
        <w:tabs>
          <w:tab w:val="left" w:pos="888"/>
        </w:tabs>
        <w:autoSpaceDE w:val="0"/>
        <w:autoSpaceDN w:val="0"/>
        <w:spacing w:before="119" w:after="0" w:line="290" w:lineRule="auto"/>
        <w:ind w:right="745"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первоначальное представление о многообразии жанров художественных произведений ипроизведенийустного народного творчества;</w:t>
      </w:r>
    </w:p>
    <w:p w:rsidR="00825B1C" w:rsidRPr="00825B1C" w:rsidRDefault="00825B1C" w:rsidP="00825B1C">
      <w:pPr>
        <w:widowControl w:val="0"/>
        <w:numPr>
          <w:ilvl w:val="0"/>
          <w:numId w:val="10"/>
        </w:numPr>
        <w:tabs>
          <w:tab w:val="left" w:pos="888"/>
        </w:tabs>
        <w:autoSpaceDE w:val="0"/>
        <w:autoSpaceDN w:val="0"/>
        <w:spacing w:before="122" w:after="0" w:line="292" w:lineRule="auto"/>
        <w:ind w:right="254"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овладение элементарными умениями анализа и интерпретации текста, осознанногоиспользования при анализе текста изученных литературных понятий: прозаическая истихотворная речь; жанровое разнообразие произведений (общее представление о жанрах);устноенародноетворчество,малыежанрыфольклора(считалки,пословицы,поговорки,загадки,фольклорная сказка); басня (мораль, идея, персонажи); литературная сказка, рассказ; автор;литературный герой; образ; характер;тема; идея; заголовок и содержание; композиция; сюжет;эпизод, смысловые части; стихотворение (ритм, рифма); средства художественнойвыразительности (сравнение, эпитет, олицетворение);</w:t>
      </w:r>
    </w:p>
    <w:p w:rsidR="00825B1C" w:rsidRPr="00825B1C" w:rsidRDefault="00825B1C" w:rsidP="00825B1C">
      <w:pPr>
        <w:widowControl w:val="0"/>
        <w:numPr>
          <w:ilvl w:val="0"/>
          <w:numId w:val="10"/>
        </w:numPr>
        <w:tabs>
          <w:tab w:val="left" w:pos="888"/>
        </w:tabs>
        <w:autoSpaceDE w:val="0"/>
        <w:autoSpaceDN w:val="0"/>
        <w:spacing w:before="107" w:after="0" w:line="292" w:lineRule="auto"/>
        <w:ind w:right="290"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овладение техникой смыслового чтения вслух (правильным плавным чтением, позволяющимпониматьсмыслпрочитанного, адекватновоспринимать чтениеслушателями).</w:t>
      </w:r>
    </w:p>
    <w:p w:rsidR="00825B1C" w:rsidRDefault="00825B1C" w:rsidP="00825B1C">
      <w:pPr>
        <w:pStyle w:val="Default"/>
      </w:pPr>
    </w:p>
    <w:p w:rsidR="00825B1C" w:rsidRPr="00825B1C" w:rsidRDefault="00825B1C" w:rsidP="00825B1C">
      <w:pPr>
        <w:pStyle w:val="Default"/>
        <w:spacing w:line="360" w:lineRule="auto"/>
      </w:pPr>
      <w:r w:rsidRPr="00825B1C">
        <w:rPr>
          <w:b/>
          <w:bCs/>
        </w:rPr>
        <w:t xml:space="preserve">Формы учёта рабочей программы воспитания в рабочей программе по литературному чтению </w:t>
      </w:r>
    </w:p>
    <w:p w:rsidR="00825B1C" w:rsidRPr="00825B1C" w:rsidRDefault="00825B1C" w:rsidP="00825B1C">
      <w:pPr>
        <w:pStyle w:val="Default"/>
      </w:pPr>
      <w:r w:rsidRPr="00825B1C">
        <w:t xml:space="preserve">Рабочая программа воспитания МБОУ Россошанской ООШреализуется в том числе и через использование воспитательного потенциала уроков литературного чтения. Эта работа осуществляется в следующих формах: </w:t>
      </w:r>
    </w:p>
    <w:p w:rsidR="00825B1C" w:rsidRPr="00825B1C" w:rsidRDefault="00825B1C" w:rsidP="00825B1C">
      <w:pPr>
        <w:pStyle w:val="Default"/>
        <w:spacing w:line="360" w:lineRule="auto"/>
      </w:pPr>
      <w:r w:rsidRPr="00825B1C">
        <w:t xml:space="preserve"> 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825B1C" w:rsidRPr="00825B1C" w:rsidRDefault="00825B1C" w:rsidP="00825B1C">
      <w:pPr>
        <w:pStyle w:val="Default"/>
        <w:spacing w:line="360" w:lineRule="auto"/>
      </w:pPr>
      <w:r w:rsidRPr="00825B1C">
        <w:t xml:space="preserve"> Привлечение внимания обучающихся к ценностному аспекту изучаемых на уроках предметов, явлений, событий через: </w:t>
      </w:r>
    </w:p>
    <w:p w:rsidR="00825B1C" w:rsidRPr="00825B1C" w:rsidRDefault="00825B1C" w:rsidP="00825B1C">
      <w:pPr>
        <w:pStyle w:val="Default"/>
        <w:spacing w:line="360" w:lineRule="auto"/>
      </w:pPr>
      <w:r w:rsidRPr="00825B1C">
        <w:t xml:space="preserve"> демонстрацию обучающимся примеров ответственного, гражданского поведения, проявления человеколюбия и добросердечности </w:t>
      </w:r>
    </w:p>
    <w:p w:rsidR="00825B1C" w:rsidRPr="00825B1C" w:rsidRDefault="00825B1C" w:rsidP="00825B1C">
      <w:pPr>
        <w:pStyle w:val="Default"/>
        <w:spacing w:line="360" w:lineRule="auto"/>
      </w:pPr>
    </w:p>
    <w:p w:rsidR="00825B1C" w:rsidRPr="00825B1C" w:rsidRDefault="00825B1C" w:rsidP="00825B1C">
      <w:pPr>
        <w:pStyle w:val="Default"/>
        <w:spacing w:line="360" w:lineRule="auto"/>
      </w:pPr>
      <w:r w:rsidRPr="00825B1C">
        <w:lastRenderedPageBreak/>
        <w:t xml:space="preserve">— обращение внимания на ярких деятелей культуры, связанных с изучаемыми в данный момент темами, на тот вклад, который они внесли в развитие нашей страны и мира, на достойные подражания примеры их жизни, на мотивы их поступков; </w:t>
      </w:r>
    </w:p>
    <w:p w:rsidR="00825B1C" w:rsidRPr="00825B1C" w:rsidRDefault="00825B1C" w:rsidP="00825B1C">
      <w:pPr>
        <w:pStyle w:val="Default"/>
        <w:spacing w:line="360" w:lineRule="auto"/>
      </w:pPr>
      <w:r w:rsidRPr="00825B1C">
        <w:t xml:space="preserve">— использование на уроках информации, затрагивающей важные социальные, нравственные, этические вопросы </w:t>
      </w:r>
    </w:p>
    <w:p w:rsidR="00825B1C" w:rsidRPr="00825B1C" w:rsidRDefault="00825B1C" w:rsidP="00825B1C">
      <w:pPr>
        <w:pStyle w:val="Default"/>
        <w:spacing w:line="360" w:lineRule="auto"/>
      </w:pPr>
      <w:r w:rsidRPr="00825B1C">
        <w:t xml:space="preserve"> Использование воспитательных возможностей содержания учебного предмета для формирования у обучающихся российских традиционных духовно-нравственных и социокультурных ценностей через подбор соответствующих текстов для чтения, проблемных ситуаций для обсуждения в классе </w:t>
      </w:r>
    </w:p>
    <w:p w:rsidR="00825B1C" w:rsidRPr="00825B1C" w:rsidRDefault="00825B1C" w:rsidP="00825B1C">
      <w:pPr>
        <w:pStyle w:val="Default"/>
        <w:spacing w:line="360" w:lineRule="auto"/>
      </w:pPr>
      <w:r w:rsidRPr="00825B1C">
        <w:t xml:space="preserve"> Инициирование обсуждений, высказываний своего мнения, выработки своего личностного отношения к изучаемым лицам, произведениям художественной литературы и искусства. </w:t>
      </w:r>
    </w:p>
    <w:p w:rsidR="00825B1C" w:rsidRPr="00825B1C" w:rsidRDefault="00825B1C" w:rsidP="00825B1C">
      <w:pPr>
        <w:pStyle w:val="Default"/>
        <w:spacing w:line="360" w:lineRule="auto"/>
      </w:pPr>
      <w:r w:rsidRPr="00825B1C">
        <w:t xml:space="preserve"> 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825B1C" w:rsidRPr="00825B1C" w:rsidRDefault="00825B1C" w:rsidP="00825B1C">
      <w:pPr>
        <w:pStyle w:val="Default"/>
        <w:spacing w:line="360" w:lineRule="auto"/>
      </w:pPr>
      <w:r w:rsidRPr="00825B1C">
        <w:t xml:space="preserve"> Применение на уроке интерактивных форм работы, стимулирующих познавательную мотивацию обучающихся. </w:t>
      </w:r>
    </w:p>
    <w:p w:rsidR="00825B1C" w:rsidRPr="00825B1C" w:rsidRDefault="00825B1C" w:rsidP="00825B1C">
      <w:pPr>
        <w:pStyle w:val="Default"/>
        <w:spacing w:line="360" w:lineRule="auto"/>
      </w:pPr>
      <w:r w:rsidRPr="00825B1C">
        <w:t xml:space="preserve"> Применение групповой работы или работы в парах, которые способствуют развитию навыков командной работы и взаимодействию с другими обучающимися. </w:t>
      </w:r>
    </w:p>
    <w:p w:rsidR="00825B1C" w:rsidRPr="00825B1C" w:rsidRDefault="00825B1C" w:rsidP="00825B1C">
      <w:pPr>
        <w:pStyle w:val="Default"/>
        <w:spacing w:line="360" w:lineRule="auto"/>
      </w:pPr>
      <w:r w:rsidRPr="00825B1C">
        <w:t> Выбор и использование на уроках методов, методик, технологий, оказывающих воспитательное воздействие на личность в соо</w:t>
      </w:r>
      <w:bookmarkStart w:id="0" w:name="_GoBack"/>
      <w:bookmarkEnd w:id="0"/>
      <w:r w:rsidRPr="00825B1C">
        <w:t xml:space="preserve">тветствии с воспитательным идеалом, целью и задачами воспитания. </w:t>
      </w:r>
    </w:p>
    <w:p w:rsidR="00825B1C" w:rsidRPr="00825B1C" w:rsidRDefault="00825B1C" w:rsidP="00825B1C">
      <w:pPr>
        <w:pStyle w:val="Default"/>
        <w:spacing w:line="360" w:lineRule="auto"/>
      </w:pPr>
      <w:r w:rsidRPr="00825B1C">
        <w:t xml:space="preserve"> Инициирование и поддержка исследовательской деятельности школьников в форме включения в урок различных исследовательских заданий, что дает возможность обучающимся приобрести навыки самостоятельного решения теоретической проблемы, генерирования и оформления собственных гипотез, уважительного отношения к чужим идеям, публичного выступления, аргументирования и отстаивания своей точки зрения. </w:t>
      </w:r>
    </w:p>
    <w:p w:rsidR="00825B1C" w:rsidRPr="00825B1C" w:rsidRDefault="00825B1C" w:rsidP="00825B1C">
      <w:pPr>
        <w:pStyle w:val="Default"/>
        <w:spacing w:line="360" w:lineRule="auto"/>
      </w:pPr>
      <w:r w:rsidRPr="00825B1C">
        <w:t xml:space="preserve"> Установление уважительных, доверительных, неформальных отношений между учителем и учениками, создание на уроках эмоционально-комфортной среды. </w:t>
      </w:r>
    </w:p>
    <w:p w:rsidR="00825B1C" w:rsidRPr="00825B1C" w:rsidRDefault="00825B1C" w:rsidP="00825B1C">
      <w:pPr>
        <w:widowControl w:val="0"/>
        <w:autoSpaceDE w:val="0"/>
        <w:autoSpaceDN w:val="0"/>
        <w:spacing w:after="0" w:line="292" w:lineRule="auto"/>
        <w:rPr>
          <w:rFonts w:ascii="Times New Roman" w:eastAsia="Times New Roman" w:hAnsi="Times New Roman" w:cs="Times New Roman"/>
          <w:sz w:val="24"/>
          <w:lang w:val="ru-RU"/>
        </w:rPr>
        <w:sectPr w:rsidR="00825B1C" w:rsidRPr="00825B1C">
          <w:pgSz w:w="11900" w:h="16850"/>
          <w:pgMar w:top="520" w:right="560" w:bottom="280" w:left="560" w:header="720" w:footer="720" w:gutter="0"/>
          <w:cols w:space="720"/>
        </w:sectPr>
      </w:pPr>
    </w:p>
    <w:p w:rsidR="00825B1C" w:rsidRPr="00825B1C" w:rsidRDefault="00BC311F" w:rsidP="00825B1C">
      <w:pPr>
        <w:widowControl w:val="0"/>
        <w:autoSpaceDE w:val="0"/>
        <w:autoSpaceDN w:val="0"/>
        <w:spacing w:before="64" w:after="0" w:line="240" w:lineRule="auto"/>
        <w:outlineLvl w:val="0"/>
        <w:rPr>
          <w:rFonts w:ascii="Times New Roman" w:eastAsia="Times New Roman" w:hAnsi="Times New Roman" w:cs="Times New Roman"/>
          <w:b/>
          <w:bCs/>
          <w:sz w:val="24"/>
          <w:szCs w:val="24"/>
          <w:lang w:val="ru-RU"/>
        </w:rPr>
      </w:pPr>
      <w:r>
        <w:rPr>
          <w:rFonts w:ascii="Times New Roman" w:eastAsia="Times New Roman" w:hAnsi="Times New Roman" w:cs="Times New Roman"/>
          <w:b/>
          <w:bCs/>
          <w:noProof/>
          <w:sz w:val="24"/>
          <w:szCs w:val="24"/>
          <w:lang w:val="ru-RU" w:eastAsia="ru-RU"/>
        </w:rPr>
        <w:lastRenderedPageBreak/>
        <w:pict>
          <v:rect id="Rectangle 7" o:spid="_x0000_s1028" style="position:absolute;margin-left:33.3pt;margin-top:22.85pt;width:528.15pt;height:.6pt;z-index:-25165619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" fillcolor="black" stroked="f">
            <w10:wrap type="topAndBottom" anchorx="page"/>
          </v:rect>
        </w:pict>
      </w:r>
      <w:r w:rsidR="00825B1C" w:rsidRPr="00825B1C">
        <w:rPr>
          <w:rFonts w:ascii="Times New Roman" w:eastAsia="Times New Roman" w:hAnsi="Times New Roman" w:cs="Times New Roman"/>
          <w:b/>
          <w:bCs/>
          <w:sz w:val="24"/>
          <w:szCs w:val="24"/>
          <w:lang w:val="ru-RU"/>
        </w:rPr>
        <w:t>СОДЕРЖАНИЕУЧЕБНОГОПРЕДМЕТА</w:t>
      </w:r>
    </w:p>
    <w:p w:rsidR="00825B1C" w:rsidRPr="00825B1C" w:rsidRDefault="00825B1C" w:rsidP="00825B1C">
      <w:pPr>
        <w:widowControl w:val="0"/>
        <w:autoSpaceDE w:val="0"/>
        <w:autoSpaceDN w:val="0"/>
        <w:spacing w:before="151" w:after="0" w:line="292" w:lineRule="auto"/>
        <w:ind w:right="647"/>
        <w:rPr>
          <w:rFonts w:ascii="Times New Roman" w:eastAsia="Times New Roman" w:hAnsi="Times New Roman" w:cs="Times New Roman"/>
          <w:sz w:val="24"/>
          <w:szCs w:val="24"/>
          <w:lang w:val="ru-RU"/>
        </w:rPr>
      </w:pPr>
      <w:r w:rsidRPr="00825B1C">
        <w:rPr>
          <w:rFonts w:ascii="Times New Roman" w:eastAsia="Times New Roman" w:hAnsi="Times New Roman" w:cs="Times New Roman"/>
          <w:i/>
          <w:sz w:val="24"/>
          <w:szCs w:val="24"/>
          <w:lang w:val="ru-RU"/>
        </w:rPr>
        <w:t xml:space="preserve">Сказка фольклорная (народная) и литературная (авторская). </w:t>
      </w:r>
      <w:r w:rsidRPr="00825B1C">
        <w:rPr>
          <w:rFonts w:ascii="Times New Roman" w:eastAsia="Times New Roman" w:hAnsi="Times New Roman" w:cs="Times New Roman"/>
          <w:sz w:val="24"/>
          <w:szCs w:val="24"/>
          <w:lang w:val="ru-RU"/>
        </w:rPr>
        <w:t>Восприятие текста произведенийхудожественной литературы и устного народного творчества (не менее четырёх произведений).Фольклорнаяилитературная(авторская)сказка:сходствоиразличия.Реальностьиволшебствовсказке. Событийная сторона сказок: последовательность событий в фольклорной (народной) илитературной (авторской) сказке. Отражение сюжета в иллюстрациях. Герои сказочныхпроизведений. Нравственные ценности и идеи, традиции, быт, культура в русских народных илитературных (авторских) сказках, поступки, отражающие нравственные качества (отношение кприроде, людям, предметам).</w:t>
      </w:r>
    </w:p>
    <w:p w:rsidR="00825B1C" w:rsidRPr="00825B1C" w:rsidRDefault="00825B1C" w:rsidP="00825B1C">
      <w:pPr>
        <w:widowControl w:val="0"/>
        <w:autoSpaceDE w:val="0"/>
        <w:autoSpaceDN w:val="0"/>
        <w:spacing w:before="105" w:after="0" w:line="292" w:lineRule="auto"/>
        <w:ind w:right="114"/>
        <w:rPr>
          <w:rFonts w:ascii="Times New Roman" w:eastAsia="Times New Roman" w:hAnsi="Times New Roman" w:cs="Times New Roman"/>
          <w:sz w:val="24"/>
          <w:szCs w:val="24"/>
          <w:lang w:val="ru-RU"/>
        </w:rPr>
      </w:pPr>
      <w:r w:rsidRPr="00825B1C">
        <w:rPr>
          <w:rFonts w:ascii="Times New Roman" w:eastAsia="Times New Roman" w:hAnsi="Times New Roman" w:cs="Times New Roman"/>
          <w:i/>
          <w:sz w:val="24"/>
          <w:szCs w:val="24"/>
          <w:lang w:val="ru-RU"/>
        </w:rPr>
        <w:t xml:space="preserve">Произведения о детях и для детей. </w:t>
      </w:r>
      <w:r w:rsidRPr="00825B1C">
        <w:rPr>
          <w:rFonts w:ascii="Times New Roman" w:eastAsia="Times New Roman" w:hAnsi="Times New Roman" w:cs="Times New Roman"/>
          <w:sz w:val="24"/>
          <w:szCs w:val="24"/>
          <w:lang w:val="ru-RU"/>
        </w:rPr>
        <w:t>Понятие «тема произведения» (общее представление): чемупосвящено, о чём рассказывает. Главная мысль произведения: его основная идея (чему учит? какиекачествавоспитывает?).Произведенияоднойтемы,норазныхжанров:рассказ,стихотворение,сказка (общее представление на примере не менее шести произведений К. Д. Ушинского, Л. Н.Толстого, В.Г. Сутеева, Е. А.Пермяка,В.А. Осеевой,А. Л.Барто,Ю. И. Ермолаева,Р. С. Сефа,С.В. Михалкова, В. Д. Берестова, В. Ю. Драгунского и др.). Характеристика героя произведения, общаяоценкапоступков.Пониманиезаголовкапроизведения,егосоотношенияссодержаниемпроизведенияиегоидеей.Осознаниенравственно-этическихпонятий:друг,дружба,забота,труд,взаимопомощь.</w:t>
      </w:r>
    </w:p>
    <w:p w:rsidR="00825B1C" w:rsidRPr="00825B1C" w:rsidRDefault="00825B1C" w:rsidP="00825B1C">
      <w:pPr>
        <w:widowControl w:val="0"/>
        <w:tabs>
          <w:tab w:val="left" w:pos="3919"/>
          <w:tab w:val="left" w:pos="5270"/>
          <w:tab w:val="left" w:pos="6936"/>
        </w:tabs>
        <w:autoSpaceDE w:val="0"/>
        <w:autoSpaceDN w:val="0"/>
        <w:spacing w:before="108" w:after="0" w:line="292" w:lineRule="auto"/>
        <w:ind w:right="161"/>
        <w:rPr>
          <w:rFonts w:ascii="Times New Roman" w:eastAsia="Times New Roman" w:hAnsi="Times New Roman" w:cs="Times New Roman"/>
          <w:sz w:val="24"/>
          <w:szCs w:val="24"/>
          <w:lang w:val="ru-RU"/>
        </w:rPr>
      </w:pPr>
      <w:r w:rsidRPr="00825B1C">
        <w:rPr>
          <w:rFonts w:ascii="Times New Roman" w:eastAsia="Times New Roman" w:hAnsi="Times New Roman" w:cs="Times New Roman"/>
          <w:i/>
          <w:sz w:val="24"/>
          <w:szCs w:val="24"/>
          <w:lang w:val="ru-RU"/>
        </w:rPr>
        <w:t>Произведенияороднойприроде.</w:t>
      </w:r>
      <w:r w:rsidRPr="00825B1C">
        <w:rPr>
          <w:rFonts w:ascii="Times New Roman" w:eastAsia="Times New Roman" w:hAnsi="Times New Roman" w:cs="Times New Roman"/>
          <w:sz w:val="24"/>
          <w:szCs w:val="24"/>
          <w:lang w:val="ru-RU"/>
        </w:rPr>
        <w:t>Восприятиеисамостоятельноечтениепоэтическихпроизведенийоприроде(напримеретрёх-четырёх</w:t>
      </w:r>
      <w:r w:rsidRPr="00825B1C">
        <w:rPr>
          <w:rFonts w:ascii="Times New Roman" w:eastAsia="Times New Roman" w:hAnsi="Times New Roman" w:cs="Times New Roman"/>
          <w:sz w:val="24"/>
          <w:szCs w:val="24"/>
          <w:lang w:val="ru-RU"/>
        </w:rPr>
        <w:tab/>
        <w:t>доступных</w:t>
      </w:r>
      <w:r w:rsidRPr="00825B1C">
        <w:rPr>
          <w:rFonts w:ascii="Times New Roman" w:eastAsia="Times New Roman" w:hAnsi="Times New Roman" w:cs="Times New Roman"/>
          <w:sz w:val="24"/>
          <w:szCs w:val="24"/>
          <w:lang w:val="ru-RU"/>
        </w:rPr>
        <w:tab/>
        <w:t>произведений</w:t>
      </w:r>
      <w:r w:rsidRPr="00825B1C">
        <w:rPr>
          <w:rFonts w:ascii="Times New Roman" w:eastAsia="Times New Roman" w:hAnsi="Times New Roman" w:cs="Times New Roman"/>
          <w:sz w:val="24"/>
          <w:szCs w:val="24"/>
          <w:lang w:val="ru-RU"/>
        </w:rPr>
        <w:tab/>
        <w:t>А. С. Пушкина, Ф. И. Тютчева, А.К. Толстого, С. А. Есенина, А. Н. Плещеева, Е. А. Баратынского, И. С. Никитина, Е. Ф. Трутневой, А.Л. Барто, С. Я. Маршака и др.). Тема поэтических произведений: звуки и краски природы, временагода, человек и природа; Родина, природа родного края. Особенности стихотворной речи, сравнение спрозаической: рифма, ритм (практическое ознакомление). Настроение, которое рождает поэтическоепроизведение. Отражение нравственной идеи в произведении: любовь к Родине, природе родногокрая.Иллюстрациякпроизведениюкакотражениеэмоциональногооткликанапроизведение.</w:t>
      </w:r>
    </w:p>
    <w:p w:rsidR="00825B1C" w:rsidRPr="00825B1C" w:rsidRDefault="00825B1C" w:rsidP="00825B1C">
      <w:pPr>
        <w:widowControl w:val="0"/>
        <w:autoSpaceDE w:val="0"/>
        <w:autoSpaceDN w:val="0"/>
        <w:spacing w:after="0" w:line="292" w:lineRule="auto"/>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t>Выразительноечтениепоэзии.Рольинтонациипривыразительномчтении.Интонационныйрисуноквыразительного чтения:ритм, темп, силаголоса.</w:t>
      </w:r>
    </w:p>
    <w:p w:rsidR="00825B1C" w:rsidRPr="00825B1C" w:rsidRDefault="00825B1C" w:rsidP="00825B1C">
      <w:pPr>
        <w:widowControl w:val="0"/>
        <w:autoSpaceDE w:val="0"/>
        <w:autoSpaceDN w:val="0"/>
        <w:spacing w:before="104" w:after="0" w:line="292" w:lineRule="auto"/>
        <w:rPr>
          <w:rFonts w:ascii="Times New Roman" w:eastAsia="Times New Roman" w:hAnsi="Times New Roman" w:cs="Times New Roman"/>
          <w:sz w:val="24"/>
          <w:szCs w:val="24"/>
          <w:lang w:val="ru-RU"/>
        </w:rPr>
      </w:pPr>
      <w:r w:rsidRPr="00825B1C">
        <w:rPr>
          <w:rFonts w:ascii="Times New Roman" w:eastAsia="Times New Roman" w:hAnsi="Times New Roman" w:cs="Times New Roman"/>
          <w:i/>
          <w:sz w:val="24"/>
          <w:szCs w:val="24"/>
          <w:lang w:val="ru-RU"/>
        </w:rPr>
        <w:t xml:space="preserve">Устное народное творчество — малые фольклорные жанры </w:t>
      </w:r>
      <w:r w:rsidRPr="00825B1C">
        <w:rPr>
          <w:rFonts w:ascii="Times New Roman" w:eastAsia="Times New Roman" w:hAnsi="Times New Roman" w:cs="Times New Roman"/>
          <w:sz w:val="24"/>
          <w:szCs w:val="24"/>
          <w:lang w:val="ru-RU"/>
        </w:rPr>
        <w:t>(не менее шести произведений).Многообразие малых жанров устного народного творчества: потешка, загадка, пословица, ихназначение(веселить,потешать,играть,поучать).Особенностиразныхмалыхфольклорныхжанров.Потешка — игровой народный фольклор. Загадки — средство воспитания живости ума,сообразительности. Пословицы — проявление народной мудрости, средство воспитания пониманияжизненных правил.</w:t>
      </w:r>
    </w:p>
    <w:p w:rsidR="00825B1C" w:rsidRPr="00825B1C" w:rsidRDefault="00825B1C" w:rsidP="00825B1C">
      <w:pPr>
        <w:widowControl w:val="0"/>
        <w:autoSpaceDE w:val="0"/>
        <w:autoSpaceDN w:val="0"/>
        <w:spacing w:before="114" w:after="0" w:line="292" w:lineRule="auto"/>
        <w:ind w:right="357"/>
        <w:rPr>
          <w:rFonts w:ascii="Times New Roman" w:eastAsia="Times New Roman" w:hAnsi="Times New Roman" w:cs="Times New Roman"/>
          <w:sz w:val="24"/>
          <w:szCs w:val="24"/>
          <w:lang w:val="ru-RU"/>
        </w:rPr>
      </w:pPr>
      <w:r w:rsidRPr="00825B1C">
        <w:rPr>
          <w:rFonts w:ascii="Times New Roman" w:eastAsia="Times New Roman" w:hAnsi="Times New Roman" w:cs="Times New Roman"/>
          <w:i/>
          <w:sz w:val="24"/>
          <w:szCs w:val="24"/>
          <w:lang w:val="ru-RU"/>
        </w:rPr>
        <w:t xml:space="preserve">Произведения о братьях наших меньших </w:t>
      </w:r>
      <w:r w:rsidRPr="00825B1C">
        <w:rPr>
          <w:rFonts w:ascii="Times New Roman" w:eastAsia="Times New Roman" w:hAnsi="Times New Roman" w:cs="Times New Roman"/>
          <w:sz w:val="24"/>
          <w:szCs w:val="24"/>
          <w:lang w:val="ru-RU"/>
        </w:rPr>
        <w:t>(трёх-четырёх авторов по выбору). Животные — героипроизведений. Цель и назначение произведений о взаимоотношениях человека и животных —воспитание добрых чувств и бережного отношения к животным. Виды текстов: художественный инаучно-познавательный, их сравнение. Характеристика героя: описание его внешности, поступки,речь,взаимоотношениясдругимигероямипроизведения.Авторскоеотношениекгерою.Осознание</w:t>
      </w:r>
    </w:p>
    <w:p w:rsidR="00825B1C" w:rsidRPr="00825B1C" w:rsidRDefault="00825B1C" w:rsidP="00825B1C">
      <w:pPr>
        <w:widowControl w:val="0"/>
        <w:autoSpaceDE w:val="0"/>
        <w:autoSpaceDN w:val="0"/>
        <w:spacing w:after="0" w:line="265" w:lineRule="exact"/>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t>нравственно-этическихпонятий:любовьизаботаоживотных.</w:t>
      </w:r>
    </w:p>
    <w:p w:rsidR="00825B1C" w:rsidRPr="00825B1C" w:rsidRDefault="00825B1C" w:rsidP="00825B1C">
      <w:pPr>
        <w:widowControl w:val="0"/>
        <w:autoSpaceDE w:val="0"/>
        <w:autoSpaceDN w:val="0"/>
        <w:spacing w:before="183" w:after="0" w:line="292" w:lineRule="auto"/>
        <w:ind w:right="161"/>
        <w:rPr>
          <w:rFonts w:ascii="Times New Roman" w:eastAsia="Times New Roman" w:hAnsi="Times New Roman" w:cs="Times New Roman"/>
          <w:sz w:val="24"/>
          <w:szCs w:val="24"/>
          <w:lang w:val="ru-RU"/>
        </w:rPr>
      </w:pPr>
      <w:r w:rsidRPr="00825B1C">
        <w:rPr>
          <w:rFonts w:ascii="Times New Roman" w:eastAsia="Times New Roman" w:hAnsi="Times New Roman" w:cs="Times New Roman"/>
          <w:i/>
          <w:sz w:val="24"/>
          <w:szCs w:val="24"/>
          <w:lang w:val="ru-RU"/>
        </w:rPr>
        <w:t xml:space="preserve">Произведения о маме. </w:t>
      </w:r>
      <w:r w:rsidRPr="00825B1C">
        <w:rPr>
          <w:rFonts w:ascii="Times New Roman" w:eastAsia="Times New Roman" w:hAnsi="Times New Roman" w:cs="Times New Roman"/>
          <w:sz w:val="24"/>
          <w:szCs w:val="24"/>
          <w:lang w:val="ru-RU"/>
        </w:rPr>
        <w:t>Восприятие и самостоятельное чтение разножанровых произведений о маме(не менее одного автора по выбору, на примере доступных произведений Е. А. Благининой, А. Л.Барто, Н. Н. Бромлей, А. В. Митяева, В. Д. Берестова, Э. Э. Мошковской, Г. П. Виеру, Р. С. Сефа идр.).Осознаниенравственно-этическихпонятий:чувстволюбвикакпривязанностьодногочеловекакдругому(материкребёнку,детейкма</w:t>
      </w:r>
      <w:r w:rsidRPr="00825B1C">
        <w:rPr>
          <w:rFonts w:ascii="Times New Roman" w:eastAsia="Times New Roman" w:hAnsi="Times New Roman" w:cs="Times New Roman"/>
          <w:sz w:val="24"/>
          <w:szCs w:val="24"/>
          <w:lang w:val="ru-RU"/>
        </w:rPr>
        <w:lastRenderedPageBreak/>
        <w:t>тери,близким),проявлениелюбвиизаботыородныхлюдях.</w:t>
      </w:r>
    </w:p>
    <w:p w:rsidR="00825B1C" w:rsidRPr="00825B1C" w:rsidRDefault="00825B1C" w:rsidP="00825B1C">
      <w:pPr>
        <w:widowControl w:val="0"/>
        <w:autoSpaceDE w:val="0"/>
        <w:autoSpaceDN w:val="0"/>
        <w:spacing w:after="0" w:line="292" w:lineRule="auto"/>
        <w:rPr>
          <w:rFonts w:ascii="Times New Roman" w:eastAsia="Times New Roman" w:hAnsi="Times New Roman" w:cs="Times New Roman"/>
          <w:lang w:val="ru-RU"/>
        </w:rPr>
        <w:sectPr w:rsidR="00825B1C" w:rsidRPr="00825B1C">
          <w:pgSz w:w="11900" w:h="16850"/>
          <w:pgMar w:top="520" w:right="560" w:bottom="280" w:left="560" w:header="720" w:footer="720" w:gutter="0"/>
          <w:cols w:space="720"/>
        </w:sectPr>
      </w:pPr>
    </w:p>
    <w:p w:rsidR="00825B1C" w:rsidRPr="00825B1C" w:rsidRDefault="00825B1C" w:rsidP="00825B1C">
      <w:pPr>
        <w:widowControl w:val="0"/>
        <w:autoSpaceDE w:val="0"/>
        <w:autoSpaceDN w:val="0"/>
        <w:spacing w:before="68" w:after="0" w:line="292" w:lineRule="auto"/>
        <w:ind w:right="278"/>
        <w:rPr>
          <w:rFonts w:ascii="Times New Roman" w:eastAsia="Times New Roman" w:hAnsi="Times New Roman" w:cs="Times New Roman"/>
          <w:sz w:val="24"/>
          <w:lang w:val="ru-RU"/>
        </w:rPr>
      </w:pPr>
      <w:r w:rsidRPr="00825B1C">
        <w:rPr>
          <w:rFonts w:ascii="Times New Roman" w:eastAsia="Times New Roman" w:hAnsi="Times New Roman" w:cs="Times New Roman"/>
          <w:i/>
          <w:sz w:val="24"/>
          <w:lang w:val="ru-RU"/>
        </w:rPr>
        <w:lastRenderedPageBreak/>
        <w:t>Фольклорные и авторские произведения о чудесах и фантазии (не менее трёх произведений).</w:t>
      </w:r>
      <w:r w:rsidRPr="00825B1C">
        <w:rPr>
          <w:rFonts w:ascii="Times New Roman" w:eastAsia="Times New Roman" w:hAnsi="Times New Roman" w:cs="Times New Roman"/>
          <w:sz w:val="24"/>
          <w:lang w:val="ru-RU"/>
        </w:rPr>
        <w:t>Способность автора произведения замечать чудесное в каждом жизненном проявлении, необычное вобыкновенных явлениях окружающего мира. Сочетание в произведении реалистических событий снеобычными, сказочными, фантастическими.</w:t>
      </w:r>
    </w:p>
    <w:p w:rsidR="00825B1C" w:rsidRPr="00825B1C" w:rsidRDefault="00825B1C" w:rsidP="00825B1C">
      <w:pPr>
        <w:widowControl w:val="0"/>
        <w:autoSpaceDE w:val="0"/>
        <w:autoSpaceDN w:val="0"/>
        <w:spacing w:before="115" w:after="0" w:line="290" w:lineRule="auto"/>
        <w:ind w:right="653"/>
        <w:rPr>
          <w:rFonts w:ascii="Times New Roman" w:eastAsia="Times New Roman" w:hAnsi="Times New Roman" w:cs="Times New Roman"/>
          <w:sz w:val="24"/>
          <w:szCs w:val="24"/>
          <w:lang w:val="ru-RU"/>
        </w:rPr>
      </w:pPr>
      <w:r w:rsidRPr="00825B1C">
        <w:rPr>
          <w:rFonts w:ascii="Times New Roman" w:eastAsia="Times New Roman" w:hAnsi="Times New Roman" w:cs="Times New Roman"/>
          <w:i/>
          <w:sz w:val="24"/>
          <w:szCs w:val="24"/>
          <w:lang w:val="ru-RU"/>
        </w:rPr>
        <w:t xml:space="preserve">Библиографическая культура </w:t>
      </w:r>
      <w:r w:rsidRPr="00825B1C">
        <w:rPr>
          <w:rFonts w:ascii="Times New Roman" w:eastAsia="Times New Roman" w:hAnsi="Times New Roman" w:cs="Times New Roman"/>
          <w:sz w:val="24"/>
          <w:szCs w:val="24"/>
          <w:lang w:val="ru-RU"/>
        </w:rPr>
        <w:t>(работа с детской книгой). Представление о том, что книга —источник необходимых знаний. Обложка, оглавление, иллюстрации — элементы ориентировки вкниге.Умениеиспользоватьтематическийкаталогпри выборекнигвбиблиотеке.</w:t>
      </w:r>
    </w:p>
    <w:p w:rsidR="00825B1C" w:rsidRPr="00825B1C" w:rsidRDefault="00825B1C" w:rsidP="00825B1C">
      <w:pPr>
        <w:widowControl w:val="0"/>
        <w:autoSpaceDE w:val="0"/>
        <w:autoSpaceDN w:val="0"/>
        <w:spacing w:after="0" w:line="290" w:lineRule="auto"/>
        <w:rPr>
          <w:rFonts w:ascii="Times New Roman" w:eastAsia="Times New Roman" w:hAnsi="Times New Roman" w:cs="Times New Roman"/>
          <w:lang w:val="ru-RU"/>
        </w:rPr>
        <w:sectPr w:rsidR="00825B1C" w:rsidRPr="00825B1C">
          <w:pgSz w:w="11900" w:h="16850"/>
          <w:pgMar w:top="600" w:right="560" w:bottom="280" w:left="560" w:header="720" w:footer="720" w:gutter="0"/>
          <w:cols w:space="720"/>
        </w:sectPr>
      </w:pPr>
    </w:p>
    <w:p w:rsidR="00825B1C" w:rsidRPr="00825B1C" w:rsidRDefault="00BC311F" w:rsidP="00825B1C">
      <w:pPr>
        <w:widowControl w:val="0"/>
        <w:autoSpaceDE w:val="0"/>
        <w:autoSpaceDN w:val="0"/>
        <w:spacing w:before="64" w:after="0" w:line="240" w:lineRule="auto"/>
        <w:outlineLvl w:val="0"/>
        <w:rPr>
          <w:rFonts w:ascii="Times New Roman" w:eastAsia="Times New Roman" w:hAnsi="Times New Roman" w:cs="Times New Roman"/>
          <w:b/>
          <w:bCs/>
          <w:sz w:val="24"/>
          <w:szCs w:val="24"/>
          <w:lang w:val="ru-RU"/>
        </w:rPr>
      </w:pPr>
      <w:r>
        <w:rPr>
          <w:rFonts w:ascii="Times New Roman" w:eastAsia="Times New Roman" w:hAnsi="Times New Roman" w:cs="Times New Roman"/>
          <w:b/>
          <w:bCs/>
          <w:noProof/>
          <w:sz w:val="24"/>
          <w:szCs w:val="24"/>
          <w:lang w:val="ru-RU" w:eastAsia="ru-RU"/>
        </w:rPr>
        <w:lastRenderedPageBreak/>
        <w:pict>
          <v:rect id="Rectangle 6" o:spid="_x0000_s1027" style="position:absolute;margin-left:33.3pt;margin-top:22.85pt;width:528.15pt;height:.6pt;z-index:-25165516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" fillcolor="black" stroked="f">
            <w10:wrap type="topAndBottom" anchorx="page"/>
          </v:rect>
        </w:pict>
      </w:r>
      <w:r w:rsidR="00825B1C" w:rsidRPr="00825B1C">
        <w:rPr>
          <w:rFonts w:ascii="Times New Roman" w:eastAsia="Times New Roman" w:hAnsi="Times New Roman" w:cs="Times New Roman"/>
          <w:b/>
          <w:bCs/>
          <w:spacing w:val="-1"/>
          <w:sz w:val="24"/>
          <w:szCs w:val="24"/>
          <w:lang w:val="ru-RU"/>
        </w:rPr>
        <w:t>ПЛАНИРУЕМЫЕ</w:t>
      </w:r>
      <w:r w:rsidR="00825B1C" w:rsidRPr="00825B1C">
        <w:rPr>
          <w:rFonts w:ascii="Times New Roman" w:eastAsia="Times New Roman" w:hAnsi="Times New Roman" w:cs="Times New Roman"/>
          <w:b/>
          <w:bCs/>
          <w:sz w:val="24"/>
          <w:szCs w:val="24"/>
          <w:lang w:val="ru-RU"/>
        </w:rPr>
        <w:t>ОБРАЗОВАТЕЛЬНЫЕРЕЗУЛЬТАТЫ</w:t>
      </w:r>
    </w:p>
    <w:p w:rsidR="00825B1C" w:rsidRPr="00825B1C" w:rsidRDefault="00825B1C" w:rsidP="00825B1C">
      <w:pPr>
        <w:widowControl w:val="0"/>
        <w:autoSpaceDE w:val="0"/>
        <w:autoSpaceDN w:val="0"/>
        <w:spacing w:before="151" w:after="0" w:line="290" w:lineRule="auto"/>
        <w:ind w:right="296"/>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t>Изучение литературного чтения в 1 классе направлено на достижение обучающимися личностных,метапредметныхипредметных результатовосвоенияучебного предмета.</w:t>
      </w:r>
    </w:p>
    <w:p w:rsidR="00825B1C" w:rsidRPr="00825B1C" w:rsidRDefault="00825B1C" w:rsidP="00825B1C">
      <w:pPr>
        <w:widowControl w:val="0"/>
        <w:autoSpaceDE w:val="0"/>
        <w:autoSpaceDN w:val="0"/>
        <w:spacing w:before="192" w:after="0" w:line="240" w:lineRule="auto"/>
        <w:outlineLvl w:val="0"/>
        <w:rPr>
          <w:rFonts w:ascii="Times New Roman" w:eastAsia="Times New Roman" w:hAnsi="Times New Roman" w:cs="Times New Roman"/>
          <w:b/>
          <w:bCs/>
          <w:sz w:val="24"/>
          <w:szCs w:val="24"/>
          <w:lang w:val="ru-RU"/>
        </w:rPr>
      </w:pPr>
      <w:r w:rsidRPr="00825B1C">
        <w:rPr>
          <w:rFonts w:ascii="Times New Roman" w:eastAsia="Times New Roman" w:hAnsi="Times New Roman" w:cs="Times New Roman"/>
          <w:b/>
          <w:bCs/>
          <w:sz w:val="24"/>
          <w:szCs w:val="24"/>
          <w:lang w:val="ru-RU"/>
        </w:rPr>
        <w:t>ЛИЧНОСТНЫЕРЕЗУЛЬТАТЫ</w:t>
      </w:r>
    </w:p>
    <w:p w:rsidR="00825B1C" w:rsidRPr="00825B1C" w:rsidRDefault="00825B1C" w:rsidP="00825B1C">
      <w:pPr>
        <w:widowControl w:val="0"/>
        <w:autoSpaceDE w:val="0"/>
        <w:autoSpaceDN w:val="0"/>
        <w:spacing w:before="156" w:after="0" w:line="292" w:lineRule="auto"/>
        <w:ind w:right="132"/>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t>Личностные результаты освоения программы предмета «Литературное чтение» достигаются впроцессе единства учебной и воспитательной деятельности, обеспечивающей позитивную динамикуразвития личности младшего школьника, ориентированную на процессы самопознания, саморазвитияи самовоспитания. Личностные результаты освоения программы предмета «Литературное чтение»отражают освоение младшими школьниками социально значимых норм и отношений, развитиепозитивного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иотношенийнапрактике.</w:t>
      </w:r>
    </w:p>
    <w:p w:rsidR="00825B1C" w:rsidRPr="00825B1C" w:rsidRDefault="00825B1C" w:rsidP="00825B1C">
      <w:pPr>
        <w:widowControl w:val="0"/>
        <w:autoSpaceDE w:val="0"/>
        <w:autoSpaceDN w:val="0"/>
        <w:spacing w:before="110" w:after="0" w:line="240" w:lineRule="auto"/>
        <w:outlineLvl w:val="0"/>
        <w:rPr>
          <w:rFonts w:ascii="Times New Roman" w:eastAsia="Times New Roman" w:hAnsi="Times New Roman" w:cs="Times New Roman"/>
          <w:b/>
          <w:bCs/>
          <w:sz w:val="24"/>
          <w:szCs w:val="24"/>
          <w:lang w:val="ru-RU"/>
        </w:rPr>
      </w:pPr>
      <w:r w:rsidRPr="00825B1C">
        <w:rPr>
          <w:rFonts w:ascii="Times New Roman" w:eastAsia="Times New Roman" w:hAnsi="Times New Roman" w:cs="Times New Roman"/>
          <w:b/>
          <w:bCs/>
          <w:spacing w:val="-1"/>
          <w:sz w:val="24"/>
          <w:szCs w:val="24"/>
          <w:lang w:val="ru-RU"/>
        </w:rPr>
        <w:t>Гражданско-патриотическое</w:t>
      </w:r>
      <w:r w:rsidRPr="00825B1C">
        <w:rPr>
          <w:rFonts w:ascii="Times New Roman" w:eastAsia="Times New Roman" w:hAnsi="Times New Roman" w:cs="Times New Roman"/>
          <w:b/>
          <w:bCs/>
          <w:sz w:val="24"/>
          <w:szCs w:val="24"/>
          <w:lang w:val="ru-RU"/>
        </w:rPr>
        <w:t>воспитание:</w:t>
      </w:r>
    </w:p>
    <w:p w:rsidR="00825B1C" w:rsidRPr="00825B1C" w:rsidRDefault="00825B1C" w:rsidP="00825B1C">
      <w:pPr>
        <w:widowControl w:val="0"/>
        <w:numPr>
          <w:ilvl w:val="0"/>
          <w:numId w:val="10"/>
        </w:numPr>
        <w:tabs>
          <w:tab w:val="left" w:pos="888"/>
        </w:tabs>
        <w:autoSpaceDE w:val="0"/>
        <w:autoSpaceDN w:val="0"/>
        <w:spacing w:before="168" w:after="0" w:line="290" w:lineRule="auto"/>
        <w:ind w:right="548"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становление ценностного отношения к своей Родине — России, малой родине, проявлениеинтереса к изучению родного языка, истории и культуре Российской Федерации, пониманиеестественнойсвязипрошлогоинастоящеговкультуреобщества;</w:t>
      </w:r>
    </w:p>
    <w:p w:rsidR="00825B1C" w:rsidRPr="00825B1C" w:rsidRDefault="00825B1C" w:rsidP="00825B1C">
      <w:pPr>
        <w:widowControl w:val="0"/>
        <w:numPr>
          <w:ilvl w:val="0"/>
          <w:numId w:val="10"/>
        </w:numPr>
        <w:tabs>
          <w:tab w:val="left" w:pos="888"/>
        </w:tabs>
        <w:autoSpaceDE w:val="0"/>
        <w:autoSpaceDN w:val="0"/>
        <w:spacing w:before="121" w:after="0" w:line="292" w:lineRule="auto"/>
        <w:ind w:right="289"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осознаниесвоейэтнокультурнойироссийскойгражданскойидентичности,сопричастностикпрошлому, настоящему и будущему своей страны и родного края, проявление уважения ктрадициям и культуре своего и других народов в процессе восприятия и анализа произведенийвыдающихсяпредставителейрусскойлитературыитворчестванародовРоссии;</w:t>
      </w:r>
    </w:p>
    <w:p w:rsidR="00825B1C" w:rsidRPr="00825B1C" w:rsidRDefault="00825B1C" w:rsidP="00825B1C">
      <w:pPr>
        <w:widowControl w:val="0"/>
        <w:numPr>
          <w:ilvl w:val="0"/>
          <w:numId w:val="10"/>
        </w:numPr>
        <w:tabs>
          <w:tab w:val="left" w:pos="888"/>
        </w:tabs>
        <w:autoSpaceDE w:val="0"/>
        <w:autoSpaceDN w:val="0"/>
        <w:spacing w:before="115" w:after="0" w:line="292" w:lineRule="auto"/>
        <w:ind w:right="436"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первоначальные представления о человеке как члене общества, о правах и ответственности,уважении и достоинстве человека, о нравственно-этических нормах поведения и правилахмежличностныхотношений.</w:t>
      </w:r>
    </w:p>
    <w:p w:rsidR="00825B1C" w:rsidRPr="00825B1C" w:rsidRDefault="00825B1C" w:rsidP="00825B1C">
      <w:pPr>
        <w:widowControl w:val="0"/>
        <w:autoSpaceDE w:val="0"/>
        <w:autoSpaceDN w:val="0"/>
        <w:spacing w:before="104" w:after="0" w:line="240" w:lineRule="auto"/>
        <w:outlineLvl w:val="0"/>
        <w:rPr>
          <w:rFonts w:ascii="Times New Roman" w:eastAsia="Times New Roman" w:hAnsi="Times New Roman" w:cs="Times New Roman"/>
          <w:b/>
          <w:bCs/>
          <w:sz w:val="24"/>
          <w:szCs w:val="24"/>
          <w:lang w:val="ru-RU"/>
        </w:rPr>
      </w:pPr>
      <w:r w:rsidRPr="00825B1C">
        <w:rPr>
          <w:rFonts w:ascii="Times New Roman" w:eastAsia="Times New Roman" w:hAnsi="Times New Roman" w:cs="Times New Roman"/>
          <w:b/>
          <w:bCs/>
          <w:sz w:val="24"/>
          <w:szCs w:val="24"/>
          <w:lang w:val="ru-RU"/>
        </w:rPr>
        <w:t>Духовно-нравственноевоспитание:</w:t>
      </w:r>
    </w:p>
    <w:p w:rsidR="00825B1C" w:rsidRPr="00825B1C" w:rsidRDefault="00825B1C" w:rsidP="00825B1C">
      <w:pPr>
        <w:widowControl w:val="0"/>
        <w:numPr>
          <w:ilvl w:val="0"/>
          <w:numId w:val="10"/>
        </w:numPr>
        <w:tabs>
          <w:tab w:val="left" w:pos="888"/>
        </w:tabs>
        <w:autoSpaceDE w:val="0"/>
        <w:autoSpaceDN w:val="0"/>
        <w:spacing w:before="168" w:after="0" w:line="292" w:lineRule="auto"/>
        <w:ind w:right="896"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освоение опыта человеческих взаимоотношений, признаки индивидуальности каждогочеловека, проявление сопереживания, уважения, любви, доброжелательности и другихморальных качеств к родным, близким и чужим людям, независимо от их национальности,социальногостатуса,вероисповедания;</w:t>
      </w:r>
    </w:p>
    <w:p w:rsidR="00825B1C" w:rsidRPr="00825B1C" w:rsidRDefault="00825B1C" w:rsidP="00825B1C">
      <w:pPr>
        <w:widowControl w:val="0"/>
        <w:numPr>
          <w:ilvl w:val="0"/>
          <w:numId w:val="10"/>
        </w:numPr>
        <w:tabs>
          <w:tab w:val="left" w:pos="888"/>
        </w:tabs>
        <w:autoSpaceDE w:val="0"/>
        <w:autoSpaceDN w:val="0"/>
        <w:spacing w:before="163" w:after="0" w:line="292" w:lineRule="auto"/>
        <w:ind w:right="533" w:hanging="1"/>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осознаниеэтическихпонятий,оценкаповеденияипоступковперсонажейхудожественныхпроизведенийвситуации нравственноговыбора;</w:t>
      </w:r>
    </w:p>
    <w:p w:rsidR="00825B1C" w:rsidRPr="00825B1C" w:rsidRDefault="00825B1C" w:rsidP="00825B1C">
      <w:pPr>
        <w:widowControl w:val="0"/>
        <w:numPr>
          <w:ilvl w:val="0"/>
          <w:numId w:val="10"/>
        </w:numPr>
        <w:tabs>
          <w:tab w:val="left" w:pos="888"/>
        </w:tabs>
        <w:autoSpaceDE w:val="0"/>
        <w:autoSpaceDN w:val="0"/>
        <w:spacing w:before="119" w:after="0" w:line="290" w:lineRule="auto"/>
        <w:ind w:right="1024"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выражениесвоеговидениямира,индивидуальнойпозициипосредствомнакопленияисистематизациилитературныхвпечатлений,разнообразныхпоэмоциональнойокраске;</w:t>
      </w:r>
    </w:p>
    <w:p w:rsidR="00825B1C" w:rsidRPr="00825B1C" w:rsidRDefault="00825B1C" w:rsidP="00825B1C">
      <w:pPr>
        <w:widowControl w:val="0"/>
        <w:numPr>
          <w:ilvl w:val="0"/>
          <w:numId w:val="10"/>
        </w:numPr>
        <w:tabs>
          <w:tab w:val="left" w:pos="888"/>
        </w:tabs>
        <w:autoSpaceDE w:val="0"/>
        <w:autoSpaceDN w:val="0"/>
        <w:spacing w:before="122" w:after="0" w:line="292" w:lineRule="auto"/>
        <w:ind w:right="371"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неприятиелюбыхформповедения,направленныхнапричинениефизическогоиморальноговредадругимлюдям</w:t>
      </w:r>
    </w:p>
    <w:p w:rsidR="00825B1C" w:rsidRPr="00825B1C" w:rsidRDefault="00825B1C" w:rsidP="00825B1C">
      <w:pPr>
        <w:widowControl w:val="0"/>
        <w:autoSpaceDE w:val="0"/>
        <w:autoSpaceDN w:val="0"/>
        <w:spacing w:before="104" w:after="0" w:line="240" w:lineRule="auto"/>
        <w:outlineLvl w:val="0"/>
        <w:rPr>
          <w:rFonts w:ascii="Times New Roman" w:eastAsia="Times New Roman" w:hAnsi="Times New Roman" w:cs="Times New Roman"/>
          <w:b/>
          <w:bCs/>
          <w:sz w:val="24"/>
          <w:szCs w:val="24"/>
          <w:lang w:val="ru-RU"/>
        </w:rPr>
      </w:pPr>
      <w:r w:rsidRPr="00825B1C">
        <w:rPr>
          <w:rFonts w:ascii="Times New Roman" w:eastAsia="Times New Roman" w:hAnsi="Times New Roman" w:cs="Times New Roman"/>
          <w:b/>
          <w:bCs/>
          <w:sz w:val="24"/>
          <w:szCs w:val="24"/>
          <w:lang w:val="ru-RU"/>
        </w:rPr>
        <w:t>Эстетическоевоспитание:</w:t>
      </w:r>
    </w:p>
    <w:p w:rsidR="00825B1C" w:rsidRPr="00825B1C" w:rsidRDefault="00825B1C" w:rsidP="00825B1C">
      <w:pPr>
        <w:widowControl w:val="0"/>
        <w:numPr>
          <w:ilvl w:val="0"/>
          <w:numId w:val="10"/>
        </w:numPr>
        <w:tabs>
          <w:tab w:val="left" w:pos="888"/>
        </w:tabs>
        <w:autoSpaceDE w:val="0"/>
        <w:autoSpaceDN w:val="0"/>
        <w:spacing w:before="168" w:after="0" w:line="292" w:lineRule="auto"/>
        <w:ind w:right="380"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проявление уважительного отношения и интереса к художественной культуре, к различнымвидамискусства,восприимчивостькразнымвидамискусства,традициямитворчествусвоегоидругих народов, готовность выражать своё отношение в разных видах художественнойдеятельности;</w:t>
      </w:r>
    </w:p>
    <w:p w:rsidR="00825B1C" w:rsidRPr="00825B1C" w:rsidRDefault="00825B1C" w:rsidP="00825B1C">
      <w:pPr>
        <w:widowControl w:val="0"/>
        <w:numPr>
          <w:ilvl w:val="0"/>
          <w:numId w:val="10"/>
        </w:numPr>
        <w:tabs>
          <w:tab w:val="left" w:pos="886"/>
        </w:tabs>
        <w:autoSpaceDE w:val="0"/>
        <w:autoSpaceDN w:val="0"/>
        <w:spacing w:before="113"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приобретениеэстетическогоопытаслушания,чтенияиэмоционально-эстетическойоценки</w:t>
      </w:r>
    </w:p>
    <w:p w:rsidR="00825B1C" w:rsidRPr="00825B1C" w:rsidRDefault="00825B1C" w:rsidP="00825B1C">
      <w:pPr>
        <w:widowControl w:val="0"/>
        <w:autoSpaceDE w:val="0"/>
        <w:autoSpaceDN w:val="0"/>
        <w:spacing w:after="0" w:line="240" w:lineRule="auto"/>
        <w:rPr>
          <w:rFonts w:ascii="Times New Roman" w:eastAsia="Times New Roman" w:hAnsi="Times New Roman" w:cs="Times New Roman"/>
          <w:sz w:val="24"/>
          <w:lang w:val="ru-RU"/>
        </w:rPr>
        <w:sectPr w:rsidR="00825B1C" w:rsidRPr="00825B1C">
          <w:pgSz w:w="11900" w:h="16850"/>
          <w:pgMar w:top="520" w:right="560" w:bottom="280" w:left="560" w:header="720" w:footer="720" w:gutter="0"/>
          <w:cols w:space="720"/>
        </w:sectPr>
      </w:pPr>
    </w:p>
    <w:p w:rsidR="00825B1C" w:rsidRPr="00825B1C" w:rsidRDefault="00825B1C" w:rsidP="00825B1C">
      <w:pPr>
        <w:widowControl w:val="0"/>
        <w:autoSpaceDE w:val="0"/>
        <w:autoSpaceDN w:val="0"/>
        <w:spacing w:before="60" w:after="0" w:line="240" w:lineRule="auto"/>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lastRenderedPageBreak/>
        <w:t>произведенийфольклораихудожественнойлитературы;</w:t>
      </w:r>
    </w:p>
    <w:p w:rsidR="00825B1C" w:rsidRPr="00825B1C" w:rsidRDefault="00825B1C" w:rsidP="00825B1C">
      <w:pPr>
        <w:widowControl w:val="0"/>
        <w:numPr>
          <w:ilvl w:val="0"/>
          <w:numId w:val="10"/>
        </w:numPr>
        <w:tabs>
          <w:tab w:val="left" w:pos="888"/>
        </w:tabs>
        <w:autoSpaceDE w:val="0"/>
        <w:autoSpaceDN w:val="0"/>
        <w:spacing w:before="180" w:after="0" w:line="292" w:lineRule="auto"/>
        <w:ind w:right="1159"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понимание образного языка художественных произведений, выразительных средств,создающиххудожественный образ.</w:t>
      </w:r>
    </w:p>
    <w:p w:rsidR="00825B1C" w:rsidRPr="00825B1C" w:rsidRDefault="00825B1C" w:rsidP="00825B1C">
      <w:pPr>
        <w:widowControl w:val="0"/>
        <w:autoSpaceDE w:val="0"/>
        <w:autoSpaceDN w:val="0"/>
        <w:spacing w:before="107" w:after="0" w:line="240" w:lineRule="auto"/>
        <w:outlineLvl w:val="0"/>
        <w:rPr>
          <w:rFonts w:ascii="Times New Roman" w:eastAsia="Times New Roman" w:hAnsi="Times New Roman" w:cs="Times New Roman"/>
          <w:b/>
          <w:bCs/>
          <w:sz w:val="24"/>
          <w:szCs w:val="24"/>
          <w:lang w:val="ru-RU"/>
        </w:rPr>
      </w:pPr>
      <w:r w:rsidRPr="00825B1C">
        <w:rPr>
          <w:rFonts w:ascii="Times New Roman" w:eastAsia="Times New Roman" w:hAnsi="Times New Roman" w:cs="Times New Roman"/>
          <w:b/>
          <w:bCs/>
          <w:sz w:val="24"/>
          <w:szCs w:val="24"/>
          <w:lang w:val="ru-RU"/>
        </w:rPr>
        <w:t>Физическоевоспитание,формированиекультурыздоровьяэмоциональногоблагополучия:</w:t>
      </w:r>
    </w:p>
    <w:p w:rsidR="00825B1C" w:rsidRPr="00825B1C" w:rsidRDefault="00825B1C" w:rsidP="00825B1C">
      <w:pPr>
        <w:widowControl w:val="0"/>
        <w:numPr>
          <w:ilvl w:val="0"/>
          <w:numId w:val="10"/>
        </w:numPr>
        <w:tabs>
          <w:tab w:val="left" w:pos="888"/>
        </w:tabs>
        <w:autoSpaceDE w:val="0"/>
        <w:autoSpaceDN w:val="0"/>
        <w:spacing w:before="168" w:after="0" w:line="290" w:lineRule="auto"/>
        <w:ind w:right="916"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соблюдение правил здорового и безопасного (для себя и других людей) образа жизни вокружающейсреде(втом числеинформационной);</w:t>
      </w:r>
    </w:p>
    <w:p w:rsidR="00825B1C" w:rsidRPr="00825B1C" w:rsidRDefault="00825B1C" w:rsidP="00825B1C">
      <w:pPr>
        <w:widowControl w:val="0"/>
        <w:numPr>
          <w:ilvl w:val="0"/>
          <w:numId w:val="10"/>
        </w:numPr>
        <w:tabs>
          <w:tab w:val="left" w:pos="886"/>
        </w:tabs>
        <w:autoSpaceDE w:val="0"/>
        <w:autoSpaceDN w:val="0"/>
        <w:spacing w:before="121"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бережноеотношениекфизическомуипсихическомуздоровью.</w:t>
      </w:r>
    </w:p>
    <w:p w:rsidR="00825B1C" w:rsidRPr="00825B1C" w:rsidRDefault="00825B1C" w:rsidP="00825B1C">
      <w:pPr>
        <w:widowControl w:val="0"/>
        <w:autoSpaceDE w:val="0"/>
        <w:autoSpaceDN w:val="0"/>
        <w:spacing w:before="168" w:after="0" w:line="240" w:lineRule="auto"/>
        <w:outlineLvl w:val="0"/>
        <w:rPr>
          <w:rFonts w:ascii="Times New Roman" w:eastAsia="Times New Roman" w:hAnsi="Times New Roman" w:cs="Times New Roman"/>
          <w:b/>
          <w:bCs/>
          <w:sz w:val="24"/>
          <w:szCs w:val="24"/>
          <w:lang w:val="ru-RU"/>
        </w:rPr>
      </w:pPr>
      <w:r w:rsidRPr="00825B1C">
        <w:rPr>
          <w:rFonts w:ascii="Times New Roman" w:eastAsia="Times New Roman" w:hAnsi="Times New Roman" w:cs="Times New Roman"/>
          <w:b/>
          <w:bCs/>
          <w:sz w:val="24"/>
          <w:szCs w:val="24"/>
          <w:lang w:val="ru-RU"/>
        </w:rPr>
        <w:t>Трудовоевоспитание:</w:t>
      </w:r>
    </w:p>
    <w:p w:rsidR="00825B1C" w:rsidRPr="00825B1C" w:rsidRDefault="00825B1C" w:rsidP="00825B1C">
      <w:pPr>
        <w:widowControl w:val="0"/>
        <w:numPr>
          <w:ilvl w:val="0"/>
          <w:numId w:val="10"/>
        </w:numPr>
        <w:tabs>
          <w:tab w:val="left" w:pos="888"/>
        </w:tabs>
        <w:autoSpaceDE w:val="0"/>
        <w:autoSpaceDN w:val="0"/>
        <w:spacing w:before="168" w:after="0" w:line="292" w:lineRule="auto"/>
        <w:ind w:right="1020"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осознаниеценноститрудавжизничеловекаиобщества,ответственноепотреблениеибережное отношение к результатам труда, навыки участия в различных видах трудовойдеятельности,интерескразличнымпрофессиям.</w:t>
      </w:r>
    </w:p>
    <w:p w:rsidR="00825B1C" w:rsidRPr="00825B1C" w:rsidRDefault="00825B1C" w:rsidP="00825B1C">
      <w:pPr>
        <w:widowControl w:val="0"/>
        <w:autoSpaceDE w:val="0"/>
        <w:autoSpaceDN w:val="0"/>
        <w:spacing w:before="105" w:after="0" w:line="240" w:lineRule="auto"/>
        <w:outlineLvl w:val="0"/>
        <w:rPr>
          <w:rFonts w:ascii="Times New Roman" w:eastAsia="Times New Roman" w:hAnsi="Times New Roman" w:cs="Times New Roman"/>
          <w:b/>
          <w:bCs/>
          <w:sz w:val="24"/>
          <w:szCs w:val="24"/>
          <w:lang w:val="ru-RU"/>
        </w:rPr>
      </w:pPr>
      <w:r w:rsidRPr="00825B1C">
        <w:rPr>
          <w:rFonts w:ascii="Times New Roman" w:eastAsia="Times New Roman" w:hAnsi="Times New Roman" w:cs="Times New Roman"/>
          <w:b/>
          <w:bCs/>
          <w:sz w:val="24"/>
          <w:szCs w:val="24"/>
          <w:lang w:val="ru-RU"/>
        </w:rPr>
        <w:t>Экологическоевоспитание:</w:t>
      </w:r>
    </w:p>
    <w:p w:rsidR="00825B1C" w:rsidRPr="00825B1C" w:rsidRDefault="00825B1C" w:rsidP="00825B1C">
      <w:pPr>
        <w:widowControl w:val="0"/>
        <w:numPr>
          <w:ilvl w:val="0"/>
          <w:numId w:val="10"/>
        </w:numPr>
        <w:tabs>
          <w:tab w:val="left" w:pos="888"/>
        </w:tabs>
        <w:autoSpaceDE w:val="0"/>
        <w:autoSpaceDN w:val="0"/>
        <w:spacing w:before="168" w:after="0" w:line="292" w:lineRule="auto"/>
        <w:ind w:right="311"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бережное отношение к природе, осознание проблем взаимоотношений человека и животных,отражённыхвлитературныхпроизведениях;</w:t>
      </w:r>
    </w:p>
    <w:p w:rsidR="00825B1C" w:rsidRPr="00825B1C" w:rsidRDefault="00825B1C" w:rsidP="00825B1C">
      <w:pPr>
        <w:widowControl w:val="0"/>
        <w:numPr>
          <w:ilvl w:val="0"/>
          <w:numId w:val="10"/>
        </w:numPr>
        <w:tabs>
          <w:tab w:val="left" w:pos="886"/>
        </w:tabs>
        <w:autoSpaceDE w:val="0"/>
        <w:autoSpaceDN w:val="0"/>
        <w:spacing w:before="116"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неприятиедействий,приносящихейвред.</w:t>
      </w:r>
    </w:p>
    <w:p w:rsidR="00825B1C" w:rsidRPr="00825B1C" w:rsidRDefault="00825B1C" w:rsidP="00825B1C">
      <w:pPr>
        <w:widowControl w:val="0"/>
        <w:autoSpaceDE w:val="0"/>
        <w:autoSpaceDN w:val="0"/>
        <w:spacing w:before="168" w:after="0" w:line="240" w:lineRule="auto"/>
        <w:outlineLvl w:val="0"/>
        <w:rPr>
          <w:rFonts w:ascii="Times New Roman" w:eastAsia="Times New Roman" w:hAnsi="Times New Roman" w:cs="Times New Roman"/>
          <w:b/>
          <w:bCs/>
          <w:sz w:val="24"/>
          <w:szCs w:val="24"/>
          <w:lang w:val="ru-RU"/>
        </w:rPr>
      </w:pPr>
      <w:r w:rsidRPr="00825B1C">
        <w:rPr>
          <w:rFonts w:ascii="Times New Roman" w:eastAsia="Times New Roman" w:hAnsi="Times New Roman" w:cs="Times New Roman"/>
          <w:b/>
          <w:bCs/>
          <w:sz w:val="24"/>
          <w:szCs w:val="24"/>
          <w:lang w:val="ru-RU"/>
        </w:rPr>
        <w:t>Ценностинаучногопознания:</w:t>
      </w:r>
    </w:p>
    <w:p w:rsidR="00825B1C" w:rsidRPr="00825B1C" w:rsidRDefault="00825B1C" w:rsidP="00825B1C">
      <w:pPr>
        <w:widowControl w:val="0"/>
        <w:numPr>
          <w:ilvl w:val="0"/>
          <w:numId w:val="10"/>
        </w:numPr>
        <w:tabs>
          <w:tab w:val="left" w:pos="888"/>
        </w:tabs>
        <w:autoSpaceDE w:val="0"/>
        <w:autoSpaceDN w:val="0"/>
        <w:spacing w:before="168" w:after="0" w:line="292" w:lineRule="auto"/>
        <w:ind w:right="639"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ориентация в деятельности на первоначальные представления о научной картине мира,понимание важности слова как средства создания словесно-художественного образа, способавыражениямыслей, чувств, идей автора;</w:t>
      </w:r>
    </w:p>
    <w:p w:rsidR="00825B1C" w:rsidRPr="00825B1C" w:rsidRDefault="00825B1C" w:rsidP="00825B1C">
      <w:pPr>
        <w:widowControl w:val="0"/>
        <w:numPr>
          <w:ilvl w:val="0"/>
          <w:numId w:val="10"/>
        </w:numPr>
        <w:tabs>
          <w:tab w:val="left" w:pos="886"/>
        </w:tabs>
        <w:autoSpaceDE w:val="0"/>
        <w:autoSpaceDN w:val="0"/>
        <w:spacing w:before="115"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овладениесмысловымчтениемдлярешенияразличногоуровняучебныхижизненныхзадач;</w:t>
      </w:r>
    </w:p>
    <w:p w:rsidR="00825B1C" w:rsidRPr="00825B1C" w:rsidRDefault="00825B1C" w:rsidP="00825B1C">
      <w:pPr>
        <w:widowControl w:val="0"/>
        <w:numPr>
          <w:ilvl w:val="0"/>
          <w:numId w:val="10"/>
        </w:numPr>
        <w:tabs>
          <w:tab w:val="left" w:pos="888"/>
        </w:tabs>
        <w:autoSpaceDE w:val="0"/>
        <w:autoSpaceDN w:val="0"/>
        <w:spacing w:before="181" w:after="0" w:line="292" w:lineRule="auto"/>
        <w:ind w:right="206"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потребность в самостоятельной читательской деятельности, саморазвитии средствамилитературы,развитиепознавательногоинтереса,активности,инициативности,любознательностии самостоятельности в познании произведений фольклора и художественной литературы,творчестваписателей.</w:t>
      </w:r>
    </w:p>
    <w:p w:rsidR="00825B1C" w:rsidRPr="00825B1C" w:rsidRDefault="00825B1C" w:rsidP="00825B1C">
      <w:pPr>
        <w:widowControl w:val="0"/>
        <w:autoSpaceDE w:val="0"/>
        <w:autoSpaceDN w:val="0"/>
        <w:spacing w:before="5" w:after="0" w:line="240" w:lineRule="auto"/>
        <w:rPr>
          <w:rFonts w:ascii="Times New Roman" w:eastAsia="Times New Roman" w:hAnsi="Times New Roman" w:cs="Times New Roman"/>
          <w:sz w:val="21"/>
          <w:szCs w:val="24"/>
          <w:lang w:val="ru-RU"/>
        </w:rPr>
      </w:pPr>
    </w:p>
    <w:p w:rsidR="00825B1C" w:rsidRPr="00825B1C" w:rsidRDefault="00825B1C" w:rsidP="00825B1C">
      <w:pPr>
        <w:widowControl w:val="0"/>
        <w:autoSpaceDE w:val="0"/>
        <w:autoSpaceDN w:val="0"/>
        <w:spacing w:after="0" w:line="240" w:lineRule="auto"/>
        <w:outlineLvl w:val="0"/>
        <w:rPr>
          <w:rFonts w:ascii="Times New Roman" w:eastAsia="Times New Roman" w:hAnsi="Times New Roman" w:cs="Times New Roman"/>
          <w:b/>
          <w:bCs/>
          <w:sz w:val="24"/>
          <w:szCs w:val="24"/>
          <w:lang w:val="ru-RU"/>
        </w:rPr>
      </w:pPr>
      <w:r w:rsidRPr="00825B1C">
        <w:rPr>
          <w:rFonts w:ascii="Times New Roman" w:eastAsia="Times New Roman" w:hAnsi="Times New Roman" w:cs="Times New Roman"/>
          <w:b/>
          <w:bCs/>
          <w:sz w:val="24"/>
          <w:szCs w:val="24"/>
          <w:lang w:val="ru-RU"/>
        </w:rPr>
        <w:t>МЕТАПРЕДМЕТНЫЕРЕЗУЛЬТАТЫ</w:t>
      </w:r>
    </w:p>
    <w:p w:rsidR="00825B1C" w:rsidRPr="00825B1C" w:rsidRDefault="00825B1C" w:rsidP="00825B1C">
      <w:pPr>
        <w:widowControl w:val="0"/>
        <w:autoSpaceDE w:val="0"/>
        <w:autoSpaceDN w:val="0"/>
        <w:spacing w:before="156" w:after="0" w:line="292" w:lineRule="auto"/>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t>Врезультатеизученияпредмета«Литературноечтение»вначальнойшколеуобучающихсябудутсформированыпознавательные универсальныеучебныедействия:</w:t>
      </w:r>
    </w:p>
    <w:p w:rsidR="00825B1C" w:rsidRPr="00825B1C" w:rsidRDefault="00825B1C" w:rsidP="00825B1C">
      <w:pPr>
        <w:widowControl w:val="0"/>
        <w:autoSpaceDE w:val="0"/>
        <w:autoSpaceDN w:val="0"/>
        <w:spacing w:before="116" w:after="0" w:line="240" w:lineRule="auto"/>
        <w:rPr>
          <w:rFonts w:ascii="Times New Roman" w:eastAsia="Times New Roman" w:hAnsi="Times New Roman" w:cs="Times New Roman"/>
          <w:i/>
          <w:sz w:val="24"/>
          <w:lang w:val="ru-RU"/>
        </w:rPr>
      </w:pPr>
      <w:r w:rsidRPr="00825B1C">
        <w:rPr>
          <w:rFonts w:ascii="Times New Roman" w:eastAsia="Times New Roman" w:hAnsi="Times New Roman" w:cs="Times New Roman"/>
          <w:i/>
          <w:sz w:val="24"/>
          <w:lang w:val="ru-RU"/>
        </w:rPr>
        <w:t>базовыелогическиедействия:</w:t>
      </w:r>
    </w:p>
    <w:p w:rsidR="00825B1C" w:rsidRPr="00825B1C" w:rsidRDefault="00825B1C" w:rsidP="00825B1C">
      <w:pPr>
        <w:widowControl w:val="0"/>
        <w:numPr>
          <w:ilvl w:val="0"/>
          <w:numId w:val="10"/>
        </w:numPr>
        <w:tabs>
          <w:tab w:val="left" w:pos="888"/>
        </w:tabs>
        <w:autoSpaceDE w:val="0"/>
        <w:autoSpaceDN w:val="0"/>
        <w:spacing w:before="168" w:after="0" w:line="292" w:lineRule="auto"/>
        <w:ind w:right="325"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сравнивать произведения по теме, главной мысли (морали), жанру, соотносить произведениеиегоавтора,устанавливатьоснованиядлясравненияпроизведений,устанавливатьаналогии;</w:t>
      </w:r>
    </w:p>
    <w:p w:rsidR="00825B1C" w:rsidRPr="00825B1C" w:rsidRDefault="00825B1C" w:rsidP="00825B1C">
      <w:pPr>
        <w:widowControl w:val="0"/>
        <w:numPr>
          <w:ilvl w:val="0"/>
          <w:numId w:val="10"/>
        </w:numPr>
        <w:tabs>
          <w:tab w:val="left" w:pos="886"/>
        </w:tabs>
        <w:autoSpaceDE w:val="0"/>
        <w:autoSpaceDN w:val="0"/>
        <w:spacing w:before="120"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объединятьпроизведенияпожанру,авторскойпринадлежности;</w:t>
      </w:r>
    </w:p>
    <w:p w:rsidR="00825B1C" w:rsidRPr="00825B1C" w:rsidRDefault="00825B1C" w:rsidP="00825B1C">
      <w:pPr>
        <w:widowControl w:val="0"/>
        <w:numPr>
          <w:ilvl w:val="0"/>
          <w:numId w:val="10"/>
        </w:numPr>
        <w:tabs>
          <w:tab w:val="left" w:pos="888"/>
        </w:tabs>
        <w:autoSpaceDE w:val="0"/>
        <w:autoSpaceDN w:val="0"/>
        <w:spacing w:before="180" w:after="0" w:line="292" w:lineRule="auto"/>
        <w:ind w:right="495"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определятьсущественныйпризнакдляклассификации,классифицироватьпроизведенияпотемам,жанрами видам;</w:t>
      </w:r>
    </w:p>
    <w:p w:rsidR="00825B1C" w:rsidRPr="00825B1C" w:rsidRDefault="00825B1C" w:rsidP="00825B1C">
      <w:pPr>
        <w:widowControl w:val="0"/>
        <w:numPr>
          <w:ilvl w:val="0"/>
          <w:numId w:val="10"/>
        </w:numPr>
        <w:tabs>
          <w:tab w:val="left" w:pos="888"/>
        </w:tabs>
        <w:autoSpaceDE w:val="0"/>
        <w:autoSpaceDN w:val="0"/>
        <w:spacing w:before="118" w:after="0" w:line="290" w:lineRule="auto"/>
        <w:ind w:right="182"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находитьзакономерностиипротиворечияприанализесюжета(композиции),восстанавливатьнарушенную последовательность событий (сюжета), составлять аннотацию, отзыв попредложенномуалгоритму;</w:t>
      </w:r>
    </w:p>
    <w:p w:rsidR="00825B1C" w:rsidRPr="00825B1C" w:rsidRDefault="00825B1C" w:rsidP="00825B1C">
      <w:pPr>
        <w:widowControl w:val="0"/>
        <w:numPr>
          <w:ilvl w:val="0"/>
          <w:numId w:val="10"/>
        </w:numPr>
        <w:tabs>
          <w:tab w:val="left" w:pos="888"/>
        </w:tabs>
        <w:autoSpaceDE w:val="0"/>
        <w:autoSpaceDN w:val="0"/>
        <w:spacing w:before="122" w:after="0" w:line="292" w:lineRule="auto"/>
        <w:ind w:right="759"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выявлятьнедостатокинформациидлярешенияучебной(практической)задачинаосновепредложенногоалгоритма;</w:t>
      </w:r>
    </w:p>
    <w:p w:rsidR="00825B1C" w:rsidRPr="00825B1C" w:rsidRDefault="00825B1C" w:rsidP="00825B1C">
      <w:pPr>
        <w:widowControl w:val="0"/>
        <w:numPr>
          <w:ilvl w:val="0"/>
          <w:numId w:val="10"/>
        </w:numPr>
        <w:tabs>
          <w:tab w:val="left" w:pos="886"/>
        </w:tabs>
        <w:autoSpaceDE w:val="0"/>
        <w:autoSpaceDN w:val="0"/>
        <w:spacing w:before="116"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устанавливатьпричинно-следственныесвязивсюжетефольклорногоихудожественного</w:t>
      </w:r>
    </w:p>
    <w:p w:rsidR="00825B1C" w:rsidRPr="00825B1C" w:rsidRDefault="00825B1C" w:rsidP="00825B1C">
      <w:pPr>
        <w:widowControl w:val="0"/>
        <w:autoSpaceDE w:val="0"/>
        <w:autoSpaceDN w:val="0"/>
        <w:spacing w:after="0" w:line="240" w:lineRule="auto"/>
        <w:rPr>
          <w:rFonts w:ascii="Times New Roman" w:eastAsia="Times New Roman" w:hAnsi="Times New Roman" w:cs="Times New Roman"/>
          <w:sz w:val="24"/>
          <w:lang w:val="ru-RU"/>
        </w:rPr>
        <w:sectPr w:rsidR="00825B1C" w:rsidRPr="00825B1C">
          <w:pgSz w:w="11900" w:h="16850"/>
          <w:pgMar w:top="500" w:right="560" w:bottom="280" w:left="560" w:header="720" w:footer="720" w:gutter="0"/>
          <w:cols w:space="720"/>
        </w:sectPr>
      </w:pPr>
    </w:p>
    <w:p w:rsidR="00825B1C" w:rsidRPr="00825B1C" w:rsidRDefault="00825B1C" w:rsidP="00825B1C">
      <w:pPr>
        <w:widowControl w:val="0"/>
        <w:autoSpaceDE w:val="0"/>
        <w:autoSpaceDN w:val="0"/>
        <w:spacing w:before="68" w:after="0" w:line="240" w:lineRule="auto"/>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lastRenderedPageBreak/>
        <w:t>текста,присоставленииплана,пересказетекста,характеристикепоступковгероев;</w:t>
      </w:r>
    </w:p>
    <w:p w:rsidR="00825B1C" w:rsidRPr="00825B1C" w:rsidRDefault="00825B1C" w:rsidP="00825B1C">
      <w:pPr>
        <w:widowControl w:val="0"/>
        <w:autoSpaceDE w:val="0"/>
        <w:autoSpaceDN w:val="0"/>
        <w:spacing w:before="168" w:after="0" w:line="240" w:lineRule="auto"/>
        <w:rPr>
          <w:rFonts w:ascii="Times New Roman" w:eastAsia="Times New Roman" w:hAnsi="Times New Roman" w:cs="Times New Roman"/>
          <w:i/>
          <w:sz w:val="24"/>
          <w:lang w:val="ru-RU"/>
        </w:rPr>
      </w:pPr>
      <w:r w:rsidRPr="00825B1C">
        <w:rPr>
          <w:rFonts w:ascii="Times New Roman" w:eastAsia="Times New Roman" w:hAnsi="Times New Roman" w:cs="Times New Roman"/>
          <w:i/>
          <w:sz w:val="24"/>
          <w:lang w:val="ru-RU"/>
        </w:rPr>
        <w:t>базовыеисследовательскиедействия:</w:t>
      </w:r>
    </w:p>
    <w:p w:rsidR="00825B1C" w:rsidRPr="00825B1C" w:rsidRDefault="00825B1C" w:rsidP="00825B1C">
      <w:pPr>
        <w:widowControl w:val="0"/>
        <w:numPr>
          <w:ilvl w:val="0"/>
          <w:numId w:val="10"/>
        </w:numPr>
        <w:tabs>
          <w:tab w:val="left" w:pos="888"/>
        </w:tabs>
        <w:autoSpaceDE w:val="0"/>
        <w:autoSpaceDN w:val="0"/>
        <w:spacing w:before="168" w:after="0" w:line="292" w:lineRule="auto"/>
        <w:ind w:right="260"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определятьразрывмеждуреальнымижелательнымсостояниемобъекта(ситуации)наосновепредложенныхучителемвопросов;</w:t>
      </w:r>
    </w:p>
    <w:p w:rsidR="00825B1C" w:rsidRPr="00825B1C" w:rsidRDefault="00825B1C" w:rsidP="00825B1C">
      <w:pPr>
        <w:widowControl w:val="0"/>
        <w:numPr>
          <w:ilvl w:val="0"/>
          <w:numId w:val="10"/>
        </w:numPr>
        <w:tabs>
          <w:tab w:val="left" w:pos="886"/>
        </w:tabs>
        <w:autoSpaceDE w:val="0"/>
        <w:autoSpaceDN w:val="0"/>
        <w:spacing w:before="119"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формулироватьспомощьюучителяцель,планироватьизмененияобъекта,ситуации;</w:t>
      </w:r>
    </w:p>
    <w:p w:rsidR="00825B1C" w:rsidRPr="00825B1C" w:rsidRDefault="00825B1C" w:rsidP="00825B1C">
      <w:pPr>
        <w:widowControl w:val="0"/>
        <w:numPr>
          <w:ilvl w:val="0"/>
          <w:numId w:val="10"/>
        </w:numPr>
        <w:tabs>
          <w:tab w:val="left" w:pos="888"/>
        </w:tabs>
        <w:autoSpaceDE w:val="0"/>
        <w:autoSpaceDN w:val="0"/>
        <w:spacing w:before="180" w:after="0" w:line="290" w:lineRule="auto"/>
        <w:ind w:right="307"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сравниватьнескольковариантоврешениязадачи,выбиратьнаиболееподходящий(наосновепредложенныхкритериев);</w:t>
      </w:r>
    </w:p>
    <w:p w:rsidR="00825B1C" w:rsidRPr="00825B1C" w:rsidRDefault="00825B1C" w:rsidP="00825B1C">
      <w:pPr>
        <w:widowControl w:val="0"/>
        <w:numPr>
          <w:ilvl w:val="0"/>
          <w:numId w:val="10"/>
        </w:numPr>
        <w:tabs>
          <w:tab w:val="left" w:pos="888"/>
        </w:tabs>
        <w:autoSpaceDE w:val="0"/>
        <w:autoSpaceDN w:val="0"/>
        <w:spacing w:before="169" w:after="0" w:line="292" w:lineRule="auto"/>
        <w:ind w:right="1072"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проводить по предложенному плану опыт, несложное исследование по установлениюособенностей объекта изучения и связей между объектами (часть — целое, причина —следствие);</w:t>
      </w:r>
    </w:p>
    <w:p w:rsidR="00825B1C" w:rsidRPr="00825B1C" w:rsidRDefault="00825B1C" w:rsidP="00825B1C">
      <w:pPr>
        <w:widowControl w:val="0"/>
        <w:numPr>
          <w:ilvl w:val="0"/>
          <w:numId w:val="10"/>
        </w:numPr>
        <w:tabs>
          <w:tab w:val="left" w:pos="888"/>
        </w:tabs>
        <w:autoSpaceDE w:val="0"/>
        <w:autoSpaceDN w:val="0"/>
        <w:spacing w:before="116" w:after="0" w:line="292" w:lineRule="auto"/>
        <w:ind w:right="1430"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формулироватьвыводыиподкреплятьихдоказательстваминаосноверезультатовпроведённогонаблюдения(опыта,классификации,сравнения,исследования);</w:t>
      </w:r>
    </w:p>
    <w:p w:rsidR="00825B1C" w:rsidRPr="00825B1C" w:rsidRDefault="00825B1C" w:rsidP="00825B1C">
      <w:pPr>
        <w:widowControl w:val="0"/>
        <w:numPr>
          <w:ilvl w:val="0"/>
          <w:numId w:val="10"/>
        </w:numPr>
        <w:tabs>
          <w:tab w:val="left" w:pos="888"/>
        </w:tabs>
        <w:autoSpaceDE w:val="0"/>
        <w:autoSpaceDN w:val="0"/>
        <w:spacing w:before="119" w:after="0" w:line="290" w:lineRule="auto"/>
        <w:ind w:right="636"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прогнозировать возможное развитие процессов, событий и их последствия в аналогичныхилисходныхситуациях;</w:t>
      </w:r>
    </w:p>
    <w:p w:rsidR="00825B1C" w:rsidRPr="00825B1C" w:rsidRDefault="00825B1C" w:rsidP="00825B1C">
      <w:pPr>
        <w:widowControl w:val="0"/>
        <w:autoSpaceDE w:val="0"/>
        <w:autoSpaceDN w:val="0"/>
        <w:spacing w:before="110" w:after="0" w:line="240" w:lineRule="auto"/>
        <w:rPr>
          <w:rFonts w:ascii="Times New Roman" w:eastAsia="Times New Roman" w:hAnsi="Times New Roman" w:cs="Times New Roman"/>
          <w:i/>
          <w:sz w:val="24"/>
          <w:lang w:val="ru-RU"/>
        </w:rPr>
      </w:pPr>
      <w:r w:rsidRPr="00825B1C">
        <w:rPr>
          <w:rFonts w:ascii="Times New Roman" w:eastAsia="Times New Roman" w:hAnsi="Times New Roman" w:cs="Times New Roman"/>
          <w:i/>
          <w:sz w:val="24"/>
          <w:lang w:val="ru-RU"/>
        </w:rPr>
        <w:t>работасинформацией:</w:t>
      </w:r>
    </w:p>
    <w:p w:rsidR="00825B1C" w:rsidRPr="00825B1C" w:rsidRDefault="00825B1C" w:rsidP="00825B1C">
      <w:pPr>
        <w:widowControl w:val="0"/>
        <w:numPr>
          <w:ilvl w:val="0"/>
          <w:numId w:val="10"/>
        </w:numPr>
        <w:tabs>
          <w:tab w:val="left" w:pos="886"/>
        </w:tabs>
        <w:autoSpaceDE w:val="0"/>
        <w:autoSpaceDN w:val="0"/>
        <w:spacing w:before="168"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выбиратьисточникполученияинформации;</w:t>
      </w:r>
    </w:p>
    <w:p w:rsidR="00825B1C" w:rsidRPr="00825B1C" w:rsidRDefault="00825B1C" w:rsidP="00825B1C">
      <w:pPr>
        <w:widowControl w:val="0"/>
        <w:numPr>
          <w:ilvl w:val="0"/>
          <w:numId w:val="10"/>
        </w:numPr>
        <w:tabs>
          <w:tab w:val="left" w:pos="888"/>
        </w:tabs>
        <w:autoSpaceDE w:val="0"/>
        <w:autoSpaceDN w:val="0"/>
        <w:spacing w:before="180" w:after="0" w:line="290" w:lineRule="auto"/>
        <w:ind w:right="1379"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согласнозаданномуалгоритмунаходитьвпредложенномисточникеинформацию,представленнуювявномвиде;</w:t>
      </w:r>
    </w:p>
    <w:p w:rsidR="00825B1C" w:rsidRPr="00825B1C" w:rsidRDefault="00825B1C" w:rsidP="00825B1C">
      <w:pPr>
        <w:widowControl w:val="0"/>
        <w:numPr>
          <w:ilvl w:val="0"/>
          <w:numId w:val="10"/>
        </w:numPr>
        <w:tabs>
          <w:tab w:val="left" w:pos="888"/>
        </w:tabs>
        <w:autoSpaceDE w:val="0"/>
        <w:autoSpaceDN w:val="0"/>
        <w:spacing w:before="122" w:after="0" w:line="292" w:lineRule="auto"/>
        <w:ind w:right="368"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распознаватьдостовернуюинедостовернуюинформациюсамостоятельноилинаоснованиипредложенногоучителемспособаеёпроверки;</w:t>
      </w:r>
    </w:p>
    <w:p w:rsidR="00825B1C" w:rsidRPr="00825B1C" w:rsidRDefault="00825B1C" w:rsidP="00825B1C">
      <w:pPr>
        <w:widowControl w:val="0"/>
        <w:numPr>
          <w:ilvl w:val="0"/>
          <w:numId w:val="10"/>
        </w:numPr>
        <w:tabs>
          <w:tab w:val="left" w:pos="888"/>
        </w:tabs>
        <w:autoSpaceDE w:val="0"/>
        <w:autoSpaceDN w:val="0"/>
        <w:spacing w:before="119" w:after="0" w:line="290" w:lineRule="auto"/>
        <w:ind w:right="574"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соблюдатьспомощьювзрослых(учителей,родителей(законныхпредставителей)правилаинформационнойбезопасности при поискеинформациивсети Интернет;</w:t>
      </w:r>
    </w:p>
    <w:p w:rsidR="00825B1C" w:rsidRPr="00825B1C" w:rsidRDefault="00825B1C" w:rsidP="00825B1C">
      <w:pPr>
        <w:widowControl w:val="0"/>
        <w:numPr>
          <w:ilvl w:val="0"/>
          <w:numId w:val="10"/>
        </w:numPr>
        <w:tabs>
          <w:tab w:val="left" w:pos="888"/>
        </w:tabs>
        <w:autoSpaceDE w:val="0"/>
        <w:autoSpaceDN w:val="0"/>
        <w:spacing w:before="121" w:after="0" w:line="292" w:lineRule="auto"/>
        <w:ind w:right="1176"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анализироватьисоздаватьтекстовую,видео,графическую,звуковуюинформациювсоответствии сучебной задачей;</w:t>
      </w:r>
    </w:p>
    <w:p w:rsidR="00825B1C" w:rsidRPr="00825B1C" w:rsidRDefault="00825B1C" w:rsidP="00825B1C">
      <w:pPr>
        <w:widowControl w:val="0"/>
        <w:numPr>
          <w:ilvl w:val="0"/>
          <w:numId w:val="10"/>
        </w:numPr>
        <w:tabs>
          <w:tab w:val="left" w:pos="886"/>
        </w:tabs>
        <w:autoSpaceDE w:val="0"/>
        <w:autoSpaceDN w:val="0"/>
        <w:spacing w:before="117"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самостоятельносоздаватьсхемы,таблицыдляпредставленияинформации.</w:t>
      </w:r>
    </w:p>
    <w:p w:rsidR="00825B1C" w:rsidRPr="00825B1C" w:rsidRDefault="00825B1C" w:rsidP="00825B1C">
      <w:pPr>
        <w:widowControl w:val="0"/>
        <w:autoSpaceDE w:val="0"/>
        <w:autoSpaceDN w:val="0"/>
        <w:spacing w:before="168" w:after="0" w:line="240" w:lineRule="auto"/>
        <w:rPr>
          <w:rFonts w:ascii="Times New Roman" w:eastAsia="Times New Roman" w:hAnsi="Times New Roman" w:cs="Times New Roman"/>
          <w:b/>
          <w:sz w:val="24"/>
          <w:szCs w:val="24"/>
          <w:lang w:val="ru-RU"/>
        </w:rPr>
      </w:pPr>
      <w:r w:rsidRPr="00825B1C">
        <w:rPr>
          <w:rFonts w:ascii="Times New Roman" w:eastAsia="Times New Roman" w:hAnsi="Times New Roman" w:cs="Times New Roman"/>
          <w:sz w:val="24"/>
          <w:szCs w:val="24"/>
          <w:lang w:val="ru-RU"/>
        </w:rPr>
        <w:t>Кконцуобучениявначальнойшколеуобучающегосяформируются</w:t>
      </w:r>
      <w:r w:rsidRPr="00825B1C">
        <w:rPr>
          <w:rFonts w:ascii="Times New Roman" w:eastAsia="Times New Roman" w:hAnsi="Times New Roman" w:cs="Times New Roman"/>
          <w:b/>
          <w:sz w:val="24"/>
          <w:szCs w:val="24"/>
          <w:lang w:val="ru-RU"/>
        </w:rPr>
        <w:t>коммуникативные</w:t>
      </w:r>
    </w:p>
    <w:p w:rsidR="00825B1C" w:rsidRPr="00825B1C" w:rsidRDefault="00825B1C" w:rsidP="00825B1C">
      <w:pPr>
        <w:widowControl w:val="0"/>
        <w:autoSpaceDE w:val="0"/>
        <w:autoSpaceDN w:val="0"/>
        <w:spacing w:before="60" w:after="0" w:line="240" w:lineRule="auto"/>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t>универсальныеучебныедействия:</w:t>
      </w:r>
    </w:p>
    <w:p w:rsidR="00825B1C" w:rsidRPr="00825B1C" w:rsidRDefault="00825B1C" w:rsidP="00825B1C">
      <w:pPr>
        <w:widowControl w:val="0"/>
        <w:autoSpaceDE w:val="0"/>
        <w:autoSpaceDN w:val="0"/>
        <w:spacing w:before="60" w:after="0" w:line="240" w:lineRule="auto"/>
        <w:rPr>
          <w:rFonts w:ascii="Times New Roman" w:eastAsia="Times New Roman" w:hAnsi="Times New Roman" w:cs="Times New Roman"/>
          <w:sz w:val="24"/>
          <w:lang w:val="ru-RU"/>
        </w:rPr>
      </w:pPr>
      <w:r w:rsidRPr="00825B1C">
        <w:rPr>
          <w:rFonts w:ascii="Times New Roman" w:eastAsia="Times New Roman" w:hAnsi="Times New Roman" w:cs="Times New Roman"/>
          <w:i/>
          <w:sz w:val="24"/>
          <w:lang w:val="ru-RU"/>
        </w:rPr>
        <w:t>общение</w:t>
      </w:r>
      <w:r w:rsidRPr="00825B1C">
        <w:rPr>
          <w:rFonts w:ascii="Times New Roman" w:eastAsia="Times New Roman" w:hAnsi="Times New Roman" w:cs="Times New Roman"/>
          <w:sz w:val="24"/>
          <w:lang w:val="ru-RU"/>
        </w:rPr>
        <w:t>:</w:t>
      </w:r>
    </w:p>
    <w:p w:rsidR="00825B1C" w:rsidRPr="00825B1C" w:rsidRDefault="00825B1C" w:rsidP="00825B1C">
      <w:pPr>
        <w:widowControl w:val="0"/>
        <w:numPr>
          <w:ilvl w:val="0"/>
          <w:numId w:val="10"/>
        </w:numPr>
        <w:tabs>
          <w:tab w:val="left" w:pos="888"/>
        </w:tabs>
        <w:autoSpaceDE w:val="0"/>
        <w:autoSpaceDN w:val="0"/>
        <w:spacing w:before="168" w:after="0" w:line="292" w:lineRule="auto"/>
        <w:ind w:right="878"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воспринимать и формулировать суждения, выражать эмоции в соответствии с целями иусловиямиобщениявзнакомой среде;</w:t>
      </w:r>
    </w:p>
    <w:p w:rsidR="00825B1C" w:rsidRPr="00825B1C" w:rsidRDefault="00825B1C" w:rsidP="00825B1C">
      <w:pPr>
        <w:widowControl w:val="0"/>
        <w:numPr>
          <w:ilvl w:val="0"/>
          <w:numId w:val="10"/>
        </w:numPr>
        <w:tabs>
          <w:tab w:val="left" w:pos="888"/>
        </w:tabs>
        <w:autoSpaceDE w:val="0"/>
        <w:autoSpaceDN w:val="0"/>
        <w:spacing w:before="119" w:after="0" w:line="290" w:lineRule="auto"/>
        <w:ind w:right="675"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проявлятьуважительноеотношениексобеседнику,соблюдатьправилаведениядиалогаидискуссии;</w:t>
      </w:r>
    </w:p>
    <w:p w:rsidR="00825B1C" w:rsidRPr="00825B1C" w:rsidRDefault="00825B1C" w:rsidP="00825B1C">
      <w:pPr>
        <w:widowControl w:val="0"/>
        <w:numPr>
          <w:ilvl w:val="0"/>
          <w:numId w:val="10"/>
        </w:numPr>
        <w:tabs>
          <w:tab w:val="left" w:pos="886"/>
        </w:tabs>
        <w:autoSpaceDE w:val="0"/>
        <w:autoSpaceDN w:val="0"/>
        <w:spacing w:before="122"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признаватьвозможностьсуществованияразныхточекзрения;</w:t>
      </w:r>
    </w:p>
    <w:p w:rsidR="00825B1C" w:rsidRPr="00825B1C" w:rsidRDefault="00825B1C" w:rsidP="00825B1C">
      <w:pPr>
        <w:widowControl w:val="0"/>
        <w:numPr>
          <w:ilvl w:val="0"/>
          <w:numId w:val="10"/>
        </w:numPr>
        <w:tabs>
          <w:tab w:val="left" w:pos="886"/>
        </w:tabs>
        <w:autoSpaceDE w:val="0"/>
        <w:autoSpaceDN w:val="0"/>
        <w:spacing w:before="180"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корректноиаргументированновысказыватьсвоёмнение;</w:t>
      </w:r>
    </w:p>
    <w:p w:rsidR="00825B1C" w:rsidRPr="00825B1C" w:rsidRDefault="00825B1C" w:rsidP="00825B1C">
      <w:pPr>
        <w:widowControl w:val="0"/>
        <w:numPr>
          <w:ilvl w:val="0"/>
          <w:numId w:val="10"/>
        </w:numPr>
        <w:tabs>
          <w:tab w:val="left" w:pos="886"/>
        </w:tabs>
        <w:autoSpaceDE w:val="0"/>
        <w:autoSpaceDN w:val="0"/>
        <w:spacing w:before="180"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строитьречевоевысказываниевсоответствииспоставленнойзадачей;</w:t>
      </w:r>
    </w:p>
    <w:p w:rsidR="00825B1C" w:rsidRPr="00825B1C" w:rsidRDefault="00825B1C" w:rsidP="00825B1C">
      <w:pPr>
        <w:widowControl w:val="0"/>
        <w:numPr>
          <w:ilvl w:val="0"/>
          <w:numId w:val="10"/>
        </w:numPr>
        <w:tabs>
          <w:tab w:val="left" w:pos="886"/>
        </w:tabs>
        <w:autoSpaceDE w:val="0"/>
        <w:autoSpaceDN w:val="0"/>
        <w:spacing w:before="180"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создаватьустныеиписьменныетексты(описание,рассуждение,повествование);</w:t>
      </w:r>
    </w:p>
    <w:p w:rsidR="00825B1C" w:rsidRPr="00825B1C" w:rsidRDefault="00825B1C" w:rsidP="00825B1C">
      <w:pPr>
        <w:widowControl w:val="0"/>
        <w:numPr>
          <w:ilvl w:val="0"/>
          <w:numId w:val="10"/>
        </w:numPr>
        <w:tabs>
          <w:tab w:val="left" w:pos="886"/>
        </w:tabs>
        <w:autoSpaceDE w:val="0"/>
        <w:autoSpaceDN w:val="0"/>
        <w:spacing w:before="180"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готовитьнебольшиепубличныевыступления;</w:t>
      </w:r>
    </w:p>
    <w:p w:rsidR="00825B1C" w:rsidRPr="00825B1C" w:rsidRDefault="00825B1C" w:rsidP="00825B1C">
      <w:pPr>
        <w:widowControl w:val="0"/>
        <w:numPr>
          <w:ilvl w:val="0"/>
          <w:numId w:val="10"/>
        </w:numPr>
        <w:tabs>
          <w:tab w:val="left" w:pos="886"/>
        </w:tabs>
        <w:autoSpaceDE w:val="0"/>
        <w:autoSpaceDN w:val="0"/>
        <w:spacing w:before="180"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подбиратьиллюстративныйматериал(рисунки,фото,плакаты)ктекстувыступления.</w:t>
      </w:r>
    </w:p>
    <w:p w:rsidR="00825B1C" w:rsidRPr="00825B1C" w:rsidRDefault="00825B1C" w:rsidP="00825B1C">
      <w:pPr>
        <w:widowControl w:val="0"/>
        <w:autoSpaceDE w:val="0"/>
        <w:autoSpaceDN w:val="0"/>
        <w:spacing w:after="0" w:line="240" w:lineRule="auto"/>
        <w:rPr>
          <w:rFonts w:ascii="Times New Roman" w:eastAsia="Times New Roman" w:hAnsi="Times New Roman" w:cs="Times New Roman"/>
          <w:sz w:val="24"/>
          <w:lang w:val="ru-RU"/>
        </w:rPr>
        <w:sectPr w:rsidR="00825B1C" w:rsidRPr="00825B1C">
          <w:pgSz w:w="11900" w:h="16850"/>
          <w:pgMar w:top="540" w:right="560" w:bottom="280" w:left="560" w:header="720" w:footer="720" w:gutter="0"/>
          <w:cols w:space="720"/>
        </w:sectPr>
      </w:pPr>
    </w:p>
    <w:p w:rsidR="00825B1C" w:rsidRPr="00825B1C" w:rsidRDefault="00825B1C" w:rsidP="00825B1C">
      <w:pPr>
        <w:widowControl w:val="0"/>
        <w:autoSpaceDE w:val="0"/>
        <w:autoSpaceDN w:val="0"/>
        <w:spacing w:before="66" w:after="0" w:line="290" w:lineRule="auto"/>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lastRenderedPageBreak/>
        <w:t>Кконцуобучениявначальнойшколеуобучающегосяформируются</w:t>
      </w:r>
      <w:r w:rsidRPr="00825B1C">
        <w:rPr>
          <w:rFonts w:ascii="Times New Roman" w:eastAsia="Times New Roman" w:hAnsi="Times New Roman" w:cs="Times New Roman"/>
          <w:b/>
          <w:sz w:val="24"/>
          <w:szCs w:val="24"/>
          <w:lang w:val="ru-RU"/>
        </w:rPr>
        <w:t>регулятивные</w:t>
      </w:r>
      <w:r w:rsidRPr="00825B1C">
        <w:rPr>
          <w:rFonts w:ascii="Times New Roman" w:eastAsia="Times New Roman" w:hAnsi="Times New Roman" w:cs="Times New Roman"/>
          <w:sz w:val="24"/>
          <w:szCs w:val="24"/>
          <w:lang w:val="ru-RU"/>
        </w:rPr>
        <w:t>универсальныеучебныедействия:</w:t>
      </w:r>
    </w:p>
    <w:p w:rsidR="00825B1C" w:rsidRPr="00825B1C" w:rsidRDefault="00825B1C" w:rsidP="00825B1C">
      <w:pPr>
        <w:widowControl w:val="0"/>
        <w:autoSpaceDE w:val="0"/>
        <w:autoSpaceDN w:val="0"/>
        <w:spacing w:after="0" w:line="275" w:lineRule="exact"/>
        <w:rPr>
          <w:rFonts w:ascii="Times New Roman" w:eastAsia="Times New Roman" w:hAnsi="Times New Roman" w:cs="Times New Roman"/>
          <w:sz w:val="24"/>
          <w:lang w:val="ru-RU"/>
        </w:rPr>
      </w:pPr>
      <w:r w:rsidRPr="00825B1C">
        <w:rPr>
          <w:rFonts w:ascii="Times New Roman" w:eastAsia="Times New Roman" w:hAnsi="Times New Roman" w:cs="Times New Roman"/>
          <w:i/>
          <w:sz w:val="24"/>
          <w:lang w:val="ru-RU"/>
        </w:rPr>
        <w:t>самоорганизация</w:t>
      </w:r>
      <w:r w:rsidRPr="00825B1C">
        <w:rPr>
          <w:rFonts w:ascii="Times New Roman" w:eastAsia="Times New Roman" w:hAnsi="Times New Roman" w:cs="Times New Roman"/>
          <w:sz w:val="24"/>
          <w:lang w:val="ru-RU"/>
        </w:rPr>
        <w:t>:</w:t>
      </w:r>
    </w:p>
    <w:p w:rsidR="00825B1C" w:rsidRPr="00825B1C" w:rsidRDefault="00825B1C" w:rsidP="00825B1C">
      <w:pPr>
        <w:widowControl w:val="0"/>
        <w:numPr>
          <w:ilvl w:val="0"/>
          <w:numId w:val="10"/>
        </w:numPr>
        <w:tabs>
          <w:tab w:val="left" w:pos="886"/>
        </w:tabs>
        <w:autoSpaceDE w:val="0"/>
        <w:autoSpaceDN w:val="0"/>
        <w:spacing w:before="171" w:after="0" w:line="240" w:lineRule="auto"/>
        <w:ind w:left="885" w:hanging="362"/>
        <w:jc w:val="both"/>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планироватьдействияпорешениюучебнойзадачидляполучениярезультата;</w:t>
      </w:r>
    </w:p>
    <w:p w:rsidR="00825B1C" w:rsidRPr="00825B1C" w:rsidRDefault="00825B1C" w:rsidP="00825B1C">
      <w:pPr>
        <w:widowControl w:val="0"/>
        <w:numPr>
          <w:ilvl w:val="0"/>
          <w:numId w:val="10"/>
        </w:numPr>
        <w:tabs>
          <w:tab w:val="left" w:pos="886"/>
        </w:tabs>
        <w:autoSpaceDE w:val="0"/>
        <w:autoSpaceDN w:val="0"/>
        <w:spacing w:before="180" w:after="0" w:line="240" w:lineRule="auto"/>
        <w:ind w:left="885" w:hanging="362"/>
        <w:jc w:val="both"/>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выстраиватьпоследовательностьвыбранныхдействий;</w:t>
      </w:r>
    </w:p>
    <w:p w:rsidR="00825B1C" w:rsidRPr="00825B1C" w:rsidRDefault="00825B1C" w:rsidP="00825B1C">
      <w:pPr>
        <w:widowControl w:val="0"/>
        <w:autoSpaceDE w:val="0"/>
        <w:autoSpaceDN w:val="0"/>
        <w:spacing w:before="168" w:after="0" w:line="240" w:lineRule="auto"/>
        <w:rPr>
          <w:rFonts w:ascii="Times New Roman" w:eastAsia="Times New Roman" w:hAnsi="Times New Roman" w:cs="Times New Roman"/>
          <w:sz w:val="24"/>
          <w:lang w:val="ru-RU"/>
        </w:rPr>
      </w:pPr>
      <w:r w:rsidRPr="00825B1C">
        <w:rPr>
          <w:rFonts w:ascii="Times New Roman" w:eastAsia="Times New Roman" w:hAnsi="Times New Roman" w:cs="Times New Roman"/>
          <w:i/>
          <w:sz w:val="24"/>
          <w:lang w:val="ru-RU"/>
        </w:rPr>
        <w:t>самоконтроль</w:t>
      </w:r>
      <w:r w:rsidRPr="00825B1C">
        <w:rPr>
          <w:rFonts w:ascii="Times New Roman" w:eastAsia="Times New Roman" w:hAnsi="Times New Roman" w:cs="Times New Roman"/>
          <w:sz w:val="24"/>
          <w:lang w:val="ru-RU"/>
        </w:rPr>
        <w:t>:</w:t>
      </w:r>
    </w:p>
    <w:p w:rsidR="00825B1C" w:rsidRPr="00825B1C" w:rsidRDefault="00825B1C" w:rsidP="00825B1C">
      <w:pPr>
        <w:widowControl w:val="0"/>
        <w:numPr>
          <w:ilvl w:val="0"/>
          <w:numId w:val="10"/>
        </w:numPr>
        <w:tabs>
          <w:tab w:val="left" w:pos="886"/>
        </w:tabs>
        <w:autoSpaceDE w:val="0"/>
        <w:autoSpaceDN w:val="0"/>
        <w:spacing w:before="168" w:after="0" w:line="240" w:lineRule="auto"/>
        <w:ind w:left="885" w:hanging="362"/>
        <w:jc w:val="both"/>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устанавливатьпричиныуспеха/неудачучебнойдеятельности;</w:t>
      </w:r>
    </w:p>
    <w:p w:rsidR="00825B1C" w:rsidRPr="00825B1C" w:rsidRDefault="00825B1C" w:rsidP="00825B1C">
      <w:pPr>
        <w:widowControl w:val="0"/>
        <w:numPr>
          <w:ilvl w:val="0"/>
          <w:numId w:val="10"/>
        </w:numPr>
        <w:tabs>
          <w:tab w:val="left" w:pos="886"/>
        </w:tabs>
        <w:autoSpaceDE w:val="0"/>
        <w:autoSpaceDN w:val="0"/>
        <w:spacing w:before="180" w:after="0" w:line="240" w:lineRule="auto"/>
        <w:ind w:left="885" w:hanging="362"/>
        <w:jc w:val="both"/>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корректироватьсвоиучебныедействиядляпреодоленияошибок.</w:t>
      </w:r>
    </w:p>
    <w:p w:rsidR="00825B1C" w:rsidRPr="00825B1C" w:rsidRDefault="00825B1C" w:rsidP="00825B1C">
      <w:pPr>
        <w:widowControl w:val="0"/>
        <w:autoSpaceDE w:val="0"/>
        <w:autoSpaceDN w:val="0"/>
        <w:spacing w:before="1" w:after="0" w:line="240" w:lineRule="auto"/>
        <w:rPr>
          <w:rFonts w:ascii="Times New Roman" w:eastAsia="Times New Roman" w:hAnsi="Times New Roman" w:cs="Times New Roman"/>
          <w:sz w:val="27"/>
          <w:szCs w:val="24"/>
          <w:lang w:val="ru-RU"/>
        </w:rPr>
      </w:pPr>
    </w:p>
    <w:p w:rsidR="00825B1C" w:rsidRPr="00825B1C" w:rsidRDefault="00825B1C" w:rsidP="00825B1C">
      <w:pPr>
        <w:widowControl w:val="0"/>
        <w:autoSpaceDE w:val="0"/>
        <w:autoSpaceDN w:val="0"/>
        <w:spacing w:before="1" w:after="0" w:line="240" w:lineRule="auto"/>
        <w:outlineLvl w:val="0"/>
        <w:rPr>
          <w:rFonts w:ascii="Times New Roman" w:eastAsia="Times New Roman" w:hAnsi="Times New Roman" w:cs="Times New Roman"/>
          <w:b/>
          <w:bCs/>
          <w:sz w:val="24"/>
          <w:szCs w:val="24"/>
          <w:lang w:val="ru-RU"/>
        </w:rPr>
      </w:pPr>
      <w:r w:rsidRPr="00825B1C">
        <w:rPr>
          <w:rFonts w:ascii="Times New Roman" w:eastAsia="Times New Roman" w:hAnsi="Times New Roman" w:cs="Times New Roman"/>
          <w:b/>
          <w:bCs/>
          <w:sz w:val="24"/>
          <w:szCs w:val="24"/>
          <w:lang w:val="ru-RU"/>
        </w:rPr>
        <w:t>Совместнаядеятельность:</w:t>
      </w:r>
    </w:p>
    <w:p w:rsidR="00825B1C" w:rsidRPr="00825B1C" w:rsidRDefault="00825B1C" w:rsidP="00825B1C">
      <w:pPr>
        <w:widowControl w:val="0"/>
        <w:numPr>
          <w:ilvl w:val="0"/>
          <w:numId w:val="10"/>
        </w:numPr>
        <w:tabs>
          <w:tab w:val="left" w:pos="888"/>
        </w:tabs>
        <w:autoSpaceDE w:val="0"/>
        <w:autoSpaceDN w:val="0"/>
        <w:spacing w:before="216" w:after="0" w:line="292" w:lineRule="auto"/>
        <w:ind w:right="610" w:firstLine="0"/>
        <w:jc w:val="both"/>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формулировать краткосрочные и долгосрочные цели (индивидуальные с учётом участия вколлективных задачах) в стандартной (типовой) ситуации на основе предложенного форматапланирования,распределенияпромежуточныхшагови сроков;</w:t>
      </w:r>
    </w:p>
    <w:p w:rsidR="00825B1C" w:rsidRPr="00825B1C" w:rsidRDefault="00825B1C" w:rsidP="00825B1C">
      <w:pPr>
        <w:widowControl w:val="0"/>
        <w:numPr>
          <w:ilvl w:val="0"/>
          <w:numId w:val="10"/>
        </w:numPr>
        <w:tabs>
          <w:tab w:val="left" w:pos="888"/>
        </w:tabs>
        <w:autoSpaceDE w:val="0"/>
        <w:autoSpaceDN w:val="0"/>
        <w:spacing w:before="116" w:after="0" w:line="292" w:lineRule="auto"/>
        <w:ind w:right="340" w:firstLine="0"/>
        <w:jc w:val="both"/>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принимать цель совместной деятельности, коллективно строить действия по её достижению:распределятьроли,договариваться,обсуждатьпроцессирезультатсовместнойработы;</w:t>
      </w:r>
    </w:p>
    <w:p w:rsidR="00825B1C" w:rsidRPr="00825B1C" w:rsidRDefault="00825B1C" w:rsidP="00825B1C">
      <w:pPr>
        <w:widowControl w:val="0"/>
        <w:numPr>
          <w:ilvl w:val="0"/>
          <w:numId w:val="10"/>
        </w:numPr>
        <w:tabs>
          <w:tab w:val="left" w:pos="886"/>
        </w:tabs>
        <w:autoSpaceDE w:val="0"/>
        <w:autoSpaceDN w:val="0"/>
        <w:spacing w:before="116" w:after="0" w:line="240" w:lineRule="auto"/>
        <w:ind w:left="885" w:hanging="362"/>
        <w:jc w:val="both"/>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проявлятьготовностьруководить,выполнятьпоручения,подчиняться;</w:t>
      </w:r>
    </w:p>
    <w:p w:rsidR="00825B1C" w:rsidRPr="00825B1C" w:rsidRDefault="00825B1C" w:rsidP="00825B1C">
      <w:pPr>
        <w:widowControl w:val="0"/>
        <w:numPr>
          <w:ilvl w:val="0"/>
          <w:numId w:val="10"/>
        </w:numPr>
        <w:tabs>
          <w:tab w:val="left" w:pos="886"/>
        </w:tabs>
        <w:autoSpaceDE w:val="0"/>
        <w:autoSpaceDN w:val="0"/>
        <w:spacing w:before="180" w:after="0" w:line="240" w:lineRule="auto"/>
        <w:ind w:left="885" w:hanging="362"/>
        <w:jc w:val="both"/>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ответственновыполнятьсвоючастьработы;</w:t>
      </w:r>
    </w:p>
    <w:p w:rsidR="00825B1C" w:rsidRPr="00825B1C" w:rsidRDefault="00825B1C" w:rsidP="00825B1C">
      <w:pPr>
        <w:widowControl w:val="0"/>
        <w:numPr>
          <w:ilvl w:val="0"/>
          <w:numId w:val="10"/>
        </w:numPr>
        <w:tabs>
          <w:tab w:val="left" w:pos="886"/>
        </w:tabs>
        <w:autoSpaceDE w:val="0"/>
        <w:autoSpaceDN w:val="0"/>
        <w:spacing w:before="180" w:after="0" w:line="240" w:lineRule="auto"/>
        <w:ind w:left="885" w:hanging="362"/>
        <w:jc w:val="both"/>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оцениватьсвойвкладвобщийрезультат;</w:t>
      </w:r>
    </w:p>
    <w:p w:rsidR="00825B1C" w:rsidRPr="00825B1C" w:rsidRDefault="00825B1C" w:rsidP="00825B1C">
      <w:pPr>
        <w:widowControl w:val="0"/>
        <w:numPr>
          <w:ilvl w:val="0"/>
          <w:numId w:val="10"/>
        </w:numPr>
        <w:tabs>
          <w:tab w:val="left" w:pos="886"/>
        </w:tabs>
        <w:autoSpaceDE w:val="0"/>
        <w:autoSpaceDN w:val="0"/>
        <w:spacing w:before="180"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выполнятьсовместныепроектныезаданиясопоройнапредложенныеобразцы.</w:t>
      </w:r>
    </w:p>
    <w:p w:rsidR="00825B1C" w:rsidRPr="00825B1C" w:rsidRDefault="00825B1C" w:rsidP="00825B1C">
      <w:pPr>
        <w:widowControl w:val="0"/>
        <w:autoSpaceDE w:val="0"/>
        <w:autoSpaceDN w:val="0"/>
        <w:spacing w:before="1" w:after="0" w:line="240" w:lineRule="auto"/>
        <w:rPr>
          <w:rFonts w:ascii="Times New Roman" w:eastAsia="Times New Roman" w:hAnsi="Times New Roman" w:cs="Times New Roman"/>
          <w:sz w:val="27"/>
          <w:szCs w:val="24"/>
          <w:lang w:val="ru-RU"/>
        </w:rPr>
      </w:pPr>
    </w:p>
    <w:p w:rsidR="00825B1C" w:rsidRPr="00825B1C" w:rsidRDefault="00825B1C" w:rsidP="00825B1C">
      <w:pPr>
        <w:widowControl w:val="0"/>
        <w:autoSpaceDE w:val="0"/>
        <w:autoSpaceDN w:val="0"/>
        <w:spacing w:after="0" w:line="240" w:lineRule="auto"/>
        <w:outlineLvl w:val="0"/>
        <w:rPr>
          <w:rFonts w:ascii="Times New Roman" w:eastAsia="Times New Roman" w:hAnsi="Times New Roman" w:cs="Times New Roman"/>
          <w:b/>
          <w:bCs/>
          <w:sz w:val="24"/>
          <w:szCs w:val="24"/>
          <w:lang w:val="ru-RU"/>
        </w:rPr>
      </w:pPr>
      <w:r w:rsidRPr="00825B1C">
        <w:rPr>
          <w:rFonts w:ascii="Times New Roman" w:eastAsia="Times New Roman" w:hAnsi="Times New Roman" w:cs="Times New Roman"/>
          <w:b/>
          <w:bCs/>
          <w:sz w:val="24"/>
          <w:szCs w:val="24"/>
          <w:lang w:val="ru-RU"/>
        </w:rPr>
        <w:t>ПРЕДМЕТНЫЕРЕЗУЛЬТАТЫ</w:t>
      </w:r>
    </w:p>
    <w:p w:rsidR="00825B1C" w:rsidRPr="00825B1C" w:rsidRDefault="00825B1C" w:rsidP="00825B1C">
      <w:pPr>
        <w:widowControl w:val="0"/>
        <w:autoSpaceDE w:val="0"/>
        <w:autoSpaceDN w:val="0"/>
        <w:spacing w:before="159" w:after="0" w:line="290" w:lineRule="auto"/>
        <w:ind w:right="161"/>
        <w:rPr>
          <w:rFonts w:ascii="Times New Roman" w:eastAsia="Times New Roman" w:hAnsi="Times New Roman" w:cs="Times New Roman"/>
          <w:sz w:val="24"/>
          <w:szCs w:val="24"/>
          <w:lang w:val="ru-RU"/>
        </w:rPr>
      </w:pPr>
      <w:r w:rsidRPr="00825B1C">
        <w:rPr>
          <w:rFonts w:ascii="Times New Roman" w:eastAsia="Times New Roman" w:hAnsi="Times New Roman" w:cs="Times New Roman"/>
          <w:sz w:val="24"/>
          <w:szCs w:val="24"/>
          <w:lang w:val="ru-RU"/>
        </w:rPr>
        <w:t>Предметные результаты освоения программы начального общего образования по учебномупредмету «Литературное чтение» отражают специфику содержания предметной области,ориентированынаприменениезнаний,уменийинавыковобучающимисявразличныхучебныхситуациях ижизненныхусловияхипредставленыпогодамобучения.</w:t>
      </w:r>
    </w:p>
    <w:p w:rsidR="00825B1C" w:rsidRPr="00825B1C" w:rsidRDefault="00825B1C" w:rsidP="00825B1C">
      <w:pPr>
        <w:widowControl w:val="0"/>
        <w:autoSpaceDE w:val="0"/>
        <w:autoSpaceDN w:val="0"/>
        <w:spacing w:before="1" w:after="0" w:line="240" w:lineRule="auto"/>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Кконцуобучения</w:t>
      </w:r>
      <w:r w:rsidRPr="00825B1C">
        <w:rPr>
          <w:rFonts w:ascii="Times New Roman" w:eastAsia="Times New Roman" w:hAnsi="Times New Roman" w:cs="Times New Roman"/>
          <w:b/>
          <w:sz w:val="24"/>
          <w:lang w:val="ru-RU"/>
        </w:rPr>
        <w:t>впервомклассе</w:t>
      </w:r>
      <w:r w:rsidRPr="00825B1C">
        <w:rPr>
          <w:rFonts w:ascii="Times New Roman" w:eastAsia="Times New Roman" w:hAnsi="Times New Roman" w:cs="Times New Roman"/>
          <w:sz w:val="24"/>
          <w:lang w:val="ru-RU"/>
        </w:rPr>
        <w:t>обучающийсянаучится:</w:t>
      </w:r>
    </w:p>
    <w:p w:rsidR="00825B1C" w:rsidRPr="00825B1C" w:rsidRDefault="00825B1C" w:rsidP="00825B1C">
      <w:pPr>
        <w:widowControl w:val="0"/>
        <w:numPr>
          <w:ilvl w:val="0"/>
          <w:numId w:val="10"/>
        </w:numPr>
        <w:tabs>
          <w:tab w:val="left" w:pos="888"/>
        </w:tabs>
        <w:autoSpaceDE w:val="0"/>
        <w:autoSpaceDN w:val="0"/>
        <w:spacing w:before="171" w:after="0" w:line="292" w:lineRule="auto"/>
        <w:ind w:right="217"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пониматьценностьчтениядлярешенияучебныхзадачиприменениявразличныхжизненныхситуациях: отвечать на вопрос о важности чтения для личного развития, находить вхудожественных произведениях отражение нравственных ценностей, традиций, быта разныхнародов;</w:t>
      </w:r>
    </w:p>
    <w:p w:rsidR="00825B1C" w:rsidRPr="00825B1C" w:rsidRDefault="00825B1C" w:rsidP="00825B1C">
      <w:pPr>
        <w:widowControl w:val="0"/>
        <w:numPr>
          <w:ilvl w:val="0"/>
          <w:numId w:val="10"/>
        </w:numPr>
        <w:tabs>
          <w:tab w:val="left" w:pos="888"/>
        </w:tabs>
        <w:autoSpaceDE w:val="0"/>
        <w:autoSpaceDN w:val="0"/>
        <w:spacing w:before="163" w:after="0" w:line="292" w:lineRule="auto"/>
        <w:ind w:right="336"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владетьтехникойслоговогоплавногочтенияспереходомначтениецелымисловами,читатьосознанно вслух целыми словами без пропусков и перестановок букв и слогов доступные длявосприятия и небольшие по объёму произведения в темпе не менее 30 слов в минуту (безотметочногооценивания);</w:t>
      </w:r>
    </w:p>
    <w:p w:rsidR="00825B1C" w:rsidRPr="00825B1C" w:rsidRDefault="00825B1C" w:rsidP="00825B1C">
      <w:pPr>
        <w:widowControl w:val="0"/>
        <w:numPr>
          <w:ilvl w:val="0"/>
          <w:numId w:val="10"/>
        </w:numPr>
        <w:tabs>
          <w:tab w:val="left" w:pos="888"/>
        </w:tabs>
        <w:autoSpaceDE w:val="0"/>
        <w:autoSpaceDN w:val="0"/>
        <w:spacing w:before="115" w:after="0" w:line="290" w:lineRule="auto"/>
        <w:ind w:right="1308" w:hanging="1"/>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читатьнаизустьссоблюдениеморфоэпическихипунктуационныхнормнеменее2стихотворенийоРодине, одетях,осемье,ороднойприродевразныевременагода;</w:t>
      </w:r>
    </w:p>
    <w:p w:rsidR="00825B1C" w:rsidRPr="00825B1C" w:rsidRDefault="00825B1C" w:rsidP="00825B1C">
      <w:pPr>
        <w:widowControl w:val="0"/>
        <w:numPr>
          <w:ilvl w:val="0"/>
          <w:numId w:val="10"/>
        </w:numPr>
        <w:tabs>
          <w:tab w:val="left" w:pos="886"/>
        </w:tabs>
        <w:autoSpaceDE w:val="0"/>
        <w:autoSpaceDN w:val="0"/>
        <w:spacing w:before="122"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различатьпрозаическую(нестихотворную)истихотворнуюречь;</w:t>
      </w:r>
    </w:p>
    <w:p w:rsidR="00825B1C" w:rsidRPr="00825B1C" w:rsidRDefault="00825B1C" w:rsidP="00825B1C">
      <w:pPr>
        <w:widowControl w:val="0"/>
        <w:numPr>
          <w:ilvl w:val="0"/>
          <w:numId w:val="10"/>
        </w:numPr>
        <w:tabs>
          <w:tab w:val="left" w:pos="888"/>
        </w:tabs>
        <w:autoSpaceDE w:val="0"/>
        <w:autoSpaceDN w:val="0"/>
        <w:spacing w:before="180" w:after="0" w:line="292" w:lineRule="auto"/>
        <w:ind w:right="1172"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различатьиназыватьотдельныежанрыфольклора(устногонародноготворчества)ихудожественной литературы (загадки, пословицы, потешки, сказки (фольклорные илитературные),рассказы, стихотворения);</w:t>
      </w:r>
    </w:p>
    <w:p w:rsidR="00825B1C" w:rsidRPr="00825B1C" w:rsidRDefault="00825B1C" w:rsidP="00825B1C">
      <w:pPr>
        <w:widowControl w:val="0"/>
        <w:autoSpaceDE w:val="0"/>
        <w:autoSpaceDN w:val="0"/>
        <w:spacing w:after="0" w:line="292" w:lineRule="auto"/>
        <w:rPr>
          <w:rFonts w:ascii="Times New Roman" w:eastAsia="Times New Roman" w:hAnsi="Times New Roman" w:cs="Times New Roman"/>
          <w:sz w:val="24"/>
          <w:lang w:val="ru-RU"/>
        </w:rPr>
        <w:sectPr w:rsidR="00825B1C" w:rsidRPr="00825B1C">
          <w:pgSz w:w="11900" w:h="16850"/>
          <w:pgMar w:top="520" w:right="560" w:bottom="280" w:left="560" w:header="720" w:footer="720" w:gutter="0"/>
          <w:cols w:space="720"/>
        </w:sectPr>
      </w:pPr>
    </w:p>
    <w:p w:rsidR="00825B1C" w:rsidRPr="00825B1C" w:rsidRDefault="00825B1C" w:rsidP="00825B1C">
      <w:pPr>
        <w:widowControl w:val="0"/>
        <w:numPr>
          <w:ilvl w:val="0"/>
          <w:numId w:val="10"/>
        </w:numPr>
        <w:tabs>
          <w:tab w:val="left" w:pos="888"/>
        </w:tabs>
        <w:autoSpaceDE w:val="0"/>
        <w:autoSpaceDN w:val="0"/>
        <w:spacing w:before="66" w:after="0" w:line="290" w:lineRule="auto"/>
        <w:ind w:right="480"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lastRenderedPageBreak/>
        <w:t>пониматьсодержаниепрослушанного/прочитанногопроизведения:отвечатьнавопросыпофактическомусодержаниюпроизведения;</w:t>
      </w:r>
    </w:p>
    <w:p w:rsidR="00825B1C" w:rsidRPr="00825B1C" w:rsidRDefault="00825B1C" w:rsidP="00825B1C">
      <w:pPr>
        <w:widowControl w:val="0"/>
        <w:numPr>
          <w:ilvl w:val="0"/>
          <w:numId w:val="10"/>
        </w:numPr>
        <w:tabs>
          <w:tab w:val="left" w:pos="888"/>
        </w:tabs>
        <w:autoSpaceDE w:val="0"/>
        <w:autoSpaceDN w:val="0"/>
        <w:spacing w:before="122" w:after="0" w:line="290" w:lineRule="auto"/>
        <w:ind w:right="557"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владеть элементарными умениями анализа текста прослушанного/прочитанногопроизведения: определять последовательность событий в произведении, характеризоватьпоступки(положительныеилиотрицательные)героя,объяснятьзначениенезнакомогословасиспользованиемсловаря;</w:t>
      </w:r>
    </w:p>
    <w:p w:rsidR="00825B1C" w:rsidRPr="00825B1C" w:rsidRDefault="00825B1C" w:rsidP="00825B1C">
      <w:pPr>
        <w:widowControl w:val="0"/>
        <w:numPr>
          <w:ilvl w:val="0"/>
          <w:numId w:val="10"/>
        </w:numPr>
        <w:tabs>
          <w:tab w:val="left" w:pos="888"/>
        </w:tabs>
        <w:autoSpaceDE w:val="0"/>
        <w:autoSpaceDN w:val="0"/>
        <w:spacing w:before="124" w:after="0" w:line="292" w:lineRule="auto"/>
        <w:ind w:right="323" w:firstLine="0"/>
        <w:jc w:val="both"/>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участвовать в обсуждении прослушанного/прочитанного произведения: отвечать на вопросыо впечатлении от произведения, использовать в беседе изученные литературные понятия (автор,герой, тема, идея, заголовок, содержание произведения), подтверждать свой ответ примерами изтекста;</w:t>
      </w:r>
    </w:p>
    <w:p w:rsidR="00825B1C" w:rsidRPr="00825B1C" w:rsidRDefault="00825B1C" w:rsidP="00825B1C">
      <w:pPr>
        <w:widowControl w:val="0"/>
        <w:numPr>
          <w:ilvl w:val="0"/>
          <w:numId w:val="10"/>
        </w:numPr>
        <w:tabs>
          <w:tab w:val="left" w:pos="888"/>
        </w:tabs>
        <w:autoSpaceDE w:val="0"/>
        <w:autoSpaceDN w:val="0"/>
        <w:spacing w:before="114" w:after="0" w:line="292" w:lineRule="auto"/>
        <w:ind w:right="555" w:firstLine="0"/>
        <w:jc w:val="both"/>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пересказывать(устно)содержаниепроизведенияссоблюдениемпоследовательностисобытий,сопоройнапредложенныеключевыеслова,вопросы,рисунки,предложенныйплан;</w:t>
      </w:r>
    </w:p>
    <w:p w:rsidR="00825B1C" w:rsidRPr="00825B1C" w:rsidRDefault="00825B1C" w:rsidP="00825B1C">
      <w:pPr>
        <w:widowControl w:val="0"/>
        <w:numPr>
          <w:ilvl w:val="0"/>
          <w:numId w:val="10"/>
        </w:numPr>
        <w:tabs>
          <w:tab w:val="left" w:pos="886"/>
        </w:tabs>
        <w:autoSpaceDE w:val="0"/>
        <w:autoSpaceDN w:val="0"/>
        <w:spacing w:before="117" w:after="0" w:line="240" w:lineRule="auto"/>
        <w:ind w:left="885" w:hanging="362"/>
        <w:jc w:val="both"/>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читатьпоролямссоблюдениемнормпроизношения,расстановкиударения;</w:t>
      </w:r>
    </w:p>
    <w:p w:rsidR="00825B1C" w:rsidRPr="00825B1C" w:rsidRDefault="00825B1C" w:rsidP="00825B1C">
      <w:pPr>
        <w:widowControl w:val="0"/>
        <w:numPr>
          <w:ilvl w:val="0"/>
          <w:numId w:val="10"/>
        </w:numPr>
        <w:tabs>
          <w:tab w:val="left" w:pos="888"/>
        </w:tabs>
        <w:autoSpaceDE w:val="0"/>
        <w:autoSpaceDN w:val="0"/>
        <w:spacing w:before="180" w:after="0" w:line="292" w:lineRule="auto"/>
        <w:ind w:right="1121"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составлять высказывания по содержанию произведения (не менее 3 предложений) позаданномуалгоритму;</w:t>
      </w:r>
    </w:p>
    <w:p w:rsidR="00825B1C" w:rsidRPr="00825B1C" w:rsidRDefault="00825B1C" w:rsidP="00825B1C">
      <w:pPr>
        <w:widowControl w:val="0"/>
        <w:numPr>
          <w:ilvl w:val="0"/>
          <w:numId w:val="10"/>
        </w:numPr>
        <w:tabs>
          <w:tab w:val="left" w:pos="886"/>
        </w:tabs>
        <w:autoSpaceDE w:val="0"/>
        <w:autoSpaceDN w:val="0"/>
        <w:spacing w:before="117"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сочинятьнебольшиетекстыпопредложенномуначалуидр.(не менее3предложений);</w:t>
      </w:r>
    </w:p>
    <w:p w:rsidR="00825B1C" w:rsidRPr="00825B1C" w:rsidRDefault="00825B1C" w:rsidP="00825B1C">
      <w:pPr>
        <w:widowControl w:val="0"/>
        <w:numPr>
          <w:ilvl w:val="0"/>
          <w:numId w:val="10"/>
        </w:numPr>
        <w:tabs>
          <w:tab w:val="left" w:pos="886"/>
        </w:tabs>
        <w:autoSpaceDE w:val="0"/>
        <w:autoSpaceDN w:val="0"/>
        <w:spacing w:before="180" w:after="0" w:line="240" w:lineRule="auto"/>
        <w:ind w:left="885" w:hanging="362"/>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ориентироватьсявкниге/учебникепообложке,оглавлению,иллюстрациям;</w:t>
      </w:r>
    </w:p>
    <w:p w:rsidR="00825B1C" w:rsidRPr="00825B1C" w:rsidRDefault="00825B1C" w:rsidP="00825B1C">
      <w:pPr>
        <w:widowControl w:val="0"/>
        <w:numPr>
          <w:ilvl w:val="0"/>
          <w:numId w:val="10"/>
        </w:numPr>
        <w:tabs>
          <w:tab w:val="left" w:pos="888"/>
        </w:tabs>
        <w:autoSpaceDE w:val="0"/>
        <w:autoSpaceDN w:val="0"/>
        <w:spacing w:before="180" w:after="0" w:line="292" w:lineRule="auto"/>
        <w:ind w:right="658"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выбирать книги для самостоятельного чтения по совету взрослого и с учётомрекомендательногосписка,рассказыватьопрочитаннойкнигепопредложенномуалгоритму;</w:t>
      </w:r>
    </w:p>
    <w:p w:rsidR="00825B1C" w:rsidRPr="00825B1C" w:rsidRDefault="00825B1C" w:rsidP="00825B1C">
      <w:pPr>
        <w:widowControl w:val="0"/>
        <w:numPr>
          <w:ilvl w:val="0"/>
          <w:numId w:val="10"/>
        </w:numPr>
        <w:tabs>
          <w:tab w:val="left" w:pos="888"/>
        </w:tabs>
        <w:autoSpaceDE w:val="0"/>
        <w:autoSpaceDN w:val="0"/>
        <w:spacing w:before="118" w:after="0" w:line="292" w:lineRule="auto"/>
        <w:ind w:right="1243" w:firstLine="0"/>
        <w:rPr>
          <w:rFonts w:ascii="Times New Roman" w:eastAsia="Times New Roman" w:hAnsi="Times New Roman" w:cs="Times New Roman"/>
          <w:sz w:val="24"/>
          <w:lang w:val="ru-RU"/>
        </w:rPr>
      </w:pPr>
      <w:r w:rsidRPr="00825B1C">
        <w:rPr>
          <w:rFonts w:ascii="Times New Roman" w:eastAsia="Times New Roman" w:hAnsi="Times New Roman" w:cs="Times New Roman"/>
          <w:sz w:val="24"/>
          <w:lang w:val="ru-RU"/>
        </w:rPr>
        <w:t>обращаться к справочной литературе для получения дополнительной информации всоответствии сучебной задачей.</w:t>
      </w:r>
    </w:p>
    <w:p w:rsidR="006C3A6C" w:rsidRPr="00825B1C" w:rsidRDefault="006C3A6C">
      <w:pPr>
        <w:rPr>
          <w:lang w:val="ru-RU"/>
        </w:rPr>
        <w:sectPr w:rsidR="006C3A6C" w:rsidRPr="00825B1C">
          <w:pgSz w:w="11900" w:h="16840"/>
          <w:pgMar w:top="1440" w:right="1440" w:bottom="1440" w:left="1440" w:header="720" w:footer="720" w:gutter="0"/>
          <w:cols w:space="720" w:equalWidth="0">
            <w:col w:w="10286" w:space="0"/>
          </w:cols>
          <w:docGrid w:linePitch="360"/>
        </w:sectPr>
      </w:pPr>
    </w:p>
    <w:p w:rsidR="006C3A6C" w:rsidRPr="00825B1C" w:rsidRDefault="006C3A6C">
      <w:pPr>
        <w:rPr>
          <w:lang w:val="ru-RU"/>
        </w:rPr>
        <w:sectPr w:rsidR="006C3A6C" w:rsidRPr="00825B1C">
          <w:pgSz w:w="11900" w:h="16840"/>
          <w:pgMar w:top="1440" w:right="1440" w:bottom="1440" w:left="1440" w:header="720" w:footer="720" w:gutter="0"/>
          <w:cols w:space="720" w:equalWidth="0">
            <w:col w:w="10286" w:space="0"/>
          </w:cols>
          <w:docGrid w:linePitch="360"/>
        </w:sectPr>
      </w:pPr>
    </w:p>
    <w:p w:rsidR="006C3A6C" w:rsidRPr="00825B1C" w:rsidRDefault="006C3A6C">
      <w:pPr>
        <w:rPr>
          <w:lang w:val="ru-RU"/>
        </w:rPr>
        <w:sectPr w:rsidR="006C3A6C" w:rsidRPr="00825B1C">
          <w:pgSz w:w="11900" w:h="16840"/>
          <w:pgMar w:top="1440" w:right="1440" w:bottom="1440" w:left="1440" w:header="720" w:footer="720" w:gutter="0"/>
          <w:cols w:space="720" w:equalWidth="0">
            <w:col w:w="10286" w:space="0"/>
          </w:cols>
          <w:docGrid w:linePitch="360"/>
        </w:sectPr>
      </w:pPr>
    </w:p>
    <w:p w:rsidR="006C3A6C" w:rsidRPr="00825B1C" w:rsidRDefault="006C3A6C">
      <w:pPr>
        <w:rPr>
          <w:lang w:val="ru-RU"/>
        </w:rPr>
        <w:sectPr w:rsidR="006C3A6C" w:rsidRPr="00825B1C">
          <w:pgSz w:w="11900" w:h="16840"/>
          <w:pgMar w:top="1440" w:right="1440" w:bottom="1440" w:left="1440" w:header="720" w:footer="720" w:gutter="0"/>
          <w:cols w:space="720" w:equalWidth="0">
            <w:col w:w="10286" w:space="0"/>
          </w:cols>
          <w:docGrid w:linePitch="360"/>
        </w:sectPr>
      </w:pPr>
    </w:p>
    <w:p w:rsidR="006C3A6C" w:rsidRPr="00825B1C" w:rsidRDefault="006C3A6C">
      <w:pPr>
        <w:autoSpaceDE w:val="0"/>
        <w:autoSpaceDN w:val="0"/>
        <w:spacing w:after="64" w:line="220" w:lineRule="exact"/>
        <w:rPr>
          <w:lang w:val="ru-RU"/>
        </w:rPr>
      </w:pPr>
    </w:p>
    <w:p w:rsidR="006C3A6C" w:rsidRDefault="00EE4671">
      <w:pPr>
        <w:autoSpaceDE w:val="0"/>
        <w:autoSpaceDN w:val="0"/>
        <w:spacing w:after="258" w:line="233" w:lineRule="auto"/>
      </w:pPr>
      <w:r>
        <w:rPr>
          <w:rFonts w:ascii="Times New Roman" w:eastAsia="Times New Roman" w:hAnsi="Times New Roman"/>
          <w:b/>
          <w:color w:val="000000"/>
          <w:w w:val="101"/>
          <w:sz w:val="19"/>
        </w:rPr>
        <w:t xml:space="preserve">ТЕМАТИЧЕСКОЕ ПЛАНИРОВАНИЕ </w:t>
      </w:r>
    </w:p>
    <w:tbl>
      <w:tblPr>
        <w:tblW w:w="0" w:type="auto"/>
        <w:tblInd w:w="6" w:type="dxa"/>
        <w:tblLayout w:type="fixed"/>
        <w:tblLook w:val="04A0"/>
      </w:tblPr>
      <w:tblGrid>
        <w:gridCol w:w="468"/>
        <w:gridCol w:w="2558"/>
        <w:gridCol w:w="528"/>
        <w:gridCol w:w="1104"/>
        <w:gridCol w:w="1142"/>
        <w:gridCol w:w="864"/>
        <w:gridCol w:w="3986"/>
        <w:gridCol w:w="1284"/>
        <w:gridCol w:w="3568"/>
      </w:tblGrid>
      <w:tr w:rsidR="006C3A6C">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ind w:right="144"/>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255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45" w:lineRule="auto"/>
              <w:ind w:left="72" w:right="288"/>
              <w:rPr>
                <w:lang w:val="ru-RU"/>
              </w:rPr>
            </w:pPr>
            <w:r w:rsidRPr="00825B1C">
              <w:rPr>
                <w:rFonts w:ascii="Times New Roman" w:eastAsia="Times New Roman" w:hAnsi="Times New Roman"/>
                <w:b/>
                <w:color w:val="000000"/>
                <w:w w:val="97"/>
                <w:sz w:val="16"/>
                <w:lang w:val="ru-RU"/>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b/>
                <w:color w:val="000000"/>
                <w:w w:val="97"/>
                <w:sz w:val="16"/>
              </w:rPr>
              <w:t>Количествочасов</w:t>
            </w:r>
          </w:p>
        </w:tc>
        <w:tc>
          <w:tcPr>
            <w:tcW w:w="8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ind w:left="72"/>
            </w:pPr>
            <w:r>
              <w:rPr>
                <w:rFonts w:ascii="Times New Roman" w:eastAsia="Times New Roman" w:hAnsi="Times New Roman"/>
                <w:b/>
                <w:color w:val="000000"/>
                <w:w w:val="97"/>
                <w:sz w:val="16"/>
              </w:rPr>
              <w:t xml:space="preserve">Дата </w:t>
            </w:r>
            <w:r>
              <w:br/>
            </w:r>
            <w:r>
              <w:rPr>
                <w:rFonts w:ascii="Times New Roman" w:eastAsia="Times New Roman" w:hAnsi="Times New Roman"/>
                <w:b/>
                <w:color w:val="000000"/>
                <w:w w:val="97"/>
                <w:sz w:val="16"/>
              </w:rPr>
              <w:t>изучения</w:t>
            </w:r>
          </w:p>
        </w:tc>
        <w:tc>
          <w:tcPr>
            <w:tcW w:w="398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b/>
                <w:color w:val="000000"/>
                <w:w w:val="97"/>
                <w:sz w:val="16"/>
              </w:rPr>
              <w:t>Виды деятельности</w:t>
            </w:r>
          </w:p>
        </w:tc>
        <w:tc>
          <w:tcPr>
            <w:tcW w:w="128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ind w:left="72" w:right="144"/>
            </w:pPr>
            <w:r>
              <w:rPr>
                <w:rFonts w:ascii="Times New Roman" w:eastAsia="Times New Roman" w:hAnsi="Times New Roman"/>
                <w:b/>
                <w:color w:val="000000"/>
                <w:w w:val="97"/>
                <w:sz w:val="16"/>
              </w:rPr>
              <w:t>Виды, формы контроля</w:t>
            </w:r>
          </w:p>
        </w:tc>
        <w:tc>
          <w:tcPr>
            <w:tcW w:w="35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ind w:left="72" w:right="288"/>
            </w:pPr>
            <w:r>
              <w:rPr>
                <w:rFonts w:ascii="Times New Roman" w:eastAsia="Times New Roman" w:hAnsi="Times New Roman"/>
                <w:b/>
                <w:color w:val="000000"/>
                <w:w w:val="97"/>
                <w:sz w:val="16"/>
              </w:rPr>
              <w:t>Электронные (цифровые) образовательные ресурсы</w:t>
            </w:r>
          </w:p>
        </w:tc>
      </w:tr>
      <w:tr w:rsidR="006C3A6C">
        <w:trPr>
          <w:trHeight w:hRule="exact" w:val="540"/>
        </w:trPr>
        <w:tc>
          <w:tcPr>
            <w:tcW w:w="1726" w:type="dxa"/>
            <w:vMerge/>
            <w:tcBorders>
              <w:top w:val="single" w:sz="4" w:space="0" w:color="000000"/>
              <w:left w:val="single" w:sz="4" w:space="0" w:color="000000"/>
              <w:bottom w:val="single" w:sz="4" w:space="0" w:color="000000"/>
              <w:right w:val="single" w:sz="4" w:space="0" w:color="000000"/>
            </w:tcBorders>
          </w:tcPr>
          <w:p w:rsidR="006C3A6C" w:rsidRDefault="006C3A6C"/>
        </w:tc>
        <w:tc>
          <w:tcPr>
            <w:tcW w:w="1726" w:type="dxa"/>
            <w:vMerge/>
            <w:tcBorders>
              <w:top w:val="single" w:sz="4" w:space="0" w:color="000000"/>
              <w:left w:val="single" w:sz="4" w:space="0" w:color="000000"/>
              <w:bottom w:val="single" w:sz="4" w:space="0" w:color="000000"/>
              <w:right w:val="single" w:sz="4" w:space="0" w:color="000000"/>
            </w:tcBorders>
          </w:tcPr>
          <w:p w:rsidR="006C3A6C" w:rsidRDefault="006C3A6C"/>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b/>
                <w:color w:val="000000"/>
                <w:w w:val="97"/>
                <w:sz w:val="16"/>
              </w:rPr>
              <w:t>всего</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ind w:left="72"/>
            </w:pPr>
            <w:r>
              <w:rPr>
                <w:rFonts w:ascii="Times New Roman" w:eastAsia="Times New Roman" w:hAnsi="Times New Roman"/>
                <w:b/>
                <w:color w:val="000000"/>
                <w:w w:val="97"/>
                <w:sz w:val="16"/>
              </w:rPr>
              <w:t>контрольные работы</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ind w:left="72"/>
            </w:pPr>
            <w:r>
              <w:rPr>
                <w:rFonts w:ascii="Times New Roman" w:eastAsia="Times New Roman" w:hAnsi="Times New Roman"/>
                <w:b/>
                <w:color w:val="000000"/>
                <w:w w:val="97"/>
                <w:sz w:val="16"/>
              </w:rPr>
              <w:t>практические работы</w:t>
            </w:r>
          </w:p>
        </w:tc>
        <w:tc>
          <w:tcPr>
            <w:tcW w:w="1726" w:type="dxa"/>
            <w:vMerge/>
            <w:tcBorders>
              <w:top w:val="single" w:sz="4" w:space="0" w:color="000000"/>
              <w:left w:val="single" w:sz="4" w:space="0" w:color="000000"/>
              <w:bottom w:val="single" w:sz="4" w:space="0" w:color="000000"/>
              <w:right w:val="single" w:sz="4" w:space="0" w:color="000000"/>
            </w:tcBorders>
          </w:tcPr>
          <w:p w:rsidR="006C3A6C" w:rsidRDefault="006C3A6C"/>
        </w:tc>
        <w:tc>
          <w:tcPr>
            <w:tcW w:w="1726" w:type="dxa"/>
            <w:vMerge/>
            <w:tcBorders>
              <w:top w:val="single" w:sz="4" w:space="0" w:color="000000"/>
              <w:left w:val="single" w:sz="4" w:space="0" w:color="000000"/>
              <w:bottom w:val="single" w:sz="4" w:space="0" w:color="000000"/>
              <w:right w:val="single" w:sz="4" w:space="0" w:color="000000"/>
            </w:tcBorders>
          </w:tcPr>
          <w:p w:rsidR="006C3A6C" w:rsidRDefault="006C3A6C"/>
        </w:tc>
        <w:tc>
          <w:tcPr>
            <w:tcW w:w="1726" w:type="dxa"/>
            <w:vMerge/>
            <w:tcBorders>
              <w:top w:val="single" w:sz="4" w:space="0" w:color="000000"/>
              <w:left w:val="single" w:sz="4" w:space="0" w:color="000000"/>
              <w:bottom w:val="single" w:sz="4" w:space="0" w:color="000000"/>
              <w:right w:val="single" w:sz="4" w:space="0" w:color="000000"/>
            </w:tcBorders>
          </w:tcPr>
          <w:p w:rsidR="006C3A6C" w:rsidRDefault="006C3A6C"/>
        </w:tc>
        <w:tc>
          <w:tcPr>
            <w:tcW w:w="1726" w:type="dxa"/>
            <w:vMerge/>
            <w:tcBorders>
              <w:top w:val="single" w:sz="4" w:space="0" w:color="000000"/>
              <w:left w:val="single" w:sz="4" w:space="0" w:color="000000"/>
              <w:bottom w:val="single" w:sz="4" w:space="0" w:color="000000"/>
              <w:right w:val="single" w:sz="4" w:space="0" w:color="000000"/>
            </w:tcBorders>
          </w:tcPr>
          <w:p w:rsidR="006C3A6C" w:rsidRDefault="006C3A6C"/>
        </w:tc>
      </w:tr>
      <w:tr w:rsidR="006C3A6C">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b/>
                <w:color w:val="000000"/>
                <w:w w:val="97"/>
                <w:sz w:val="16"/>
              </w:rPr>
              <w:t>ОБУЧЕНИЕ ГРАМОТЕ</w:t>
            </w:r>
          </w:p>
        </w:tc>
      </w:tr>
      <w:tr w:rsidR="006C3A6C">
        <w:trPr>
          <w:trHeight w:hRule="exact" w:val="350"/>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0" w:after="0" w:line="230" w:lineRule="auto"/>
              <w:ind w:left="72"/>
            </w:pPr>
            <w:r>
              <w:rPr>
                <w:rFonts w:ascii="Times New Roman" w:eastAsia="Times New Roman" w:hAnsi="Times New Roman"/>
                <w:color w:val="000000"/>
                <w:w w:val="97"/>
                <w:sz w:val="16"/>
              </w:rPr>
              <w:t xml:space="preserve">Раздел 1. </w:t>
            </w:r>
            <w:r>
              <w:rPr>
                <w:rFonts w:ascii="Times New Roman" w:eastAsia="Times New Roman" w:hAnsi="Times New Roman"/>
                <w:b/>
                <w:color w:val="000000"/>
                <w:w w:val="97"/>
                <w:sz w:val="16"/>
              </w:rPr>
              <w:t>Развитие речи</w:t>
            </w:r>
          </w:p>
        </w:tc>
      </w:tr>
      <w:tr w:rsidR="006C3A6C" w:rsidRPr="00A10F17">
        <w:trPr>
          <w:trHeight w:hRule="exact" w:val="438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jc w:val="center"/>
            </w:pPr>
            <w:r>
              <w:rPr>
                <w:rFonts w:ascii="Times New Roman" w:eastAsia="Times New Roman" w:hAnsi="Times New Roman"/>
                <w:color w:val="000000"/>
                <w:w w:val="97"/>
                <w:sz w:val="16"/>
              </w:rPr>
              <w:t>1.1.</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50" w:lineRule="auto"/>
              <w:ind w:left="72" w:right="288"/>
              <w:rPr>
                <w:lang w:val="ru-RU"/>
              </w:rPr>
            </w:pPr>
            <w:r w:rsidRPr="00825B1C">
              <w:rPr>
                <w:rFonts w:ascii="Times New Roman" w:eastAsia="Times New Roman" w:hAnsi="Times New Roman"/>
                <w:color w:val="000000"/>
                <w:w w:val="97"/>
                <w:sz w:val="16"/>
                <w:lang w:val="ru-RU"/>
              </w:rPr>
              <w:t xml:space="preserve">Понимание текста при его </w:t>
            </w:r>
            <w:r w:rsidRPr="00825B1C">
              <w:rPr>
                <w:lang w:val="ru-RU"/>
              </w:rPr>
              <w:br/>
            </w:r>
            <w:r w:rsidRPr="00825B1C">
              <w:rPr>
                <w:rFonts w:ascii="Times New Roman" w:eastAsia="Times New Roman" w:hAnsi="Times New Roman"/>
                <w:color w:val="000000"/>
                <w:w w:val="97"/>
                <w:sz w:val="16"/>
                <w:lang w:val="ru-RU"/>
              </w:rPr>
              <w:t xml:space="preserve">прослушивании и при </w:t>
            </w:r>
            <w:r w:rsidRPr="00825B1C">
              <w:rPr>
                <w:lang w:val="ru-RU"/>
              </w:rPr>
              <w:br/>
            </w:r>
            <w:r w:rsidRPr="00825B1C">
              <w:rPr>
                <w:rFonts w:ascii="Times New Roman" w:eastAsia="Times New Roman" w:hAnsi="Times New Roman"/>
                <w:color w:val="000000"/>
                <w:w w:val="97"/>
                <w:sz w:val="16"/>
                <w:lang w:val="ru-RU"/>
              </w:rPr>
              <w:t>самостоятельном чтении вслух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45" w:lineRule="auto"/>
              <w:jc w:val="center"/>
            </w:pPr>
            <w:r>
              <w:rPr>
                <w:rFonts w:ascii="Times New Roman" w:eastAsia="Times New Roman" w:hAnsi="Times New Roman"/>
                <w:color w:val="000000"/>
                <w:w w:val="97"/>
                <w:sz w:val="16"/>
              </w:rPr>
              <w:t>01.09.2022 08.09.2022</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57" w:lineRule="auto"/>
              <w:ind w:left="72" w:right="144"/>
              <w:rPr>
                <w:lang w:val="ru-RU"/>
              </w:rPr>
            </w:pPr>
            <w:r w:rsidRPr="00825B1C">
              <w:rPr>
                <w:rFonts w:ascii="Times New Roman" w:eastAsia="Times New Roman" w:hAnsi="Times New Roman"/>
                <w:color w:val="000000"/>
                <w:w w:val="97"/>
                <w:sz w:val="16"/>
                <w:lang w:val="ru-RU"/>
              </w:rPr>
              <w:t xml:space="preserve">Работа с серией сюжетных картинок; </w:t>
            </w:r>
            <w:r w:rsidRPr="00825B1C">
              <w:rPr>
                <w:lang w:val="ru-RU"/>
              </w:rPr>
              <w:br/>
            </w:r>
            <w:r w:rsidRPr="00825B1C">
              <w:rPr>
                <w:rFonts w:ascii="Times New Roman" w:eastAsia="Times New Roman" w:hAnsi="Times New Roman"/>
                <w:color w:val="000000"/>
                <w:w w:val="97"/>
                <w:sz w:val="16"/>
                <w:lang w:val="ru-RU"/>
              </w:rPr>
              <w:t xml:space="preserve">выстроенных в; </w:t>
            </w:r>
            <w:r w:rsidRPr="00825B1C">
              <w:rPr>
                <w:lang w:val="ru-RU"/>
              </w:rPr>
              <w:br/>
            </w:r>
            <w:r w:rsidRPr="00825B1C">
              <w:rPr>
                <w:rFonts w:ascii="Times New Roman" w:eastAsia="Times New Roman" w:hAnsi="Times New Roman"/>
                <w:color w:val="000000"/>
                <w:w w:val="97"/>
                <w:sz w:val="16"/>
                <w:lang w:val="ru-RU"/>
              </w:rPr>
              <w:t xml:space="preserve">правильной последовательности: анализ изображённых; событий; </w:t>
            </w:r>
            <w:r w:rsidRPr="00825B1C">
              <w:rPr>
                <w:lang w:val="ru-RU"/>
              </w:rPr>
              <w:br/>
            </w:r>
            <w:r w:rsidRPr="00825B1C">
              <w:rPr>
                <w:rFonts w:ascii="Times New Roman" w:eastAsia="Times New Roman" w:hAnsi="Times New Roman"/>
                <w:color w:val="000000"/>
                <w:w w:val="97"/>
                <w:sz w:val="16"/>
                <w:lang w:val="ru-RU"/>
              </w:rPr>
              <w:t xml:space="preserve">обсуждение сюжета; </w:t>
            </w:r>
            <w:r w:rsidRPr="00825B1C">
              <w:rPr>
                <w:lang w:val="ru-RU"/>
              </w:rPr>
              <w:br/>
            </w:r>
            <w:r w:rsidRPr="00825B1C">
              <w:rPr>
                <w:rFonts w:ascii="Times New Roman" w:eastAsia="Times New Roman" w:hAnsi="Times New Roman"/>
                <w:color w:val="000000"/>
                <w:w w:val="97"/>
                <w:sz w:val="16"/>
                <w:lang w:val="ru-RU"/>
              </w:rPr>
              <w:t xml:space="preserve">составление устного; </w:t>
            </w:r>
            <w:r w:rsidRPr="00825B1C">
              <w:rPr>
                <w:lang w:val="ru-RU"/>
              </w:rPr>
              <w:br/>
            </w:r>
            <w:r w:rsidRPr="00825B1C">
              <w:rPr>
                <w:rFonts w:ascii="Times New Roman" w:eastAsia="Times New Roman" w:hAnsi="Times New Roman"/>
                <w:color w:val="000000"/>
                <w:w w:val="97"/>
                <w:sz w:val="16"/>
                <w:lang w:val="ru-RU"/>
              </w:rPr>
              <w:t xml:space="preserve">рассказа с опорой на картинки. Работа с серией; </w:t>
            </w:r>
            <w:r w:rsidRPr="00825B1C">
              <w:rPr>
                <w:lang w:val="ru-RU"/>
              </w:rPr>
              <w:br/>
            </w:r>
            <w:r w:rsidRPr="00825B1C">
              <w:rPr>
                <w:rFonts w:ascii="Times New Roman" w:eastAsia="Times New Roman" w:hAnsi="Times New Roman"/>
                <w:color w:val="000000"/>
                <w:w w:val="97"/>
                <w:sz w:val="16"/>
                <w:lang w:val="ru-RU"/>
              </w:rPr>
              <w:t xml:space="preserve">сюжетных картинок с нарушенной; </w:t>
            </w:r>
            <w:r w:rsidRPr="00825B1C">
              <w:rPr>
                <w:lang w:val="ru-RU"/>
              </w:rPr>
              <w:br/>
            </w:r>
            <w:r w:rsidRPr="00825B1C">
              <w:rPr>
                <w:rFonts w:ascii="Times New Roman" w:eastAsia="Times New Roman" w:hAnsi="Times New Roman"/>
                <w:color w:val="000000"/>
                <w:w w:val="97"/>
                <w:sz w:val="16"/>
                <w:lang w:val="ru-RU"/>
              </w:rPr>
              <w:t xml:space="preserve">последовательностью; </w:t>
            </w:r>
            <w:r w:rsidRPr="00825B1C">
              <w:rPr>
                <w:lang w:val="ru-RU"/>
              </w:rPr>
              <w:br/>
            </w:r>
            <w:r w:rsidRPr="00825B1C">
              <w:rPr>
                <w:rFonts w:ascii="Times New Roman" w:eastAsia="Times New Roman" w:hAnsi="Times New Roman"/>
                <w:color w:val="000000"/>
                <w:w w:val="97"/>
                <w:sz w:val="16"/>
                <w:lang w:val="ru-RU"/>
              </w:rPr>
              <w:t xml:space="preserve">анализ изображённых событий; </w:t>
            </w:r>
            <w:r w:rsidRPr="00825B1C">
              <w:rPr>
                <w:lang w:val="ru-RU"/>
              </w:rPr>
              <w:br/>
            </w:r>
            <w:r w:rsidRPr="00825B1C">
              <w:rPr>
                <w:rFonts w:ascii="Times New Roman" w:eastAsia="Times New Roman" w:hAnsi="Times New Roman"/>
                <w:color w:val="000000"/>
                <w:w w:val="97"/>
                <w:sz w:val="16"/>
                <w:lang w:val="ru-RU"/>
              </w:rPr>
              <w:t xml:space="preserve">; </w:t>
            </w:r>
            <w:r w:rsidRPr="00825B1C">
              <w:rPr>
                <w:lang w:val="ru-RU"/>
              </w:rPr>
              <w:br/>
            </w:r>
            <w:r w:rsidRPr="00825B1C">
              <w:rPr>
                <w:rFonts w:ascii="Times New Roman" w:eastAsia="Times New Roman" w:hAnsi="Times New Roman"/>
                <w:color w:val="000000"/>
                <w:w w:val="97"/>
                <w:sz w:val="16"/>
                <w:lang w:val="ru-RU"/>
              </w:rPr>
              <w:t xml:space="preserve">установление правильной последовательности событий; ; </w:t>
            </w:r>
            <w:r w:rsidRPr="00825B1C">
              <w:rPr>
                <w:lang w:val="ru-RU"/>
              </w:rPr>
              <w:br/>
            </w:r>
            <w:r w:rsidRPr="00825B1C">
              <w:rPr>
                <w:rFonts w:ascii="Times New Roman" w:eastAsia="Times New Roman" w:hAnsi="Times New Roman"/>
                <w:color w:val="000000"/>
                <w:w w:val="97"/>
                <w:sz w:val="16"/>
                <w:lang w:val="ru-RU"/>
              </w:rPr>
              <w:t xml:space="preserve">объяснение ошибки художника; </w:t>
            </w:r>
            <w:r w:rsidRPr="00825B1C">
              <w:rPr>
                <w:lang w:val="ru-RU"/>
              </w:rPr>
              <w:br/>
            </w:r>
            <w:r w:rsidRPr="00825B1C">
              <w:rPr>
                <w:rFonts w:ascii="Times New Roman" w:eastAsia="Times New Roman" w:hAnsi="Times New Roman"/>
                <w:color w:val="000000"/>
                <w:w w:val="97"/>
                <w:sz w:val="16"/>
                <w:lang w:val="ru-RU"/>
              </w:rPr>
              <w:t xml:space="preserve">внесение изменений в; </w:t>
            </w:r>
            <w:r w:rsidRPr="00825B1C">
              <w:rPr>
                <w:lang w:val="ru-RU"/>
              </w:rPr>
              <w:br/>
            </w:r>
            <w:r w:rsidRPr="00825B1C">
              <w:rPr>
                <w:rFonts w:ascii="Times New Roman" w:eastAsia="Times New Roman" w:hAnsi="Times New Roman"/>
                <w:color w:val="000000"/>
                <w:w w:val="97"/>
                <w:sz w:val="16"/>
                <w:lang w:val="ru-RU"/>
              </w:rPr>
              <w:t xml:space="preserve">последовательность картинок; </w:t>
            </w:r>
            <w:r w:rsidRPr="00825B1C">
              <w:rPr>
                <w:lang w:val="ru-RU"/>
              </w:rPr>
              <w:br/>
            </w:r>
            <w:r w:rsidRPr="00825B1C">
              <w:rPr>
                <w:rFonts w:ascii="Times New Roman" w:eastAsia="Times New Roman" w:hAnsi="Times New Roman"/>
                <w:color w:val="000000"/>
                <w:w w:val="97"/>
                <w:sz w:val="16"/>
                <w:lang w:val="ru-RU"/>
              </w:rPr>
              <w:t xml:space="preserve">составление устного; </w:t>
            </w:r>
            <w:r w:rsidRPr="00825B1C">
              <w:rPr>
                <w:lang w:val="ru-RU"/>
              </w:rPr>
              <w:br/>
            </w:r>
            <w:r w:rsidRPr="00825B1C">
              <w:rPr>
                <w:rFonts w:ascii="Times New Roman" w:eastAsia="Times New Roman" w:hAnsi="Times New Roman"/>
                <w:color w:val="000000"/>
                <w:w w:val="97"/>
                <w:sz w:val="16"/>
                <w:lang w:val="ru-RU"/>
              </w:rPr>
              <w:t xml:space="preserve">рассказа по восстановленной серии картинок.; </w:t>
            </w:r>
            <w:r w:rsidRPr="00825B1C">
              <w:rPr>
                <w:lang w:val="ru-RU"/>
              </w:rPr>
              <w:br/>
            </w:r>
            <w:r w:rsidRPr="00825B1C">
              <w:rPr>
                <w:rFonts w:ascii="Times New Roman" w:eastAsia="Times New Roman" w:hAnsi="Times New Roman"/>
                <w:color w:val="000000"/>
                <w:w w:val="97"/>
                <w:sz w:val="16"/>
                <w:lang w:val="ru-RU"/>
              </w:rPr>
              <w:t xml:space="preserve">Совместная работа по составлению небольших; </w:t>
            </w:r>
            <w:r w:rsidRPr="00825B1C">
              <w:rPr>
                <w:lang w:val="ru-RU"/>
              </w:rPr>
              <w:br/>
            </w:r>
            <w:r w:rsidRPr="00825B1C">
              <w:rPr>
                <w:rFonts w:ascii="Times New Roman" w:eastAsia="Times New Roman" w:hAnsi="Times New Roman"/>
                <w:color w:val="000000"/>
                <w:w w:val="97"/>
                <w:sz w:val="16"/>
                <w:lang w:val="ru-RU"/>
              </w:rPr>
              <w:t xml:space="preserve">рассказов повествовательного характера (например; ; </w:t>
            </w:r>
            <w:r w:rsidRPr="00825B1C">
              <w:rPr>
                <w:lang w:val="ru-RU"/>
              </w:rPr>
              <w:br/>
            </w:r>
            <w:r w:rsidRPr="00825B1C">
              <w:rPr>
                <w:rFonts w:ascii="Times New Roman" w:eastAsia="Times New Roman" w:hAnsi="Times New Roman"/>
                <w:color w:val="000000"/>
                <w:w w:val="97"/>
                <w:sz w:val="16"/>
                <w:lang w:val="ru-RU"/>
              </w:rPr>
              <w:t>рассказ о случаях из школьной жизни и т. д.);</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54" w:lineRule="auto"/>
              <w:ind w:left="72" w:right="144"/>
              <w:rPr>
                <w:lang w:val="ru-RU"/>
              </w:rPr>
            </w:pPr>
            <w:r w:rsidRPr="00825B1C">
              <w:rPr>
                <w:rFonts w:ascii="Times New Roman" w:eastAsia="Times New Roman" w:hAnsi="Times New Roman"/>
                <w:color w:val="000000"/>
                <w:w w:val="97"/>
                <w:sz w:val="16"/>
                <w:lang w:val="ru-RU"/>
              </w:rPr>
              <w:t xml:space="preserve">Урок «Здравствуй, школа». Звуки в </w:t>
            </w:r>
            <w:r w:rsidRPr="00825B1C">
              <w:rPr>
                <w:lang w:val="ru-RU"/>
              </w:rPr>
              <w:br/>
            </w:r>
            <w:r w:rsidRPr="00825B1C">
              <w:rPr>
                <w:rFonts w:ascii="Times New Roman" w:eastAsia="Times New Roman" w:hAnsi="Times New Roman"/>
                <w:color w:val="000000"/>
                <w:w w:val="97"/>
                <w:sz w:val="16"/>
                <w:lang w:val="ru-RU"/>
              </w:rPr>
              <w:t xml:space="preserve">окружающем мире»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/3766/</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/282692/ Пословицы и поговорки об учебе (</w:t>
            </w:r>
            <w:r>
              <w:rPr>
                <w:rFonts w:ascii="Times New Roman" w:eastAsia="Times New Roman" w:hAnsi="Times New Roman"/>
                <w:color w:val="000000"/>
                <w:w w:val="97"/>
                <w:sz w:val="16"/>
              </w:rPr>
              <w:t>MAAM</w:t>
            </w:r>
            <w:r w:rsidRPr="00825B1C">
              <w:rPr>
                <w:rFonts w:ascii="Times New Roman" w:eastAsia="Times New Roman" w:hAnsi="Times New Roman"/>
                <w:color w:val="000000"/>
                <w:w w:val="97"/>
                <w:sz w:val="16"/>
                <w:lang w:val="ru-RU"/>
              </w:rPr>
              <w:t xml:space="preserve">.ру) </w:t>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www</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maam</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detskijsad</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kartotekaposlovic</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i</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pogovorok</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ob</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uchebe</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znanijah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dljanachalnoi</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shkoly</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html</w:t>
            </w:r>
            <w:r w:rsidRPr="00825B1C">
              <w:rPr>
                <w:lang w:val="ru-RU"/>
              </w:rPr>
              <w:br/>
            </w:r>
            <w:r w:rsidRPr="00825B1C">
              <w:rPr>
                <w:rFonts w:ascii="Times New Roman" w:eastAsia="Times New Roman" w:hAnsi="Times New Roman"/>
                <w:color w:val="000000"/>
                <w:w w:val="97"/>
                <w:sz w:val="16"/>
                <w:lang w:val="ru-RU"/>
              </w:rPr>
              <w:t>Этикет школьника, правила поведения в школе (</w:t>
            </w:r>
            <w:r>
              <w:rPr>
                <w:rFonts w:ascii="Times New Roman" w:eastAsia="Times New Roman" w:hAnsi="Times New Roman"/>
                <w:color w:val="000000"/>
                <w:w w:val="97"/>
                <w:sz w:val="16"/>
              </w:rPr>
              <w:t>MAAM</w:t>
            </w:r>
            <w:r w:rsidRPr="00825B1C">
              <w:rPr>
                <w:rFonts w:ascii="Times New Roman" w:eastAsia="Times New Roman" w:hAnsi="Times New Roman"/>
                <w:color w:val="000000"/>
                <w:w w:val="97"/>
                <w:sz w:val="16"/>
                <w:lang w:val="ru-RU"/>
              </w:rPr>
              <w:t xml:space="preserve">.ру)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www</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maam</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kartinki</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lyepbuki</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na</w:t>
            </w:r>
            <w:r w:rsidRPr="00825B1C">
              <w:rPr>
                <w:rFonts w:ascii="Times New Roman" w:eastAsia="Times New Roman" w:hAnsi="Times New Roman"/>
                <w:color w:val="000000"/>
                <w:w w:val="97"/>
                <w:sz w:val="16"/>
                <w:lang w:val="ru-RU"/>
              </w:rPr>
              <w:t>-</w:t>
            </w:r>
            <w:r w:rsidRPr="00825B1C">
              <w:rPr>
                <w:lang w:val="ru-RU"/>
              </w:rPr>
              <w:br/>
            </w:r>
            <w:r>
              <w:rPr>
                <w:rFonts w:ascii="Times New Roman" w:eastAsia="Times New Roman" w:hAnsi="Times New Roman"/>
                <w:color w:val="000000"/>
                <w:w w:val="97"/>
                <w:sz w:val="16"/>
              </w:rPr>
              <w:t>mamkupit</w:t>
            </w:r>
            <w:r w:rsidRPr="00825B1C">
              <w:rPr>
                <w:rFonts w:ascii="Times New Roman" w:eastAsia="Times New Roman" w:hAnsi="Times New Roman"/>
                <w:color w:val="000000"/>
                <w:w w:val="97"/>
                <w:sz w:val="16"/>
                <w:lang w:val="ru-RU"/>
              </w:rPr>
              <w:t>-</w:t>
            </w:r>
            <w:r w:rsidRPr="00825B1C">
              <w:rPr>
                <w:lang w:val="ru-RU"/>
              </w:rPr>
              <w:br/>
            </w:r>
            <w:r>
              <w:rPr>
                <w:rFonts w:ascii="Times New Roman" w:eastAsia="Times New Roman" w:hAnsi="Times New Roman"/>
                <w:color w:val="000000"/>
                <w:w w:val="97"/>
                <w:sz w:val="16"/>
              </w:rPr>
              <w:t>skachat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shablony</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yetiket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shkolnika</w:t>
            </w:r>
            <w:r w:rsidRPr="00825B1C">
              <w:rPr>
                <w:rFonts w:ascii="Times New Roman" w:eastAsia="Times New Roman" w:hAnsi="Times New Roman"/>
                <w:color w:val="000000"/>
                <w:w w:val="97"/>
                <w:sz w:val="16"/>
                <w:lang w:val="ru-RU"/>
              </w:rPr>
              <w:t>-</w:t>
            </w:r>
            <w:r w:rsidRPr="00825B1C">
              <w:rPr>
                <w:lang w:val="ru-RU"/>
              </w:rPr>
              <w:br/>
            </w:r>
            <w:r>
              <w:rPr>
                <w:rFonts w:ascii="Times New Roman" w:eastAsia="Times New Roman" w:hAnsi="Times New Roman"/>
                <w:color w:val="000000"/>
                <w:w w:val="97"/>
                <w:sz w:val="16"/>
              </w:rPr>
              <w:t>pravilapovedenija</w:t>
            </w:r>
            <w:r w:rsidRPr="00825B1C">
              <w:rPr>
                <w:rFonts w:ascii="Times New Roman" w:eastAsia="Times New Roman" w:hAnsi="Times New Roman"/>
                <w:color w:val="000000"/>
                <w:w w:val="97"/>
                <w:sz w:val="16"/>
                <w:lang w:val="ru-RU"/>
              </w:rPr>
              <w:t>-</w:t>
            </w:r>
            <w:r w:rsidRPr="00825B1C">
              <w:rPr>
                <w:lang w:val="ru-RU"/>
              </w:rPr>
              <w:br/>
            </w:r>
            <w:r>
              <w:rPr>
                <w:rFonts w:ascii="Times New Roman" w:eastAsia="Times New Roman" w:hAnsi="Times New Roman"/>
                <w:color w:val="000000"/>
                <w:w w:val="97"/>
                <w:sz w:val="16"/>
              </w:rPr>
              <w:t>v</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shkole</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html</w:t>
            </w:r>
          </w:p>
        </w:tc>
      </w:tr>
      <w:tr w:rsidR="006C3A6C">
        <w:trPr>
          <w:trHeight w:hRule="exact" w:val="348"/>
        </w:trPr>
        <w:tc>
          <w:tcPr>
            <w:tcW w:w="302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Итогопоразделу: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5</w:t>
            </w:r>
          </w:p>
        </w:tc>
        <w:tc>
          <w:tcPr>
            <w:tcW w:w="11948"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r>
      <w:tr w:rsidR="006C3A6C">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 xml:space="preserve">Раздел 2. </w:t>
            </w:r>
            <w:r>
              <w:rPr>
                <w:rFonts w:ascii="Times New Roman" w:eastAsia="Times New Roman" w:hAnsi="Times New Roman"/>
                <w:b/>
                <w:color w:val="000000"/>
                <w:w w:val="97"/>
                <w:sz w:val="16"/>
              </w:rPr>
              <w:t>Слово и предложение</w:t>
            </w:r>
          </w:p>
        </w:tc>
      </w:tr>
    </w:tbl>
    <w:p w:rsidR="006C3A6C" w:rsidRDefault="006C3A6C">
      <w:pPr>
        <w:autoSpaceDE w:val="0"/>
        <w:autoSpaceDN w:val="0"/>
        <w:spacing w:after="0" w:line="14" w:lineRule="exact"/>
      </w:pPr>
    </w:p>
    <w:p w:rsidR="006C3A6C" w:rsidRDefault="006C3A6C">
      <w:pPr>
        <w:sectPr w:rsidR="006C3A6C">
          <w:pgSz w:w="16840" w:h="11900"/>
          <w:pgMar w:top="282" w:right="640" w:bottom="1440" w:left="666" w:header="720" w:footer="720" w:gutter="0"/>
          <w:cols w:space="720" w:equalWidth="0">
            <w:col w:w="15534" w:space="0"/>
          </w:cols>
          <w:docGrid w:linePitch="360"/>
        </w:sectPr>
      </w:pPr>
    </w:p>
    <w:p w:rsidR="006C3A6C" w:rsidRDefault="006C3A6C">
      <w:pPr>
        <w:autoSpaceDE w:val="0"/>
        <w:autoSpaceDN w:val="0"/>
        <w:spacing w:after="66" w:line="220" w:lineRule="exact"/>
      </w:pPr>
    </w:p>
    <w:tbl>
      <w:tblPr>
        <w:tblW w:w="0" w:type="auto"/>
        <w:tblInd w:w="6" w:type="dxa"/>
        <w:tblLayout w:type="fixed"/>
        <w:tblLook w:val="04A0"/>
      </w:tblPr>
      <w:tblGrid>
        <w:gridCol w:w="468"/>
        <w:gridCol w:w="2558"/>
        <w:gridCol w:w="528"/>
        <w:gridCol w:w="1104"/>
        <w:gridCol w:w="1142"/>
        <w:gridCol w:w="864"/>
        <w:gridCol w:w="3986"/>
        <w:gridCol w:w="1284"/>
        <w:gridCol w:w="3568"/>
      </w:tblGrid>
      <w:tr w:rsidR="006C3A6C" w:rsidRPr="00A10F17">
        <w:trPr>
          <w:trHeight w:hRule="exact" w:val="369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2.1.</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0" w:lineRule="auto"/>
              <w:ind w:left="72"/>
              <w:rPr>
                <w:lang w:val="ru-RU"/>
              </w:rPr>
            </w:pPr>
            <w:r w:rsidRPr="00825B1C">
              <w:rPr>
                <w:rFonts w:ascii="Times New Roman" w:eastAsia="Times New Roman" w:hAnsi="Times New Roman"/>
                <w:color w:val="000000"/>
                <w:w w:val="97"/>
                <w:sz w:val="16"/>
                <w:lang w:val="ru-RU"/>
              </w:rPr>
              <w:t xml:space="preserve">Различение слова и предложения. Работа с предложением: выделение слов, изменение их порядка, </w:t>
            </w:r>
            <w:r w:rsidRPr="00825B1C">
              <w:rPr>
                <w:lang w:val="ru-RU"/>
              </w:rPr>
              <w:br/>
            </w:r>
            <w:r w:rsidRPr="00825B1C">
              <w:rPr>
                <w:rFonts w:ascii="Times New Roman" w:eastAsia="Times New Roman" w:hAnsi="Times New Roman"/>
                <w:color w:val="000000"/>
                <w:w w:val="97"/>
                <w:sz w:val="16"/>
                <w:lang w:val="ru-RU"/>
              </w:rPr>
              <w:t>распространение предложения.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jc w:val="center"/>
            </w:pPr>
            <w:r>
              <w:rPr>
                <w:rFonts w:ascii="Times New Roman" w:eastAsia="Times New Roman" w:hAnsi="Times New Roman"/>
                <w:color w:val="000000"/>
                <w:w w:val="97"/>
                <w:sz w:val="16"/>
              </w:rPr>
              <w:t>09.09.2022 12.09.2022</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4" w:lineRule="auto"/>
              <w:ind w:left="72"/>
              <w:rPr>
                <w:lang w:val="ru-RU"/>
              </w:rPr>
            </w:pPr>
            <w:r w:rsidRPr="00825B1C">
              <w:rPr>
                <w:rFonts w:ascii="Times New Roman" w:eastAsia="Times New Roman" w:hAnsi="Times New Roman"/>
                <w:color w:val="000000"/>
                <w:w w:val="97"/>
                <w:sz w:val="16"/>
                <w:lang w:val="ru-RU"/>
              </w:rPr>
              <w:t xml:space="preserve">Совместная работа: придумывание предложения с </w:t>
            </w:r>
            <w:r w:rsidRPr="00825B1C">
              <w:rPr>
                <w:lang w:val="ru-RU"/>
              </w:rPr>
              <w:br/>
            </w:r>
            <w:r w:rsidRPr="00825B1C">
              <w:rPr>
                <w:rFonts w:ascii="Times New Roman" w:eastAsia="Times New Roman" w:hAnsi="Times New Roman"/>
                <w:color w:val="000000"/>
                <w:w w:val="97"/>
                <w:sz w:val="16"/>
                <w:lang w:val="ru-RU"/>
              </w:rPr>
              <w:t xml:space="preserve">заданным словом; </w:t>
            </w:r>
            <w:r w:rsidRPr="00825B1C">
              <w:rPr>
                <w:lang w:val="ru-RU"/>
              </w:rPr>
              <w:br/>
            </w:r>
            <w:r w:rsidRPr="00825B1C">
              <w:rPr>
                <w:rFonts w:ascii="Times New Roman" w:eastAsia="Times New Roman" w:hAnsi="Times New Roman"/>
                <w:color w:val="000000"/>
                <w:w w:val="97"/>
                <w:sz w:val="16"/>
                <w:lang w:val="ru-RU"/>
              </w:rPr>
              <w:t xml:space="preserve">Игровое упражнение «Снежный ком»: распространение предложений с; </w:t>
            </w:r>
            <w:r w:rsidRPr="00825B1C">
              <w:rPr>
                <w:lang w:val="ru-RU"/>
              </w:rPr>
              <w:br/>
            </w:r>
            <w:r w:rsidRPr="00825B1C">
              <w:rPr>
                <w:rFonts w:ascii="Times New Roman" w:eastAsia="Times New Roman" w:hAnsi="Times New Roman"/>
                <w:color w:val="000000"/>
                <w:w w:val="97"/>
                <w:sz w:val="16"/>
                <w:lang w:val="ru-RU"/>
              </w:rPr>
              <w:t xml:space="preserve">добавлением слова по цепочке; </w:t>
            </w:r>
            <w:r w:rsidRPr="00825B1C">
              <w:rPr>
                <w:lang w:val="ru-RU"/>
              </w:rPr>
              <w:br/>
            </w:r>
            <w:r w:rsidRPr="00825B1C">
              <w:rPr>
                <w:rFonts w:ascii="Times New Roman" w:eastAsia="Times New Roman" w:hAnsi="Times New Roman"/>
                <w:color w:val="000000"/>
                <w:w w:val="97"/>
                <w:sz w:val="16"/>
                <w:lang w:val="ru-RU"/>
              </w:rPr>
              <w:t xml:space="preserve">Игра «Живые слова» (дети играют роль слов в </w:t>
            </w:r>
            <w:r w:rsidRPr="00825B1C">
              <w:rPr>
                <w:lang w:val="ru-RU"/>
              </w:rPr>
              <w:br/>
            </w:r>
            <w:r w:rsidRPr="00825B1C">
              <w:rPr>
                <w:rFonts w:ascii="Times New Roman" w:eastAsia="Times New Roman" w:hAnsi="Times New Roman"/>
                <w:color w:val="000000"/>
                <w:w w:val="97"/>
                <w:sz w:val="16"/>
                <w:lang w:val="ru-RU"/>
              </w:rPr>
              <w:t xml:space="preserve">предложении; </w:t>
            </w:r>
            <w:r w:rsidRPr="00825B1C">
              <w:rPr>
                <w:lang w:val="ru-RU"/>
              </w:rPr>
              <w:br/>
            </w:r>
            <w:r w:rsidRPr="00825B1C">
              <w:rPr>
                <w:rFonts w:ascii="Times New Roman" w:eastAsia="Times New Roman" w:hAnsi="Times New Roman"/>
                <w:color w:val="000000"/>
                <w:w w:val="97"/>
                <w:sz w:val="16"/>
                <w:lang w:val="ru-RU"/>
              </w:rPr>
              <w:t xml:space="preserve">идёт перестановка слов в предложении; </w:t>
            </w:r>
            <w:r w:rsidRPr="00825B1C">
              <w:rPr>
                <w:lang w:val="ru-RU"/>
              </w:rPr>
              <w:br/>
            </w:r>
            <w:r w:rsidRPr="00825B1C">
              <w:rPr>
                <w:rFonts w:ascii="Times New Roman" w:eastAsia="Times New Roman" w:hAnsi="Times New Roman"/>
                <w:color w:val="000000"/>
                <w:w w:val="97"/>
                <w:sz w:val="16"/>
                <w:lang w:val="ru-RU"/>
              </w:rPr>
              <w:t xml:space="preserve">прочтение получившегося); </w:t>
            </w:r>
            <w:r w:rsidRPr="00825B1C">
              <w:rPr>
                <w:lang w:val="ru-RU"/>
              </w:rPr>
              <w:br/>
            </w:r>
            <w:r w:rsidRPr="00825B1C">
              <w:rPr>
                <w:rFonts w:ascii="Times New Roman" w:eastAsia="Times New Roman" w:hAnsi="Times New Roman"/>
                <w:color w:val="000000"/>
                <w:w w:val="97"/>
                <w:sz w:val="16"/>
                <w:lang w:val="ru-RU"/>
              </w:rPr>
              <w:t xml:space="preserve">Моделирование предложения: определение количества слов в предложении и обозначение каждого слова </w:t>
            </w:r>
            <w:r w:rsidRPr="00825B1C">
              <w:rPr>
                <w:lang w:val="ru-RU"/>
              </w:rPr>
              <w:br/>
            </w:r>
            <w:r w:rsidRPr="00825B1C">
              <w:rPr>
                <w:rFonts w:ascii="Times New Roman" w:eastAsia="Times New Roman" w:hAnsi="Times New Roman"/>
                <w:color w:val="000000"/>
                <w:w w:val="97"/>
                <w:sz w:val="16"/>
                <w:lang w:val="ru-RU"/>
              </w:rPr>
              <w:t xml:space="preserve">полоской; </w:t>
            </w:r>
            <w:r w:rsidRPr="00825B1C">
              <w:rPr>
                <w:lang w:val="ru-RU"/>
              </w:rPr>
              <w:br/>
            </w:r>
            <w:r w:rsidRPr="00825B1C">
              <w:rPr>
                <w:rFonts w:ascii="Times New Roman" w:eastAsia="Times New Roman" w:hAnsi="Times New Roman"/>
                <w:color w:val="000000"/>
                <w:w w:val="97"/>
                <w:sz w:val="16"/>
                <w:lang w:val="ru-RU"/>
              </w:rPr>
              <w:t xml:space="preserve">Самостоятельная работа: определение количества слов в предложении; </w:t>
            </w:r>
            <w:r w:rsidRPr="00825B1C">
              <w:rPr>
                <w:lang w:val="ru-RU"/>
              </w:rPr>
              <w:br/>
            </w:r>
            <w:r w:rsidRPr="00825B1C">
              <w:rPr>
                <w:rFonts w:ascii="Times New Roman" w:eastAsia="Times New Roman" w:hAnsi="Times New Roman"/>
                <w:color w:val="000000"/>
                <w:w w:val="97"/>
                <w:sz w:val="16"/>
                <w:lang w:val="ru-RU"/>
              </w:rPr>
              <w:t xml:space="preserve">; </w:t>
            </w:r>
            <w:r w:rsidRPr="00825B1C">
              <w:rPr>
                <w:lang w:val="ru-RU"/>
              </w:rPr>
              <w:br/>
            </w:r>
            <w:r w:rsidRPr="00825B1C">
              <w:rPr>
                <w:rFonts w:ascii="Times New Roman" w:eastAsia="Times New Roman" w:hAnsi="Times New Roman"/>
                <w:color w:val="000000"/>
                <w:w w:val="97"/>
                <w:sz w:val="16"/>
                <w:lang w:val="ru-RU"/>
              </w:rPr>
              <w:t>обозначение слов полосками;</w:t>
            </w:r>
            <w:r w:rsidRPr="00825B1C">
              <w:rPr>
                <w:lang w:val="ru-RU"/>
              </w:rPr>
              <w:br/>
            </w:r>
            <w:r w:rsidRPr="00825B1C">
              <w:rPr>
                <w:rFonts w:ascii="Times New Roman" w:eastAsia="Times New Roman" w:hAnsi="Times New Roman"/>
                <w:color w:val="000000"/>
                <w:w w:val="97"/>
                <w:sz w:val="16"/>
                <w:lang w:val="ru-RU"/>
              </w:rPr>
              <w:t>Работа с моделью предложения: изменение предложения в соответствии с изменением модели;;</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45" w:lineRule="auto"/>
              <w:ind w:left="72" w:right="144"/>
              <w:rPr>
                <w:lang w:val="ru-RU"/>
              </w:rPr>
            </w:pPr>
            <w:r w:rsidRPr="00825B1C">
              <w:rPr>
                <w:rFonts w:ascii="Times New Roman" w:eastAsia="Times New Roman" w:hAnsi="Times New Roman"/>
                <w:color w:val="000000"/>
                <w:w w:val="97"/>
                <w:sz w:val="16"/>
                <w:lang w:val="ru-RU"/>
              </w:rPr>
              <w:t xml:space="preserve">Урок «Слово»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/6248/</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/285224/</w:t>
            </w:r>
          </w:p>
        </w:tc>
      </w:tr>
      <w:tr w:rsidR="006C3A6C" w:rsidRPr="00A10F17">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2.2.</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0" w:lineRule="auto"/>
              <w:ind w:left="72"/>
              <w:rPr>
                <w:lang w:val="ru-RU"/>
              </w:rPr>
            </w:pPr>
            <w:r w:rsidRPr="00825B1C">
              <w:rPr>
                <w:rFonts w:ascii="Times New Roman" w:eastAsia="Times New Roman" w:hAnsi="Times New Roman"/>
                <w:color w:val="000000"/>
                <w:w w:val="97"/>
                <w:sz w:val="16"/>
                <w:lang w:val="ru-RU"/>
              </w:rPr>
              <w:t xml:space="preserve">Различение слова и обозначаемого им предмета. Восприятие слова как объекта изучения, материала для анализа.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13.09.2022</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2" w:lineRule="auto"/>
              <w:ind w:left="72" w:right="432"/>
              <w:rPr>
                <w:lang w:val="ru-RU"/>
              </w:rPr>
            </w:pPr>
            <w:r w:rsidRPr="00825B1C">
              <w:rPr>
                <w:rFonts w:ascii="Times New Roman" w:eastAsia="Times New Roman" w:hAnsi="Times New Roman"/>
                <w:color w:val="000000"/>
                <w:w w:val="97"/>
                <w:sz w:val="16"/>
                <w:lang w:val="ru-RU"/>
              </w:rPr>
              <w:t xml:space="preserve">Учебный диалог «Что можно сделать с предметом; а что можно сделать со словом; </w:t>
            </w:r>
            <w:r w:rsidRPr="00825B1C">
              <w:rPr>
                <w:lang w:val="ru-RU"/>
              </w:rPr>
              <w:br/>
            </w:r>
            <w:r w:rsidRPr="00825B1C">
              <w:rPr>
                <w:rFonts w:ascii="Times New Roman" w:eastAsia="Times New Roman" w:hAnsi="Times New Roman"/>
                <w:color w:val="000000"/>
                <w:w w:val="97"/>
                <w:sz w:val="16"/>
                <w:lang w:val="ru-RU"/>
              </w:rPr>
              <w:t xml:space="preserve">называющим этот предмет?»; </w:t>
            </w:r>
            <w:r w:rsidRPr="00825B1C">
              <w:rPr>
                <w:lang w:val="ru-RU"/>
              </w:rPr>
              <w:br/>
            </w:r>
            <w:r w:rsidRPr="00825B1C">
              <w:rPr>
                <w:rFonts w:ascii="Times New Roman" w:eastAsia="Times New Roman" w:hAnsi="Times New Roman"/>
                <w:color w:val="000000"/>
                <w:w w:val="97"/>
                <w:sz w:val="16"/>
                <w:lang w:val="ru-RU"/>
              </w:rPr>
              <w:t xml:space="preserve">участие в диалоге помогает; </w:t>
            </w:r>
            <w:r w:rsidRPr="00825B1C">
              <w:rPr>
                <w:lang w:val="ru-RU"/>
              </w:rPr>
              <w:br/>
            </w:r>
            <w:r w:rsidRPr="00825B1C">
              <w:rPr>
                <w:rFonts w:ascii="Times New Roman" w:eastAsia="Times New Roman" w:hAnsi="Times New Roman"/>
                <w:color w:val="000000"/>
                <w:w w:val="97"/>
                <w:sz w:val="16"/>
                <w:lang w:val="ru-RU"/>
              </w:rPr>
              <w:t xml:space="preserve">первоклассникам начать различать слово и </w:t>
            </w:r>
            <w:r w:rsidRPr="00825B1C">
              <w:rPr>
                <w:lang w:val="ru-RU"/>
              </w:rPr>
              <w:br/>
            </w:r>
            <w:r w:rsidRPr="00825B1C">
              <w:rPr>
                <w:rFonts w:ascii="Times New Roman" w:eastAsia="Times New Roman" w:hAnsi="Times New Roman"/>
                <w:color w:val="000000"/>
                <w:w w:val="97"/>
                <w:sz w:val="16"/>
                <w:lang w:val="ru-RU"/>
              </w:rPr>
              <w:t>обозначаемый им предмет;;</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2" w:lineRule="auto"/>
              <w:ind w:left="72"/>
              <w:rPr>
                <w:lang w:val="ru-RU"/>
              </w:rPr>
            </w:pPr>
            <w:r>
              <w:rPr>
                <w:rFonts w:ascii="Times New Roman" w:eastAsia="Times New Roman" w:hAnsi="Times New Roman"/>
                <w:color w:val="000000"/>
                <w:w w:val="97"/>
                <w:sz w:val="16"/>
              </w:rPr>
              <w:t>http</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www</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kostyor</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archives</w:t>
            </w:r>
            <w:r w:rsidRPr="00825B1C">
              <w:rPr>
                <w:lang w:val="ru-RU"/>
              </w:rPr>
              <w:br/>
            </w:r>
            <w:r>
              <w:rPr>
                <w:rFonts w:ascii="Times New Roman" w:eastAsia="Times New Roman" w:hAnsi="Times New Roman"/>
                <w:color w:val="000000"/>
                <w:w w:val="97"/>
                <w:sz w:val="16"/>
              </w:rPr>
              <w:t>http</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murzilka</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km</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www</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uchportal</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load</w:t>
            </w:r>
            <w:r w:rsidRPr="00825B1C">
              <w:rPr>
                <w:rFonts w:ascii="Times New Roman" w:eastAsia="Times New Roman" w:hAnsi="Times New Roman"/>
                <w:color w:val="000000"/>
                <w:w w:val="97"/>
                <w:sz w:val="16"/>
                <w:lang w:val="ru-RU"/>
              </w:rPr>
              <w:t xml:space="preserve">/46 Урок «Что такое лексическое значение </w:t>
            </w:r>
            <w:r w:rsidRPr="00825B1C">
              <w:rPr>
                <w:lang w:val="ru-RU"/>
              </w:rPr>
              <w:br/>
            </w:r>
            <w:r w:rsidRPr="00825B1C">
              <w:rPr>
                <w:rFonts w:ascii="Times New Roman" w:eastAsia="Times New Roman" w:hAnsi="Times New Roman"/>
                <w:color w:val="000000"/>
                <w:w w:val="97"/>
                <w:sz w:val="16"/>
                <w:lang w:val="ru-RU"/>
              </w:rPr>
              <w:t xml:space="preserve">слова?»(РЭШ)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/6423/</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/180284/</w:t>
            </w:r>
          </w:p>
        </w:tc>
      </w:tr>
      <w:tr w:rsidR="006C3A6C" w:rsidRPr="00A10F17">
        <w:trPr>
          <w:trHeight w:hRule="exact" w:val="188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2.3.</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30" w:lineRule="auto"/>
              <w:ind w:left="72"/>
              <w:rPr>
                <w:lang w:val="ru-RU"/>
              </w:rPr>
            </w:pPr>
            <w:r w:rsidRPr="00825B1C">
              <w:rPr>
                <w:rFonts w:ascii="Times New Roman" w:eastAsia="Times New Roman" w:hAnsi="Times New Roman"/>
                <w:color w:val="000000"/>
                <w:w w:val="97"/>
                <w:sz w:val="16"/>
                <w:lang w:val="ru-RU"/>
              </w:rPr>
              <w:t>Наблюдение над значением слова.</w:t>
            </w:r>
          </w:p>
          <w:p w:rsidR="006C3A6C" w:rsidRDefault="00EE4671">
            <w:pPr>
              <w:autoSpaceDE w:val="0"/>
              <w:autoSpaceDN w:val="0"/>
              <w:spacing w:before="20" w:after="0" w:line="250" w:lineRule="auto"/>
              <w:ind w:left="72"/>
            </w:pPr>
            <w:r w:rsidRPr="00825B1C">
              <w:rPr>
                <w:rFonts w:ascii="Times New Roman" w:eastAsia="Times New Roman" w:hAnsi="Times New Roman"/>
                <w:color w:val="000000"/>
                <w:w w:val="97"/>
                <w:sz w:val="16"/>
                <w:lang w:val="ru-RU"/>
              </w:rPr>
              <w:t xml:space="preserve">Активизация и расширение </w:t>
            </w:r>
            <w:r w:rsidRPr="00825B1C">
              <w:rPr>
                <w:lang w:val="ru-RU"/>
              </w:rPr>
              <w:br/>
            </w:r>
            <w:r w:rsidRPr="00825B1C">
              <w:rPr>
                <w:rFonts w:ascii="Times New Roman" w:eastAsia="Times New Roman" w:hAnsi="Times New Roman"/>
                <w:color w:val="000000"/>
                <w:w w:val="97"/>
                <w:sz w:val="16"/>
                <w:lang w:val="ru-RU"/>
              </w:rPr>
              <w:t xml:space="preserve">словарного запаса. </w:t>
            </w:r>
            <w:r>
              <w:rPr>
                <w:rFonts w:ascii="Times New Roman" w:eastAsia="Times New Roman" w:hAnsi="Times New Roman"/>
                <w:color w:val="000000"/>
                <w:w w:val="97"/>
                <w:sz w:val="16"/>
              </w:rPr>
              <w:t>Включениеслов в предложение.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15.09.2022</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4" w:lineRule="auto"/>
              <w:ind w:left="72" w:right="144"/>
              <w:rPr>
                <w:lang w:val="ru-RU"/>
              </w:rPr>
            </w:pPr>
            <w:r w:rsidRPr="00825B1C">
              <w:rPr>
                <w:rFonts w:ascii="Times New Roman" w:eastAsia="Times New Roman" w:hAnsi="Times New Roman"/>
                <w:color w:val="000000"/>
                <w:w w:val="97"/>
                <w:sz w:val="16"/>
                <w:lang w:val="ru-RU"/>
              </w:rPr>
              <w:t xml:space="preserve">Игра «Исправь ошибку в предложении» (корректировка предложений; </w:t>
            </w:r>
            <w:r w:rsidRPr="00825B1C">
              <w:rPr>
                <w:lang w:val="ru-RU"/>
              </w:rPr>
              <w:br/>
            </w:r>
            <w:r w:rsidRPr="00825B1C">
              <w:rPr>
                <w:rFonts w:ascii="Times New Roman" w:eastAsia="Times New Roman" w:hAnsi="Times New Roman"/>
                <w:color w:val="000000"/>
                <w:w w:val="97"/>
                <w:sz w:val="16"/>
                <w:lang w:val="ru-RU"/>
              </w:rPr>
              <w:t xml:space="preserve">содержащих смысловые и грамматические ошибки); Учебный диалог «Что можно сделать с предметом; а что можно сделать со словом; </w:t>
            </w:r>
            <w:r w:rsidRPr="00825B1C">
              <w:rPr>
                <w:lang w:val="ru-RU"/>
              </w:rPr>
              <w:br/>
            </w:r>
            <w:r w:rsidRPr="00825B1C">
              <w:rPr>
                <w:rFonts w:ascii="Times New Roman" w:eastAsia="Times New Roman" w:hAnsi="Times New Roman"/>
                <w:color w:val="000000"/>
                <w:w w:val="97"/>
                <w:sz w:val="16"/>
                <w:lang w:val="ru-RU"/>
              </w:rPr>
              <w:t xml:space="preserve">называющим этот предмет?»; </w:t>
            </w:r>
            <w:r w:rsidRPr="00825B1C">
              <w:rPr>
                <w:lang w:val="ru-RU"/>
              </w:rPr>
              <w:br/>
            </w:r>
            <w:r w:rsidRPr="00825B1C">
              <w:rPr>
                <w:rFonts w:ascii="Times New Roman" w:eastAsia="Times New Roman" w:hAnsi="Times New Roman"/>
                <w:color w:val="000000"/>
                <w:w w:val="97"/>
                <w:sz w:val="16"/>
                <w:lang w:val="ru-RU"/>
              </w:rPr>
              <w:t xml:space="preserve">участие в диалоге помогает первоклассникам начать различать слово и обозначаемый им предмет; </w:t>
            </w:r>
            <w:r w:rsidRPr="00825B1C">
              <w:rPr>
                <w:lang w:val="ru-RU"/>
              </w:rPr>
              <w:br/>
            </w:r>
            <w:r w:rsidRPr="00825B1C">
              <w:rPr>
                <w:rFonts w:ascii="Times New Roman" w:eastAsia="Times New Roman" w:hAnsi="Times New Roman"/>
                <w:color w:val="000000"/>
                <w:w w:val="97"/>
                <w:sz w:val="16"/>
                <w:lang w:val="ru-RU"/>
              </w:rPr>
              <w:t>;</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47" w:lineRule="auto"/>
              <w:ind w:left="72" w:right="144"/>
              <w:rPr>
                <w:lang w:val="ru-RU"/>
              </w:rPr>
            </w:pPr>
            <w:r>
              <w:rPr>
                <w:rFonts w:ascii="Times New Roman" w:eastAsia="Times New Roman" w:hAnsi="Times New Roman"/>
                <w:color w:val="000000"/>
                <w:w w:val="97"/>
                <w:sz w:val="16"/>
              </w:rPr>
              <w:t>http</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www</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nachalka</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com</w:t>
            </w:r>
            <w:r w:rsidRPr="00825B1C">
              <w:rPr>
                <w:rFonts w:ascii="Times New Roman" w:eastAsia="Times New Roman" w:hAnsi="Times New Roman"/>
                <w:color w:val="000000"/>
                <w:w w:val="97"/>
                <w:sz w:val="16"/>
                <w:lang w:val="ru-RU"/>
              </w:rPr>
              <w:t xml:space="preserve">/ </w:t>
            </w:r>
            <w:r w:rsidRPr="00825B1C">
              <w:rPr>
                <w:lang w:val="ru-RU"/>
              </w:rPr>
              <w:br/>
            </w:r>
            <w:r w:rsidRPr="00825B1C">
              <w:rPr>
                <w:rFonts w:ascii="Times New Roman" w:eastAsia="Times New Roman" w:hAnsi="Times New Roman"/>
                <w:color w:val="000000"/>
                <w:w w:val="97"/>
                <w:sz w:val="16"/>
                <w:lang w:val="ru-RU"/>
              </w:rPr>
              <w:t xml:space="preserve">Урок «Что такое предложение?»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/3615/</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/213654/</w:t>
            </w:r>
          </w:p>
        </w:tc>
      </w:tr>
      <w:tr w:rsidR="006C3A6C" w:rsidRPr="00A10F17">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jc w:val="center"/>
            </w:pPr>
            <w:r>
              <w:rPr>
                <w:rFonts w:ascii="Times New Roman" w:eastAsia="Times New Roman" w:hAnsi="Times New Roman"/>
                <w:color w:val="000000"/>
                <w:w w:val="97"/>
                <w:sz w:val="16"/>
              </w:rPr>
              <w:t>2.4.</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45" w:lineRule="auto"/>
              <w:ind w:left="72" w:right="288"/>
              <w:rPr>
                <w:lang w:val="ru-RU"/>
              </w:rPr>
            </w:pPr>
            <w:r w:rsidRPr="00825B1C">
              <w:rPr>
                <w:rFonts w:ascii="Times New Roman" w:eastAsia="Times New Roman" w:hAnsi="Times New Roman"/>
                <w:color w:val="000000"/>
                <w:w w:val="97"/>
                <w:sz w:val="16"/>
                <w:lang w:val="ru-RU"/>
              </w:rPr>
              <w:t>Осознание единства звукового состава слова и его значения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jc w:val="center"/>
            </w:pPr>
            <w:r>
              <w:rPr>
                <w:rFonts w:ascii="Times New Roman" w:eastAsia="Times New Roman" w:hAnsi="Times New Roman"/>
                <w:color w:val="000000"/>
                <w:w w:val="97"/>
                <w:sz w:val="16"/>
              </w:rPr>
              <w:t>16.09.2022</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52" w:lineRule="auto"/>
              <w:ind w:left="72" w:right="432"/>
              <w:rPr>
                <w:lang w:val="ru-RU"/>
              </w:rPr>
            </w:pPr>
            <w:r w:rsidRPr="00825B1C">
              <w:rPr>
                <w:rFonts w:ascii="Times New Roman" w:eastAsia="Times New Roman" w:hAnsi="Times New Roman"/>
                <w:color w:val="000000"/>
                <w:w w:val="97"/>
                <w:sz w:val="16"/>
                <w:lang w:val="ru-RU"/>
              </w:rPr>
              <w:t xml:space="preserve">Учебный диалог «Что можно сделать с предметом; а что можно сделать со словом; </w:t>
            </w:r>
            <w:r w:rsidRPr="00825B1C">
              <w:rPr>
                <w:lang w:val="ru-RU"/>
              </w:rPr>
              <w:br/>
            </w:r>
            <w:r w:rsidRPr="00825B1C">
              <w:rPr>
                <w:rFonts w:ascii="Times New Roman" w:eastAsia="Times New Roman" w:hAnsi="Times New Roman"/>
                <w:color w:val="000000"/>
                <w:w w:val="97"/>
                <w:sz w:val="16"/>
                <w:lang w:val="ru-RU"/>
              </w:rPr>
              <w:t xml:space="preserve">называющим этот предмет?»; </w:t>
            </w:r>
            <w:r w:rsidRPr="00825B1C">
              <w:rPr>
                <w:lang w:val="ru-RU"/>
              </w:rPr>
              <w:br/>
            </w:r>
            <w:r w:rsidRPr="00825B1C">
              <w:rPr>
                <w:rFonts w:ascii="Times New Roman" w:eastAsia="Times New Roman" w:hAnsi="Times New Roman"/>
                <w:color w:val="000000"/>
                <w:w w:val="97"/>
                <w:sz w:val="16"/>
                <w:lang w:val="ru-RU"/>
              </w:rPr>
              <w:t xml:space="preserve">участие в диалоге помогает; </w:t>
            </w:r>
            <w:r w:rsidRPr="00825B1C">
              <w:rPr>
                <w:lang w:val="ru-RU"/>
              </w:rPr>
              <w:br/>
            </w:r>
            <w:r w:rsidRPr="00825B1C">
              <w:rPr>
                <w:rFonts w:ascii="Times New Roman" w:eastAsia="Times New Roman" w:hAnsi="Times New Roman"/>
                <w:color w:val="000000"/>
                <w:w w:val="97"/>
                <w:sz w:val="16"/>
                <w:lang w:val="ru-RU"/>
              </w:rPr>
              <w:t xml:space="preserve">первоклассникам начать различать слово и </w:t>
            </w:r>
            <w:r w:rsidRPr="00825B1C">
              <w:rPr>
                <w:lang w:val="ru-RU"/>
              </w:rPr>
              <w:br/>
            </w:r>
            <w:r w:rsidRPr="00825B1C">
              <w:rPr>
                <w:rFonts w:ascii="Times New Roman" w:eastAsia="Times New Roman" w:hAnsi="Times New Roman"/>
                <w:color w:val="000000"/>
                <w:w w:val="97"/>
                <w:sz w:val="16"/>
                <w:lang w:val="ru-RU"/>
              </w:rPr>
              <w:t>обозначаемый им предмет;;</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50" w:lineRule="auto"/>
              <w:ind w:left="72" w:right="144"/>
              <w:rPr>
                <w:lang w:val="ru-RU"/>
              </w:rPr>
            </w:pPr>
            <w:r>
              <w:rPr>
                <w:rFonts w:ascii="Times New Roman" w:eastAsia="Times New Roman" w:hAnsi="Times New Roman"/>
                <w:color w:val="000000"/>
                <w:w w:val="97"/>
                <w:sz w:val="16"/>
              </w:rPr>
              <w:t>http</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www</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 xml:space="preserve">/ </w:t>
            </w:r>
            <w:r w:rsidRPr="00825B1C">
              <w:rPr>
                <w:lang w:val="ru-RU"/>
              </w:rPr>
              <w:br/>
            </w:r>
            <w:r w:rsidRPr="00825B1C">
              <w:rPr>
                <w:rFonts w:ascii="Times New Roman" w:eastAsia="Times New Roman" w:hAnsi="Times New Roman"/>
                <w:color w:val="000000"/>
                <w:w w:val="97"/>
                <w:sz w:val="16"/>
                <w:lang w:val="ru-RU"/>
              </w:rPr>
              <w:t xml:space="preserve">Урок «Связь слов в предложении. Вежливые слова»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/6418/</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/284889/</w:t>
            </w:r>
          </w:p>
        </w:tc>
      </w:tr>
      <w:tr w:rsidR="006C3A6C">
        <w:trPr>
          <w:trHeight w:hRule="exact" w:val="348"/>
        </w:trPr>
        <w:tc>
          <w:tcPr>
            <w:tcW w:w="3026" w:type="dxa"/>
            <w:gridSpan w:val="2"/>
            <w:tcBorders>
              <w:top w:val="single" w:sz="4" w:space="0" w:color="000000"/>
              <w:left w:val="single" w:sz="4" w:space="0" w:color="000000"/>
              <w:bottom w:val="single" w:sz="5"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5</w:t>
            </w:r>
          </w:p>
        </w:tc>
        <w:tc>
          <w:tcPr>
            <w:tcW w:w="11948" w:type="dxa"/>
            <w:gridSpan w:val="6"/>
            <w:tcBorders>
              <w:top w:val="single" w:sz="4" w:space="0" w:color="000000"/>
              <w:left w:val="single" w:sz="4" w:space="0" w:color="000000"/>
              <w:bottom w:val="single" w:sz="5" w:space="0" w:color="000000"/>
              <w:right w:val="single" w:sz="4" w:space="0" w:color="000000"/>
            </w:tcBorders>
            <w:tcMar>
              <w:left w:w="0" w:type="dxa"/>
              <w:right w:w="0" w:type="dxa"/>
            </w:tcMar>
          </w:tcPr>
          <w:p w:rsidR="006C3A6C" w:rsidRDefault="006C3A6C"/>
        </w:tc>
      </w:tr>
      <w:tr w:rsidR="006C3A6C">
        <w:trPr>
          <w:trHeight w:hRule="exact" w:val="330"/>
        </w:trPr>
        <w:tc>
          <w:tcPr>
            <w:tcW w:w="15502" w:type="dxa"/>
            <w:gridSpan w:val="9"/>
            <w:tcBorders>
              <w:top w:val="single" w:sz="5"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0" w:lineRule="auto"/>
              <w:ind w:left="72"/>
            </w:pPr>
            <w:r>
              <w:rPr>
                <w:rFonts w:ascii="Times New Roman" w:eastAsia="Times New Roman" w:hAnsi="Times New Roman"/>
                <w:color w:val="000000"/>
                <w:w w:val="97"/>
                <w:sz w:val="16"/>
              </w:rPr>
              <w:t xml:space="preserve">Раздел 3. </w:t>
            </w:r>
            <w:r>
              <w:rPr>
                <w:rFonts w:ascii="Times New Roman" w:eastAsia="Times New Roman" w:hAnsi="Times New Roman"/>
                <w:b/>
                <w:color w:val="000000"/>
                <w:w w:val="97"/>
                <w:sz w:val="16"/>
              </w:rPr>
              <w:t>Чтение. Графика.</w:t>
            </w:r>
          </w:p>
        </w:tc>
      </w:tr>
    </w:tbl>
    <w:p w:rsidR="006C3A6C" w:rsidRDefault="006C3A6C">
      <w:pPr>
        <w:autoSpaceDE w:val="0"/>
        <w:autoSpaceDN w:val="0"/>
        <w:spacing w:after="0" w:line="14" w:lineRule="exact"/>
      </w:pPr>
    </w:p>
    <w:p w:rsidR="006C3A6C" w:rsidRDefault="006C3A6C">
      <w:pPr>
        <w:sectPr w:rsidR="006C3A6C">
          <w:pgSz w:w="16840" w:h="11900"/>
          <w:pgMar w:top="284" w:right="640" w:bottom="1210" w:left="666" w:header="720" w:footer="720" w:gutter="0"/>
          <w:cols w:space="720" w:equalWidth="0">
            <w:col w:w="15534" w:space="0"/>
          </w:cols>
          <w:docGrid w:linePitch="360"/>
        </w:sectPr>
      </w:pPr>
    </w:p>
    <w:p w:rsidR="006C3A6C" w:rsidRDefault="006C3A6C">
      <w:pPr>
        <w:autoSpaceDE w:val="0"/>
        <w:autoSpaceDN w:val="0"/>
        <w:spacing w:after="66" w:line="220" w:lineRule="exact"/>
      </w:pPr>
    </w:p>
    <w:tbl>
      <w:tblPr>
        <w:tblW w:w="0" w:type="auto"/>
        <w:tblInd w:w="6" w:type="dxa"/>
        <w:tblLayout w:type="fixed"/>
        <w:tblLook w:val="04A0"/>
      </w:tblPr>
      <w:tblGrid>
        <w:gridCol w:w="468"/>
        <w:gridCol w:w="2558"/>
        <w:gridCol w:w="528"/>
        <w:gridCol w:w="1104"/>
        <w:gridCol w:w="1142"/>
        <w:gridCol w:w="864"/>
        <w:gridCol w:w="3986"/>
        <w:gridCol w:w="1284"/>
        <w:gridCol w:w="3568"/>
      </w:tblGrid>
      <w:tr w:rsidR="006C3A6C" w:rsidRPr="00A10F17">
        <w:trPr>
          <w:trHeight w:hRule="exact" w:val="323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3.1.</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47" w:lineRule="auto"/>
              <w:ind w:left="72" w:right="144"/>
              <w:rPr>
                <w:lang w:val="ru-RU"/>
              </w:rPr>
            </w:pPr>
            <w:r w:rsidRPr="00825B1C">
              <w:rPr>
                <w:rFonts w:ascii="Times New Roman" w:eastAsia="Times New Roman" w:hAnsi="Times New Roman"/>
                <w:color w:val="000000"/>
                <w:w w:val="97"/>
                <w:sz w:val="16"/>
                <w:lang w:val="ru-RU"/>
              </w:rPr>
              <w:t xml:space="preserve">Формирование навыка слогового чтения (ориентация на букву, </w:t>
            </w:r>
            <w:r w:rsidRPr="00825B1C">
              <w:rPr>
                <w:lang w:val="ru-RU"/>
              </w:rPr>
              <w:br/>
            </w:r>
            <w:r w:rsidRPr="00825B1C">
              <w:rPr>
                <w:rFonts w:ascii="Times New Roman" w:eastAsia="Times New Roman" w:hAnsi="Times New Roman"/>
                <w:color w:val="000000"/>
                <w:w w:val="97"/>
                <w:sz w:val="16"/>
                <w:lang w:val="ru-RU"/>
              </w:rPr>
              <w:t>обозначающую гласный звук).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jc w:val="center"/>
            </w:pPr>
            <w:r>
              <w:rPr>
                <w:rFonts w:ascii="Times New Roman" w:eastAsia="Times New Roman" w:hAnsi="Times New Roman"/>
                <w:color w:val="000000"/>
                <w:w w:val="97"/>
                <w:sz w:val="16"/>
              </w:rPr>
              <w:t>19.09.2022 26.09.2022</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4" w:lineRule="auto"/>
              <w:ind w:left="72"/>
              <w:rPr>
                <w:lang w:val="ru-RU"/>
              </w:rPr>
            </w:pPr>
            <w:r w:rsidRPr="00825B1C">
              <w:rPr>
                <w:rFonts w:ascii="Times New Roman" w:eastAsia="Times New Roman" w:hAnsi="Times New Roman"/>
                <w:color w:val="000000"/>
                <w:w w:val="97"/>
                <w:sz w:val="16"/>
                <w:lang w:val="ru-RU"/>
              </w:rPr>
              <w:t xml:space="preserve">Работа с пособием «Окошечки»: отработка умения </w:t>
            </w:r>
            <w:r w:rsidRPr="00825B1C">
              <w:rPr>
                <w:lang w:val="ru-RU"/>
              </w:rPr>
              <w:br/>
            </w:r>
            <w:r w:rsidRPr="00825B1C">
              <w:rPr>
                <w:rFonts w:ascii="Times New Roman" w:eastAsia="Times New Roman" w:hAnsi="Times New Roman"/>
                <w:color w:val="000000"/>
                <w:w w:val="97"/>
                <w:sz w:val="16"/>
                <w:lang w:val="ru-RU"/>
              </w:rPr>
              <w:t xml:space="preserve">читать слоги с изменением буквы гласного; </w:t>
            </w:r>
            <w:r w:rsidRPr="00825B1C">
              <w:rPr>
                <w:lang w:val="ru-RU"/>
              </w:rPr>
              <w:br/>
            </w:r>
            <w:r w:rsidRPr="00825B1C">
              <w:rPr>
                <w:rFonts w:ascii="Times New Roman" w:eastAsia="Times New Roman" w:hAnsi="Times New Roman"/>
                <w:color w:val="000000"/>
                <w:w w:val="97"/>
                <w:sz w:val="16"/>
                <w:lang w:val="ru-RU"/>
              </w:rPr>
              <w:t xml:space="preserve">Упражнение: соотнесение прочитанного слога с </w:t>
            </w:r>
            <w:r w:rsidRPr="00825B1C">
              <w:rPr>
                <w:lang w:val="ru-RU"/>
              </w:rPr>
              <w:br/>
            </w:r>
            <w:r w:rsidRPr="00825B1C">
              <w:rPr>
                <w:rFonts w:ascii="Times New Roman" w:eastAsia="Times New Roman" w:hAnsi="Times New Roman"/>
                <w:color w:val="000000"/>
                <w:w w:val="97"/>
                <w:sz w:val="16"/>
                <w:lang w:val="ru-RU"/>
              </w:rPr>
              <w:t xml:space="preserve">картинкой; </w:t>
            </w:r>
            <w:r w:rsidRPr="00825B1C">
              <w:rPr>
                <w:lang w:val="ru-RU"/>
              </w:rPr>
              <w:br/>
            </w:r>
            <w:r w:rsidRPr="00825B1C">
              <w:rPr>
                <w:rFonts w:ascii="Times New Roman" w:eastAsia="Times New Roman" w:hAnsi="Times New Roman"/>
                <w:color w:val="000000"/>
                <w:w w:val="97"/>
                <w:sz w:val="16"/>
                <w:lang w:val="ru-RU"/>
              </w:rPr>
              <w:t xml:space="preserve">в названии которой есть этот слог; </w:t>
            </w:r>
            <w:r w:rsidRPr="00825B1C">
              <w:rPr>
                <w:lang w:val="ru-RU"/>
              </w:rPr>
              <w:br/>
            </w:r>
            <w:r w:rsidRPr="00825B1C">
              <w:rPr>
                <w:rFonts w:ascii="Times New Roman" w:eastAsia="Times New Roman" w:hAnsi="Times New Roman"/>
                <w:color w:val="000000"/>
                <w:w w:val="97"/>
                <w:sz w:val="16"/>
                <w:lang w:val="ru-RU"/>
              </w:rPr>
              <w:t xml:space="preserve">Упражнение: соотнесение прочитанных слов с </w:t>
            </w:r>
            <w:r w:rsidRPr="00825B1C">
              <w:rPr>
                <w:lang w:val="ru-RU"/>
              </w:rPr>
              <w:br/>
            </w:r>
            <w:r w:rsidRPr="00825B1C">
              <w:rPr>
                <w:rFonts w:ascii="Times New Roman" w:eastAsia="Times New Roman" w:hAnsi="Times New Roman"/>
                <w:color w:val="000000"/>
                <w:w w:val="97"/>
                <w:sz w:val="16"/>
                <w:lang w:val="ru-RU"/>
              </w:rPr>
              <w:t xml:space="preserve">картинками; </w:t>
            </w:r>
            <w:r w:rsidRPr="00825B1C">
              <w:rPr>
                <w:lang w:val="ru-RU"/>
              </w:rPr>
              <w:br/>
            </w:r>
            <w:r w:rsidRPr="00825B1C">
              <w:rPr>
                <w:rFonts w:ascii="Times New Roman" w:eastAsia="Times New Roman" w:hAnsi="Times New Roman"/>
                <w:color w:val="000000"/>
                <w:w w:val="97"/>
                <w:sz w:val="16"/>
                <w:lang w:val="ru-RU"/>
              </w:rPr>
              <w:t xml:space="preserve">на которых; </w:t>
            </w:r>
            <w:r w:rsidRPr="00825B1C">
              <w:rPr>
                <w:lang w:val="ru-RU"/>
              </w:rPr>
              <w:br/>
            </w:r>
            <w:r w:rsidRPr="00825B1C">
              <w:rPr>
                <w:rFonts w:ascii="Times New Roman" w:eastAsia="Times New Roman" w:hAnsi="Times New Roman"/>
                <w:color w:val="000000"/>
                <w:w w:val="97"/>
                <w:sz w:val="16"/>
                <w:lang w:val="ru-RU"/>
              </w:rPr>
              <w:t xml:space="preserve">изображены соответствующие предметы; </w:t>
            </w:r>
            <w:r w:rsidRPr="00825B1C">
              <w:rPr>
                <w:lang w:val="ru-RU"/>
              </w:rPr>
              <w:br/>
            </w:r>
            <w:r w:rsidRPr="00825B1C">
              <w:rPr>
                <w:rFonts w:ascii="Times New Roman" w:eastAsia="Times New Roman" w:hAnsi="Times New Roman"/>
                <w:color w:val="000000"/>
                <w:w w:val="97"/>
                <w:sz w:val="16"/>
                <w:lang w:val="ru-RU"/>
              </w:rPr>
              <w:t xml:space="preserve">Работа в парах: соединение начала и конца предложения из нескольких; </w:t>
            </w:r>
            <w:r w:rsidRPr="00825B1C">
              <w:rPr>
                <w:lang w:val="ru-RU"/>
              </w:rPr>
              <w:br/>
            </w:r>
            <w:r w:rsidRPr="00825B1C">
              <w:rPr>
                <w:rFonts w:ascii="Times New Roman" w:eastAsia="Times New Roman" w:hAnsi="Times New Roman"/>
                <w:color w:val="000000"/>
                <w:w w:val="97"/>
                <w:sz w:val="16"/>
                <w:lang w:val="ru-RU"/>
              </w:rPr>
              <w:t xml:space="preserve">предложенных вариантов; </w:t>
            </w:r>
            <w:r w:rsidRPr="00825B1C">
              <w:rPr>
                <w:lang w:val="ru-RU"/>
              </w:rPr>
              <w:br/>
            </w:r>
            <w:r w:rsidRPr="00825B1C">
              <w:rPr>
                <w:rFonts w:ascii="Times New Roman" w:eastAsia="Times New Roman" w:hAnsi="Times New Roman"/>
                <w:color w:val="000000"/>
                <w:w w:val="97"/>
                <w:sz w:val="16"/>
                <w:lang w:val="ru-RU"/>
              </w:rPr>
              <w:t xml:space="preserve">Игровое упражнение «Заверши предложение»; </w:t>
            </w:r>
            <w:r w:rsidRPr="00825B1C">
              <w:rPr>
                <w:lang w:val="ru-RU"/>
              </w:rPr>
              <w:br/>
            </w:r>
            <w:r w:rsidRPr="00825B1C">
              <w:rPr>
                <w:rFonts w:ascii="Times New Roman" w:eastAsia="Times New Roman" w:hAnsi="Times New Roman"/>
                <w:color w:val="000000"/>
                <w:w w:val="97"/>
                <w:sz w:val="16"/>
                <w:lang w:val="ru-RU"/>
              </w:rPr>
              <w:t xml:space="preserve">отрабатывается умение завершать прочитанные </w:t>
            </w:r>
            <w:r w:rsidRPr="00825B1C">
              <w:rPr>
                <w:lang w:val="ru-RU"/>
              </w:rPr>
              <w:br/>
            </w:r>
            <w:r w:rsidRPr="00825B1C">
              <w:rPr>
                <w:rFonts w:ascii="Times New Roman" w:eastAsia="Times New Roman" w:hAnsi="Times New Roman"/>
                <w:color w:val="000000"/>
                <w:w w:val="97"/>
                <w:sz w:val="16"/>
                <w:lang w:val="ru-RU"/>
              </w:rPr>
              <w:t>незаконченные предло​ жения с опорой на общий смысл; предложения;;</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A10F17" w:rsidRDefault="00EE4671">
            <w:pPr>
              <w:autoSpaceDE w:val="0"/>
              <w:autoSpaceDN w:val="0"/>
              <w:spacing w:before="78" w:after="0" w:line="252" w:lineRule="auto"/>
              <w:ind w:left="72" w:right="144"/>
              <w:rPr>
                <w:lang w:val="ru-RU"/>
              </w:rPr>
            </w:pPr>
            <w:r>
              <w:rPr>
                <w:rFonts w:ascii="Times New Roman" w:eastAsia="Times New Roman" w:hAnsi="Times New Roman"/>
                <w:color w:val="000000"/>
                <w:w w:val="97"/>
                <w:sz w:val="16"/>
              </w:rPr>
              <w:t>http</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bomoonlight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azbuka</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www</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uchportal</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load</w:t>
            </w:r>
            <w:r w:rsidRPr="00825B1C">
              <w:rPr>
                <w:rFonts w:ascii="Times New Roman" w:eastAsia="Times New Roman" w:hAnsi="Times New Roman"/>
                <w:color w:val="000000"/>
                <w:w w:val="97"/>
                <w:sz w:val="16"/>
                <w:lang w:val="ru-RU"/>
              </w:rPr>
              <w:t xml:space="preserve">/47 </w:t>
            </w:r>
            <w:r w:rsidRPr="00825B1C">
              <w:rPr>
                <w:lang w:val="ru-RU"/>
              </w:rPr>
              <w:br/>
            </w:r>
            <w:r>
              <w:rPr>
                <w:rFonts w:ascii="Times New Roman" w:eastAsia="Times New Roman" w:hAnsi="Times New Roman"/>
                <w:color w:val="000000"/>
                <w:w w:val="97"/>
                <w:sz w:val="16"/>
              </w:rPr>
              <w:t>http</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internet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chgk</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info</w:t>
            </w:r>
            <w:r w:rsidRPr="00825B1C">
              <w:rPr>
                <w:lang w:val="ru-RU"/>
              </w:rPr>
              <w:br/>
            </w:r>
            <w:r w:rsidRPr="00825B1C">
              <w:rPr>
                <w:rFonts w:ascii="Times New Roman" w:eastAsia="Times New Roman" w:hAnsi="Times New Roman"/>
                <w:color w:val="000000"/>
                <w:w w:val="97"/>
                <w:sz w:val="16"/>
                <w:lang w:val="ru-RU"/>
              </w:rPr>
              <w:t>Урок «Как определить ударный слог?»</w:t>
            </w:r>
            <w:r w:rsidRPr="00A10F17">
              <w:rPr>
                <w:rFonts w:ascii="Times New Roman" w:eastAsia="Times New Roman" w:hAnsi="Times New Roman"/>
                <w:color w:val="000000"/>
                <w:w w:val="97"/>
                <w:sz w:val="16"/>
                <w:lang w:val="ru-RU"/>
              </w:rPr>
              <w:t xml:space="preserve">(РЭШ) </w:t>
            </w:r>
            <w:r>
              <w:rPr>
                <w:rFonts w:ascii="Times New Roman" w:eastAsia="Times New Roman" w:hAnsi="Times New Roman"/>
                <w:color w:val="000000"/>
                <w:w w:val="97"/>
                <w:sz w:val="16"/>
              </w:rPr>
              <w:t>https</w:t>
            </w:r>
            <w:r w:rsidRPr="00A10F1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A10F1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A10F1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A10F1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A10F1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A10F17">
              <w:rPr>
                <w:rFonts w:ascii="Times New Roman" w:eastAsia="Times New Roman" w:hAnsi="Times New Roman"/>
                <w:color w:val="000000"/>
                <w:w w:val="97"/>
                <w:sz w:val="16"/>
                <w:lang w:val="ru-RU"/>
              </w:rPr>
              <w:t>/4220/</w:t>
            </w:r>
            <w:r>
              <w:rPr>
                <w:rFonts w:ascii="Times New Roman" w:eastAsia="Times New Roman" w:hAnsi="Times New Roman"/>
                <w:color w:val="000000"/>
                <w:w w:val="97"/>
                <w:sz w:val="16"/>
              </w:rPr>
              <w:t>start</w:t>
            </w:r>
            <w:r w:rsidRPr="00A10F17">
              <w:rPr>
                <w:rFonts w:ascii="Times New Roman" w:eastAsia="Times New Roman" w:hAnsi="Times New Roman"/>
                <w:color w:val="000000"/>
                <w:w w:val="97"/>
                <w:sz w:val="16"/>
                <w:lang w:val="ru-RU"/>
              </w:rPr>
              <w:t>/201891/</w:t>
            </w:r>
          </w:p>
        </w:tc>
      </w:tr>
      <w:tr w:rsidR="006C3A6C" w:rsidRPr="00A10F17">
        <w:trPr>
          <w:trHeight w:hRule="exact" w:val="246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jc w:val="center"/>
            </w:pPr>
            <w:r>
              <w:rPr>
                <w:rFonts w:ascii="Times New Roman" w:eastAsia="Times New Roman" w:hAnsi="Times New Roman"/>
                <w:color w:val="000000"/>
                <w:w w:val="97"/>
                <w:sz w:val="16"/>
              </w:rPr>
              <w:t>3.2.</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50" w:lineRule="auto"/>
              <w:ind w:left="72" w:right="144"/>
              <w:rPr>
                <w:lang w:val="ru-RU"/>
              </w:rPr>
            </w:pPr>
            <w:r w:rsidRPr="00825B1C">
              <w:rPr>
                <w:rFonts w:ascii="Times New Roman" w:eastAsia="Times New Roman" w:hAnsi="Times New Roman"/>
                <w:color w:val="000000"/>
                <w:w w:val="97"/>
                <w:sz w:val="16"/>
                <w:lang w:val="ru-RU"/>
              </w:rPr>
              <w:t xml:space="preserve">Плавное слоговое чтение и чтение целыми словами со скоростью, соответствующей </w:t>
            </w:r>
            <w:r w:rsidRPr="00825B1C">
              <w:rPr>
                <w:lang w:val="ru-RU"/>
              </w:rPr>
              <w:br/>
            </w:r>
            <w:r w:rsidRPr="00825B1C">
              <w:rPr>
                <w:rFonts w:ascii="Times New Roman" w:eastAsia="Times New Roman" w:hAnsi="Times New Roman"/>
                <w:color w:val="000000"/>
                <w:w w:val="97"/>
                <w:sz w:val="16"/>
                <w:lang w:val="ru-RU"/>
              </w:rPr>
              <w:t>индивидуальному темпу.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jc w:val="center"/>
            </w:pPr>
            <w:r>
              <w:rPr>
                <w:rFonts w:ascii="Times New Roman" w:eastAsia="Times New Roman" w:hAnsi="Times New Roman"/>
                <w:color w:val="000000"/>
                <w:w w:val="97"/>
                <w:sz w:val="16"/>
              </w:rPr>
              <w:t>06.10.2022</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54" w:lineRule="auto"/>
              <w:ind w:left="72"/>
              <w:rPr>
                <w:lang w:val="ru-RU"/>
              </w:rPr>
            </w:pPr>
            <w:r w:rsidRPr="00825B1C">
              <w:rPr>
                <w:rFonts w:ascii="Times New Roman" w:eastAsia="Times New Roman" w:hAnsi="Times New Roman"/>
                <w:color w:val="000000"/>
                <w:w w:val="97"/>
                <w:sz w:val="16"/>
                <w:lang w:val="ru-RU"/>
              </w:rPr>
              <w:t xml:space="preserve">Работа с пособием «Окошечки»: отработка умения </w:t>
            </w:r>
            <w:r w:rsidRPr="00825B1C">
              <w:rPr>
                <w:lang w:val="ru-RU"/>
              </w:rPr>
              <w:br/>
            </w:r>
            <w:r w:rsidRPr="00825B1C">
              <w:rPr>
                <w:rFonts w:ascii="Times New Roman" w:eastAsia="Times New Roman" w:hAnsi="Times New Roman"/>
                <w:color w:val="000000"/>
                <w:w w:val="97"/>
                <w:sz w:val="16"/>
                <w:lang w:val="ru-RU"/>
              </w:rPr>
              <w:t xml:space="preserve">читать слоги с изменением буквы гласного; </w:t>
            </w:r>
            <w:r w:rsidRPr="00825B1C">
              <w:rPr>
                <w:lang w:val="ru-RU"/>
              </w:rPr>
              <w:br/>
            </w:r>
            <w:r w:rsidRPr="00825B1C">
              <w:rPr>
                <w:rFonts w:ascii="Times New Roman" w:eastAsia="Times New Roman" w:hAnsi="Times New Roman"/>
                <w:color w:val="000000"/>
                <w:w w:val="97"/>
                <w:sz w:val="16"/>
                <w:lang w:val="ru-RU"/>
              </w:rPr>
              <w:t xml:space="preserve">Упражнение: соотнесение прочитанного слога с </w:t>
            </w:r>
            <w:r w:rsidRPr="00825B1C">
              <w:rPr>
                <w:lang w:val="ru-RU"/>
              </w:rPr>
              <w:br/>
            </w:r>
            <w:r w:rsidRPr="00825B1C">
              <w:rPr>
                <w:rFonts w:ascii="Times New Roman" w:eastAsia="Times New Roman" w:hAnsi="Times New Roman"/>
                <w:color w:val="000000"/>
                <w:w w:val="97"/>
                <w:sz w:val="16"/>
                <w:lang w:val="ru-RU"/>
              </w:rPr>
              <w:t xml:space="preserve">картинкой; </w:t>
            </w:r>
            <w:r w:rsidRPr="00825B1C">
              <w:rPr>
                <w:lang w:val="ru-RU"/>
              </w:rPr>
              <w:br/>
            </w:r>
            <w:r w:rsidRPr="00825B1C">
              <w:rPr>
                <w:rFonts w:ascii="Times New Roman" w:eastAsia="Times New Roman" w:hAnsi="Times New Roman"/>
                <w:color w:val="000000"/>
                <w:w w:val="97"/>
                <w:sz w:val="16"/>
                <w:lang w:val="ru-RU"/>
              </w:rPr>
              <w:t xml:space="preserve">в названии которой есть этот слог; </w:t>
            </w:r>
            <w:r w:rsidRPr="00825B1C">
              <w:rPr>
                <w:lang w:val="ru-RU"/>
              </w:rPr>
              <w:br/>
            </w:r>
            <w:r w:rsidRPr="00825B1C">
              <w:rPr>
                <w:rFonts w:ascii="Times New Roman" w:eastAsia="Times New Roman" w:hAnsi="Times New Roman"/>
                <w:color w:val="000000"/>
                <w:w w:val="97"/>
                <w:sz w:val="16"/>
                <w:lang w:val="ru-RU"/>
              </w:rPr>
              <w:t xml:space="preserve">Упражнение: соотнесение прочитанных слов с </w:t>
            </w:r>
            <w:r w:rsidRPr="00825B1C">
              <w:rPr>
                <w:lang w:val="ru-RU"/>
              </w:rPr>
              <w:br/>
            </w:r>
            <w:r w:rsidRPr="00825B1C">
              <w:rPr>
                <w:rFonts w:ascii="Times New Roman" w:eastAsia="Times New Roman" w:hAnsi="Times New Roman"/>
                <w:color w:val="000000"/>
                <w:w w:val="97"/>
                <w:sz w:val="16"/>
                <w:lang w:val="ru-RU"/>
              </w:rPr>
              <w:t xml:space="preserve">картинками; </w:t>
            </w:r>
            <w:r w:rsidRPr="00825B1C">
              <w:rPr>
                <w:lang w:val="ru-RU"/>
              </w:rPr>
              <w:br/>
            </w:r>
            <w:r w:rsidRPr="00825B1C">
              <w:rPr>
                <w:rFonts w:ascii="Times New Roman" w:eastAsia="Times New Roman" w:hAnsi="Times New Roman"/>
                <w:color w:val="000000"/>
                <w:w w:val="97"/>
                <w:sz w:val="16"/>
                <w:lang w:val="ru-RU"/>
              </w:rPr>
              <w:t xml:space="preserve">на которых; </w:t>
            </w:r>
            <w:r w:rsidRPr="00825B1C">
              <w:rPr>
                <w:lang w:val="ru-RU"/>
              </w:rPr>
              <w:br/>
            </w:r>
            <w:r w:rsidRPr="00825B1C">
              <w:rPr>
                <w:rFonts w:ascii="Times New Roman" w:eastAsia="Times New Roman" w:hAnsi="Times New Roman"/>
                <w:color w:val="000000"/>
                <w:w w:val="97"/>
                <w:sz w:val="16"/>
                <w:lang w:val="ru-RU"/>
              </w:rPr>
              <w:t xml:space="preserve">изображены соответствующие предметы; </w:t>
            </w:r>
            <w:r w:rsidRPr="00825B1C">
              <w:rPr>
                <w:lang w:val="ru-RU"/>
              </w:rPr>
              <w:br/>
            </w:r>
            <w:r w:rsidRPr="00825B1C">
              <w:rPr>
                <w:rFonts w:ascii="Times New Roman" w:eastAsia="Times New Roman" w:hAnsi="Times New Roman"/>
                <w:color w:val="000000"/>
                <w:w w:val="97"/>
                <w:sz w:val="16"/>
                <w:lang w:val="ru-RU"/>
              </w:rPr>
              <w:t xml:space="preserve">Работа в парах: соединение начала и конца предложения из нескольких; </w:t>
            </w:r>
            <w:r w:rsidRPr="00825B1C">
              <w:rPr>
                <w:lang w:val="ru-RU"/>
              </w:rPr>
              <w:br/>
            </w:r>
            <w:r w:rsidRPr="00825B1C">
              <w:rPr>
                <w:rFonts w:ascii="Times New Roman" w:eastAsia="Times New Roman" w:hAnsi="Times New Roman"/>
                <w:color w:val="000000"/>
                <w:w w:val="97"/>
                <w:sz w:val="16"/>
                <w:lang w:val="ru-RU"/>
              </w:rPr>
              <w:t>предложенных вариантов;;</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33" w:lineRule="auto"/>
              <w:ind w:left="72"/>
              <w:rPr>
                <w:lang w:val="ru-RU"/>
              </w:rPr>
            </w:pPr>
            <w:r>
              <w:rPr>
                <w:rFonts w:ascii="Times New Roman" w:eastAsia="Times New Roman" w:hAnsi="Times New Roman"/>
                <w:color w:val="000000"/>
                <w:w w:val="97"/>
                <w:sz w:val="16"/>
              </w:rPr>
              <w:t>http</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bomoonlight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azbuka</w:t>
            </w:r>
          </w:p>
          <w:p w:rsidR="006C3A6C" w:rsidRPr="00825B1C" w:rsidRDefault="00EE4671">
            <w:pPr>
              <w:autoSpaceDE w:val="0"/>
              <w:autoSpaceDN w:val="0"/>
              <w:spacing w:before="212" w:after="0" w:line="247" w:lineRule="auto"/>
              <w:ind w:left="72" w:right="144"/>
              <w:rPr>
                <w:lang w:val="ru-RU"/>
              </w:rPr>
            </w:pPr>
            <w:r>
              <w:rPr>
                <w:rFonts w:ascii="Times New Roman" w:eastAsia="Times New Roman" w:hAnsi="Times New Roman"/>
                <w:color w:val="000000"/>
                <w:w w:val="97"/>
                <w:sz w:val="16"/>
              </w:rPr>
              <w:t>http</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internet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chgk</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info</w:t>
            </w:r>
            <w:r w:rsidRPr="00825B1C">
              <w:rPr>
                <w:lang w:val="ru-RU"/>
              </w:rPr>
              <w:br/>
            </w:r>
            <w:r w:rsidRPr="00825B1C">
              <w:rPr>
                <w:rFonts w:ascii="Times New Roman" w:eastAsia="Times New Roman" w:hAnsi="Times New Roman"/>
                <w:color w:val="000000"/>
                <w:w w:val="97"/>
                <w:sz w:val="16"/>
                <w:lang w:val="ru-RU"/>
              </w:rPr>
              <w:t xml:space="preserve">Урок «Азбука» – первая учебная книга» (РЭШ) </w:t>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/5072/</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/222521/</w:t>
            </w:r>
          </w:p>
        </w:tc>
      </w:tr>
      <w:tr w:rsidR="006C3A6C" w:rsidRPr="00A10F17">
        <w:trPr>
          <w:trHeight w:hRule="exact" w:val="24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jc w:val="center"/>
            </w:pPr>
            <w:r>
              <w:rPr>
                <w:rFonts w:ascii="Times New Roman" w:eastAsia="Times New Roman" w:hAnsi="Times New Roman"/>
                <w:color w:val="000000"/>
                <w:w w:val="97"/>
                <w:sz w:val="16"/>
              </w:rPr>
              <w:t>3.3.</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45" w:lineRule="auto"/>
              <w:ind w:left="72" w:right="288"/>
              <w:rPr>
                <w:lang w:val="ru-RU"/>
              </w:rPr>
            </w:pPr>
            <w:r w:rsidRPr="00825B1C">
              <w:rPr>
                <w:rFonts w:ascii="Times New Roman" w:eastAsia="Times New Roman" w:hAnsi="Times New Roman"/>
                <w:color w:val="000000"/>
                <w:w w:val="97"/>
                <w:sz w:val="16"/>
                <w:lang w:val="ru-RU"/>
              </w:rPr>
              <w:t xml:space="preserve">Осознанное чтение слов, </w:t>
            </w:r>
            <w:r w:rsidRPr="00825B1C">
              <w:rPr>
                <w:lang w:val="ru-RU"/>
              </w:rPr>
              <w:br/>
            </w:r>
            <w:r w:rsidRPr="00825B1C">
              <w:rPr>
                <w:rFonts w:ascii="Times New Roman" w:eastAsia="Times New Roman" w:hAnsi="Times New Roman"/>
                <w:color w:val="000000"/>
                <w:w w:val="97"/>
                <w:sz w:val="16"/>
                <w:lang w:val="ru-RU"/>
              </w:rPr>
              <w:t>словосочетаний, предложений.</w:t>
            </w:r>
          </w:p>
          <w:p w:rsidR="006C3A6C" w:rsidRPr="00825B1C" w:rsidRDefault="00EE4671">
            <w:pPr>
              <w:autoSpaceDE w:val="0"/>
              <w:autoSpaceDN w:val="0"/>
              <w:spacing w:before="18" w:after="0" w:line="250" w:lineRule="auto"/>
              <w:ind w:left="72" w:right="144"/>
              <w:rPr>
                <w:lang w:val="ru-RU"/>
              </w:rPr>
            </w:pPr>
            <w:r w:rsidRPr="00825B1C">
              <w:rPr>
                <w:rFonts w:ascii="Times New Roman" w:eastAsia="Times New Roman" w:hAnsi="Times New Roman"/>
                <w:color w:val="000000"/>
                <w:w w:val="97"/>
                <w:sz w:val="16"/>
                <w:lang w:val="ru-RU"/>
              </w:rPr>
              <w:t xml:space="preserve">Чтение с интонациями и паузами в соответствии со знаками </w:t>
            </w:r>
            <w:r w:rsidRPr="00825B1C">
              <w:rPr>
                <w:lang w:val="ru-RU"/>
              </w:rPr>
              <w:br/>
            </w:r>
            <w:r w:rsidRPr="00825B1C">
              <w:rPr>
                <w:rFonts w:ascii="Times New Roman" w:eastAsia="Times New Roman" w:hAnsi="Times New Roman"/>
                <w:color w:val="000000"/>
                <w:w w:val="97"/>
                <w:sz w:val="16"/>
                <w:lang w:val="ru-RU"/>
              </w:rPr>
              <w:t>препинания.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45" w:lineRule="auto"/>
              <w:jc w:val="center"/>
            </w:pPr>
            <w:r>
              <w:rPr>
                <w:rFonts w:ascii="Times New Roman" w:eastAsia="Times New Roman" w:hAnsi="Times New Roman"/>
                <w:color w:val="000000"/>
                <w:w w:val="97"/>
                <w:sz w:val="16"/>
              </w:rPr>
              <w:t>07.10.2022 14.10.2022</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54" w:lineRule="auto"/>
              <w:ind w:left="72" w:right="144"/>
              <w:rPr>
                <w:lang w:val="ru-RU"/>
              </w:rPr>
            </w:pPr>
            <w:r w:rsidRPr="00825B1C">
              <w:rPr>
                <w:rFonts w:ascii="Times New Roman" w:eastAsia="Times New Roman" w:hAnsi="Times New Roman"/>
                <w:color w:val="000000"/>
                <w:w w:val="97"/>
                <w:sz w:val="16"/>
                <w:lang w:val="ru-RU"/>
              </w:rPr>
              <w:t xml:space="preserve">Совместная работа: чтение предложений и небольших текстов с интонациями и паузами в соответствии со знаками препинания после предварительного </w:t>
            </w:r>
            <w:r w:rsidRPr="00825B1C">
              <w:rPr>
                <w:lang w:val="ru-RU"/>
              </w:rPr>
              <w:br/>
            </w:r>
            <w:r w:rsidRPr="00825B1C">
              <w:rPr>
                <w:rFonts w:ascii="Times New Roman" w:eastAsia="Times New Roman" w:hAnsi="Times New Roman"/>
                <w:color w:val="000000"/>
                <w:w w:val="97"/>
                <w:sz w:val="16"/>
                <w:lang w:val="ru-RU"/>
              </w:rPr>
              <w:t xml:space="preserve">обсуждения того; </w:t>
            </w:r>
            <w:r w:rsidRPr="00825B1C">
              <w:rPr>
                <w:lang w:val="ru-RU"/>
              </w:rPr>
              <w:br/>
            </w:r>
            <w:r w:rsidRPr="00825B1C">
              <w:rPr>
                <w:rFonts w:ascii="Times New Roman" w:eastAsia="Times New Roman" w:hAnsi="Times New Roman"/>
                <w:color w:val="000000"/>
                <w:w w:val="97"/>
                <w:sz w:val="16"/>
                <w:lang w:val="ru-RU"/>
              </w:rPr>
              <w:t xml:space="preserve">на что нужно обратить внимание при чтении; </w:t>
            </w:r>
            <w:r w:rsidRPr="00825B1C">
              <w:rPr>
                <w:lang w:val="ru-RU"/>
              </w:rPr>
              <w:br/>
            </w:r>
            <w:r w:rsidRPr="00825B1C">
              <w:rPr>
                <w:rFonts w:ascii="Times New Roman" w:eastAsia="Times New Roman" w:hAnsi="Times New Roman"/>
                <w:color w:val="000000"/>
                <w:w w:val="97"/>
                <w:sz w:val="16"/>
                <w:lang w:val="ru-RU"/>
              </w:rPr>
              <w:t xml:space="preserve">Рассказ учителя о важности двух видов чтения: </w:t>
            </w:r>
            <w:r w:rsidRPr="00825B1C">
              <w:rPr>
                <w:lang w:val="ru-RU"/>
              </w:rPr>
              <w:br/>
            </w:r>
            <w:r w:rsidRPr="00825B1C">
              <w:rPr>
                <w:rFonts w:ascii="Times New Roman" w:eastAsia="Times New Roman" w:hAnsi="Times New Roman"/>
                <w:color w:val="000000"/>
                <w:w w:val="97"/>
                <w:sz w:val="16"/>
                <w:lang w:val="ru-RU"/>
              </w:rPr>
              <w:t xml:space="preserve">орфографического и орфоэпического; </w:t>
            </w:r>
            <w:r w:rsidRPr="00825B1C">
              <w:rPr>
                <w:lang w:val="ru-RU"/>
              </w:rPr>
              <w:br/>
            </w:r>
            <w:r w:rsidRPr="00825B1C">
              <w:rPr>
                <w:rFonts w:ascii="Times New Roman" w:eastAsia="Times New Roman" w:hAnsi="Times New Roman"/>
                <w:color w:val="000000"/>
                <w:w w:val="97"/>
                <w:sz w:val="16"/>
                <w:lang w:val="ru-RU"/>
              </w:rPr>
              <w:t xml:space="preserve">о целях этих двух видов чтения; </w:t>
            </w:r>
            <w:r w:rsidRPr="00825B1C">
              <w:rPr>
                <w:lang w:val="ru-RU"/>
              </w:rPr>
              <w:br/>
            </w:r>
            <w:r w:rsidRPr="00825B1C">
              <w:rPr>
                <w:rFonts w:ascii="Times New Roman" w:eastAsia="Times New Roman" w:hAnsi="Times New Roman"/>
                <w:color w:val="000000"/>
                <w:w w:val="97"/>
                <w:sz w:val="16"/>
                <w:lang w:val="ru-RU"/>
              </w:rPr>
              <w:t xml:space="preserve">Практическая работа: овладение орфоэпическим </w:t>
            </w:r>
            <w:r w:rsidRPr="00825B1C">
              <w:rPr>
                <w:lang w:val="ru-RU"/>
              </w:rPr>
              <w:br/>
            </w:r>
            <w:r w:rsidRPr="00825B1C">
              <w:rPr>
                <w:rFonts w:ascii="Times New Roman" w:eastAsia="Times New Roman" w:hAnsi="Times New Roman"/>
                <w:color w:val="000000"/>
                <w:w w:val="97"/>
                <w:sz w:val="16"/>
                <w:lang w:val="ru-RU"/>
              </w:rPr>
              <w:t xml:space="preserve">чтением; Работа в парах: тренировка в выразительном чтении; </w:t>
            </w:r>
            <w:r w:rsidRPr="00825B1C">
              <w:rPr>
                <w:lang w:val="ru-RU"/>
              </w:rPr>
              <w:br/>
            </w:r>
            <w:r w:rsidRPr="00825B1C">
              <w:rPr>
                <w:rFonts w:ascii="Times New Roman" w:eastAsia="Times New Roman" w:hAnsi="Times New Roman"/>
                <w:color w:val="000000"/>
                <w:w w:val="97"/>
                <w:sz w:val="16"/>
                <w:lang w:val="ru-RU"/>
              </w:rPr>
              <w:t>;</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45" w:lineRule="auto"/>
              <w:ind w:left="72" w:right="144"/>
              <w:rPr>
                <w:lang w:val="ru-RU"/>
              </w:rPr>
            </w:pPr>
            <w:r w:rsidRPr="00825B1C">
              <w:rPr>
                <w:rFonts w:ascii="Times New Roman" w:eastAsia="Times New Roman" w:hAnsi="Times New Roman"/>
                <w:color w:val="000000"/>
                <w:w w:val="97"/>
                <w:sz w:val="16"/>
                <w:lang w:val="ru-RU"/>
              </w:rPr>
              <w:t>Урок «Азбука – к мудрости ступенька. Устная и письменная речь. Гласные и согласные звуки.</w:t>
            </w:r>
          </w:p>
          <w:p w:rsidR="006C3A6C" w:rsidRPr="00825B1C" w:rsidRDefault="00EE4671">
            <w:pPr>
              <w:autoSpaceDE w:val="0"/>
              <w:autoSpaceDN w:val="0"/>
              <w:spacing w:before="18" w:after="0" w:line="252" w:lineRule="auto"/>
              <w:ind w:left="72" w:right="144"/>
              <w:rPr>
                <w:lang w:val="ru-RU"/>
              </w:rPr>
            </w:pPr>
            <w:r w:rsidRPr="00825B1C">
              <w:rPr>
                <w:rFonts w:ascii="Times New Roman" w:eastAsia="Times New Roman" w:hAnsi="Times New Roman"/>
                <w:color w:val="000000"/>
                <w:w w:val="97"/>
                <w:sz w:val="16"/>
                <w:lang w:val="ru-RU"/>
              </w:rPr>
              <w:t xml:space="preserve">Слог-слияние. Звук [а]. Буква А, а»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/6436/</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 xml:space="preserve">/178898/ Урок «Кто скоро помог, тот дважды помог. Звук [о]. Буква О, о»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/3754/</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/273872/</w:t>
            </w:r>
          </w:p>
        </w:tc>
      </w:tr>
    </w:tbl>
    <w:p w:rsidR="006C3A6C" w:rsidRPr="00825B1C" w:rsidRDefault="006C3A6C">
      <w:pPr>
        <w:autoSpaceDE w:val="0"/>
        <w:autoSpaceDN w:val="0"/>
        <w:spacing w:after="0" w:line="14" w:lineRule="exact"/>
        <w:rPr>
          <w:lang w:val="ru-RU"/>
        </w:rPr>
      </w:pPr>
    </w:p>
    <w:p w:rsidR="006C3A6C" w:rsidRPr="00825B1C" w:rsidRDefault="006C3A6C">
      <w:pPr>
        <w:rPr>
          <w:lang w:val="ru-RU"/>
        </w:rPr>
        <w:sectPr w:rsidR="006C3A6C" w:rsidRPr="00825B1C">
          <w:pgSz w:w="16840" w:h="11900"/>
          <w:pgMar w:top="284" w:right="640" w:bottom="1440" w:left="666" w:header="720" w:footer="720" w:gutter="0"/>
          <w:cols w:space="720" w:equalWidth="0">
            <w:col w:w="15534" w:space="0"/>
          </w:cols>
          <w:docGrid w:linePitch="360"/>
        </w:sectPr>
      </w:pPr>
    </w:p>
    <w:p w:rsidR="006C3A6C" w:rsidRPr="00825B1C" w:rsidRDefault="006C3A6C">
      <w:pPr>
        <w:autoSpaceDE w:val="0"/>
        <w:autoSpaceDN w:val="0"/>
        <w:spacing w:after="66" w:line="220" w:lineRule="exact"/>
        <w:rPr>
          <w:lang w:val="ru-RU"/>
        </w:rPr>
      </w:pPr>
    </w:p>
    <w:tbl>
      <w:tblPr>
        <w:tblW w:w="0" w:type="auto"/>
        <w:tblInd w:w="6" w:type="dxa"/>
        <w:tblLayout w:type="fixed"/>
        <w:tblLook w:val="04A0"/>
      </w:tblPr>
      <w:tblGrid>
        <w:gridCol w:w="468"/>
        <w:gridCol w:w="2558"/>
        <w:gridCol w:w="528"/>
        <w:gridCol w:w="1104"/>
        <w:gridCol w:w="1142"/>
        <w:gridCol w:w="864"/>
        <w:gridCol w:w="3986"/>
        <w:gridCol w:w="1284"/>
        <w:gridCol w:w="3568"/>
      </w:tblGrid>
      <w:tr w:rsidR="006C3A6C" w:rsidRPr="00A10F17">
        <w:trPr>
          <w:trHeight w:hRule="exact" w:val="546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3.4.</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0" w:lineRule="auto"/>
              <w:ind w:left="72" w:right="288"/>
              <w:rPr>
                <w:lang w:val="ru-RU"/>
              </w:rPr>
            </w:pPr>
            <w:r w:rsidRPr="00825B1C">
              <w:rPr>
                <w:rFonts w:ascii="Times New Roman" w:eastAsia="Times New Roman" w:hAnsi="Times New Roman"/>
                <w:color w:val="000000"/>
                <w:w w:val="97"/>
                <w:sz w:val="16"/>
                <w:lang w:val="ru-RU"/>
              </w:rPr>
              <w:t xml:space="preserve">Развитие осознанности и </w:t>
            </w:r>
            <w:r w:rsidRPr="00825B1C">
              <w:rPr>
                <w:lang w:val="ru-RU"/>
              </w:rPr>
              <w:br/>
            </w:r>
            <w:r w:rsidRPr="00825B1C">
              <w:rPr>
                <w:rFonts w:ascii="Times New Roman" w:eastAsia="Times New Roman" w:hAnsi="Times New Roman"/>
                <w:color w:val="000000"/>
                <w:w w:val="97"/>
                <w:sz w:val="16"/>
                <w:lang w:val="ru-RU"/>
              </w:rPr>
              <w:t xml:space="preserve">выразительности чтения на </w:t>
            </w:r>
            <w:r w:rsidRPr="00825B1C">
              <w:rPr>
                <w:lang w:val="ru-RU"/>
              </w:rPr>
              <w:br/>
            </w:r>
            <w:r w:rsidRPr="00825B1C">
              <w:rPr>
                <w:rFonts w:ascii="Times New Roman" w:eastAsia="Times New Roman" w:hAnsi="Times New Roman"/>
                <w:color w:val="000000"/>
                <w:w w:val="97"/>
                <w:sz w:val="16"/>
                <w:lang w:val="ru-RU"/>
              </w:rPr>
              <w:t>материале небольших текстов и стихотворений.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jc w:val="center"/>
            </w:pPr>
            <w:r>
              <w:rPr>
                <w:rFonts w:ascii="Times New Roman" w:eastAsia="Times New Roman" w:hAnsi="Times New Roman"/>
                <w:color w:val="000000"/>
                <w:w w:val="97"/>
                <w:sz w:val="16"/>
              </w:rPr>
              <w:t>17.10.2022 21.10.2022</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7" w:lineRule="auto"/>
              <w:ind w:left="72"/>
              <w:rPr>
                <w:lang w:val="ru-RU"/>
              </w:rPr>
            </w:pPr>
            <w:r w:rsidRPr="00825B1C">
              <w:rPr>
                <w:rFonts w:ascii="Times New Roman" w:eastAsia="Times New Roman" w:hAnsi="Times New Roman"/>
                <w:color w:val="000000"/>
                <w:w w:val="97"/>
                <w:sz w:val="16"/>
                <w:lang w:val="ru-RU"/>
              </w:rPr>
              <w:t xml:space="preserve">Работа в парах: соединение начала и конца предложения из нескольких предложенных вариантов; </w:t>
            </w:r>
            <w:r w:rsidRPr="00825B1C">
              <w:rPr>
                <w:lang w:val="ru-RU"/>
              </w:rPr>
              <w:br/>
            </w:r>
            <w:r w:rsidRPr="00825B1C">
              <w:rPr>
                <w:rFonts w:ascii="Times New Roman" w:eastAsia="Times New Roman" w:hAnsi="Times New Roman"/>
                <w:color w:val="000000"/>
                <w:w w:val="97"/>
                <w:sz w:val="16"/>
                <w:lang w:val="ru-RU"/>
              </w:rPr>
              <w:t xml:space="preserve">Игровое упражнение «Заверши предложение»; </w:t>
            </w:r>
            <w:r w:rsidRPr="00825B1C">
              <w:rPr>
                <w:lang w:val="ru-RU"/>
              </w:rPr>
              <w:br/>
            </w:r>
            <w:r w:rsidRPr="00825B1C">
              <w:rPr>
                <w:rFonts w:ascii="Times New Roman" w:eastAsia="Times New Roman" w:hAnsi="Times New Roman"/>
                <w:color w:val="000000"/>
                <w:w w:val="97"/>
                <w:sz w:val="16"/>
                <w:lang w:val="ru-RU"/>
              </w:rPr>
              <w:t xml:space="preserve">отрабатывается умение завершать прочитанные </w:t>
            </w:r>
            <w:r w:rsidRPr="00825B1C">
              <w:rPr>
                <w:lang w:val="ru-RU"/>
              </w:rPr>
              <w:br/>
            </w:r>
            <w:r w:rsidRPr="00825B1C">
              <w:rPr>
                <w:rFonts w:ascii="Times New Roman" w:eastAsia="Times New Roman" w:hAnsi="Times New Roman"/>
                <w:color w:val="000000"/>
                <w:w w:val="97"/>
                <w:sz w:val="16"/>
                <w:lang w:val="ru-RU"/>
              </w:rPr>
              <w:t xml:space="preserve">незаконченные предложения с опорой на общий смысл предложения; Подбирать пропущенные в предложении слова; </w:t>
            </w:r>
            <w:r w:rsidRPr="00825B1C">
              <w:rPr>
                <w:lang w:val="ru-RU"/>
              </w:rPr>
              <w:br/>
            </w:r>
            <w:r w:rsidRPr="00825B1C">
              <w:rPr>
                <w:rFonts w:ascii="Times New Roman" w:eastAsia="Times New Roman" w:hAnsi="Times New Roman"/>
                <w:color w:val="000000"/>
                <w:w w:val="97"/>
                <w:sz w:val="16"/>
                <w:lang w:val="ru-RU"/>
              </w:rPr>
              <w:t xml:space="preserve">ориентируясь на смысл предложения; </w:t>
            </w:r>
            <w:r w:rsidRPr="00825B1C">
              <w:rPr>
                <w:lang w:val="ru-RU"/>
              </w:rPr>
              <w:br/>
            </w:r>
            <w:r w:rsidRPr="00825B1C">
              <w:rPr>
                <w:rFonts w:ascii="Times New Roman" w:eastAsia="Times New Roman" w:hAnsi="Times New Roman"/>
                <w:color w:val="000000"/>
                <w:w w:val="97"/>
                <w:sz w:val="16"/>
                <w:lang w:val="ru-RU"/>
              </w:rPr>
              <w:t xml:space="preserve">Упражнение: соотносить прочитанные предложения с нужным рисунком; </w:t>
            </w:r>
            <w:r w:rsidRPr="00825B1C">
              <w:rPr>
                <w:lang w:val="ru-RU"/>
              </w:rPr>
              <w:br/>
            </w:r>
            <w:r w:rsidRPr="00825B1C">
              <w:rPr>
                <w:rFonts w:ascii="Times New Roman" w:eastAsia="Times New Roman" w:hAnsi="Times New Roman"/>
                <w:color w:val="000000"/>
                <w:w w:val="97"/>
                <w:sz w:val="16"/>
                <w:lang w:val="ru-RU"/>
              </w:rPr>
              <w:t xml:space="preserve">который передаёт содержание предложения; </w:t>
            </w:r>
            <w:r w:rsidRPr="00825B1C">
              <w:rPr>
                <w:lang w:val="ru-RU"/>
              </w:rPr>
              <w:br/>
            </w:r>
            <w:r w:rsidRPr="00825B1C">
              <w:rPr>
                <w:rFonts w:ascii="Times New Roman" w:eastAsia="Times New Roman" w:hAnsi="Times New Roman"/>
                <w:color w:val="000000"/>
                <w:w w:val="97"/>
                <w:sz w:val="16"/>
                <w:lang w:val="ru-RU"/>
              </w:rPr>
              <w:t xml:space="preserve">Совместная работа: ответы на вопросы по прочитанному тексту; </w:t>
            </w:r>
            <w:r w:rsidRPr="00825B1C">
              <w:rPr>
                <w:lang w:val="ru-RU"/>
              </w:rPr>
              <w:br/>
            </w:r>
            <w:r w:rsidRPr="00825B1C">
              <w:rPr>
                <w:rFonts w:ascii="Times New Roman" w:eastAsia="Times New Roman" w:hAnsi="Times New Roman"/>
                <w:color w:val="000000"/>
                <w:w w:val="97"/>
                <w:sz w:val="16"/>
                <w:lang w:val="ru-RU"/>
              </w:rPr>
              <w:t xml:space="preserve">отработка умения находить содержащуюся в тексте информацию; </w:t>
            </w:r>
            <w:r w:rsidRPr="00825B1C">
              <w:rPr>
                <w:lang w:val="ru-RU"/>
              </w:rPr>
              <w:br/>
            </w:r>
            <w:r w:rsidRPr="00825B1C">
              <w:rPr>
                <w:rFonts w:ascii="Times New Roman" w:eastAsia="Times New Roman" w:hAnsi="Times New Roman"/>
                <w:color w:val="000000"/>
                <w:w w:val="97"/>
                <w:sz w:val="16"/>
                <w:lang w:val="ru-RU"/>
              </w:rPr>
              <w:t xml:space="preserve">Творческая работа: дорисовывание картинки в </w:t>
            </w:r>
            <w:r w:rsidRPr="00825B1C">
              <w:rPr>
                <w:lang w:val="ru-RU"/>
              </w:rPr>
              <w:br/>
            </w:r>
            <w:r w:rsidRPr="00825B1C">
              <w:rPr>
                <w:rFonts w:ascii="Times New Roman" w:eastAsia="Times New Roman" w:hAnsi="Times New Roman"/>
                <w:color w:val="000000"/>
                <w:w w:val="97"/>
                <w:sz w:val="16"/>
                <w:lang w:val="ru-RU"/>
              </w:rPr>
              <w:t xml:space="preserve">соответствии с прочитанным (отрабатывается умение осознавать смысл прочитанного предложения/текста); Совместная работа: чтение предложений и небольших текстов с интонациями и паузами в соответствии со знаками препинания после предварительного </w:t>
            </w:r>
            <w:r w:rsidRPr="00825B1C">
              <w:rPr>
                <w:lang w:val="ru-RU"/>
              </w:rPr>
              <w:br/>
            </w:r>
            <w:r w:rsidRPr="00825B1C">
              <w:rPr>
                <w:rFonts w:ascii="Times New Roman" w:eastAsia="Times New Roman" w:hAnsi="Times New Roman"/>
                <w:color w:val="000000"/>
                <w:w w:val="97"/>
                <w:sz w:val="16"/>
                <w:lang w:val="ru-RU"/>
              </w:rPr>
              <w:t xml:space="preserve">обсуждения того; </w:t>
            </w:r>
            <w:r w:rsidRPr="00825B1C">
              <w:rPr>
                <w:lang w:val="ru-RU"/>
              </w:rPr>
              <w:br/>
            </w:r>
            <w:r w:rsidRPr="00825B1C">
              <w:rPr>
                <w:rFonts w:ascii="Times New Roman" w:eastAsia="Times New Roman" w:hAnsi="Times New Roman"/>
                <w:color w:val="000000"/>
                <w:w w:val="97"/>
                <w:sz w:val="16"/>
                <w:lang w:val="ru-RU"/>
              </w:rPr>
              <w:t xml:space="preserve">на что нужно обратить внимание при чтении; </w:t>
            </w:r>
            <w:r w:rsidRPr="00825B1C">
              <w:rPr>
                <w:lang w:val="ru-RU"/>
              </w:rPr>
              <w:br/>
            </w:r>
            <w:r w:rsidRPr="00825B1C">
              <w:rPr>
                <w:rFonts w:ascii="Times New Roman" w:eastAsia="Times New Roman" w:hAnsi="Times New Roman"/>
                <w:color w:val="000000"/>
                <w:w w:val="97"/>
                <w:sz w:val="16"/>
                <w:lang w:val="ru-RU"/>
              </w:rPr>
              <w:t xml:space="preserve">Рассказ учителя о важности двух видов чтения: </w:t>
            </w:r>
            <w:r w:rsidRPr="00825B1C">
              <w:rPr>
                <w:lang w:val="ru-RU"/>
              </w:rPr>
              <w:br/>
            </w:r>
            <w:r w:rsidRPr="00825B1C">
              <w:rPr>
                <w:rFonts w:ascii="Times New Roman" w:eastAsia="Times New Roman" w:hAnsi="Times New Roman"/>
                <w:color w:val="000000"/>
                <w:w w:val="97"/>
                <w:sz w:val="16"/>
                <w:lang w:val="ru-RU"/>
              </w:rPr>
              <w:t>орфографического и орфоэпического;</w:t>
            </w:r>
            <w:r w:rsidRPr="00825B1C">
              <w:rPr>
                <w:lang w:val="ru-RU"/>
              </w:rPr>
              <w:br/>
            </w:r>
            <w:r w:rsidRPr="00825B1C">
              <w:rPr>
                <w:rFonts w:ascii="Times New Roman" w:eastAsia="Times New Roman" w:hAnsi="Times New Roman"/>
                <w:color w:val="000000"/>
                <w:w w:val="97"/>
                <w:sz w:val="16"/>
                <w:lang w:val="ru-RU"/>
              </w:rPr>
              <w:t xml:space="preserve">о целях этих двух видов чтения; </w:t>
            </w:r>
            <w:r w:rsidRPr="00825B1C">
              <w:rPr>
                <w:lang w:val="ru-RU"/>
              </w:rPr>
              <w:br/>
            </w:r>
            <w:r w:rsidRPr="00825B1C">
              <w:rPr>
                <w:rFonts w:ascii="Times New Roman" w:eastAsia="Times New Roman" w:hAnsi="Times New Roman"/>
                <w:color w:val="000000"/>
                <w:w w:val="97"/>
                <w:sz w:val="16"/>
                <w:lang w:val="ru-RU"/>
              </w:rPr>
              <w:t>;</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0" w:lineRule="auto"/>
              <w:ind w:left="72" w:right="144"/>
              <w:rPr>
                <w:lang w:val="ru-RU"/>
              </w:rPr>
            </w:pPr>
            <w:r w:rsidRPr="00825B1C">
              <w:rPr>
                <w:rFonts w:ascii="Times New Roman" w:eastAsia="Times New Roman" w:hAnsi="Times New Roman"/>
                <w:color w:val="000000"/>
                <w:w w:val="97"/>
                <w:sz w:val="16"/>
                <w:lang w:val="ru-RU"/>
              </w:rPr>
              <w:t xml:space="preserve">Урок «Нет друга – ищи, а нашёл – береги. Звук [и]. Буква И, и»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/6199/</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/285297/ Урок «Не стыдно не знать, стыдно не учиться.</w:t>
            </w:r>
          </w:p>
          <w:p w:rsidR="006C3A6C" w:rsidRPr="00825B1C" w:rsidRDefault="00EE4671">
            <w:pPr>
              <w:autoSpaceDE w:val="0"/>
              <w:autoSpaceDN w:val="0"/>
              <w:spacing w:before="20" w:after="0" w:line="252" w:lineRule="auto"/>
              <w:ind w:left="72" w:right="144"/>
              <w:rPr>
                <w:lang w:val="ru-RU"/>
              </w:rPr>
            </w:pPr>
            <w:r w:rsidRPr="00825B1C">
              <w:rPr>
                <w:rFonts w:ascii="Times New Roman" w:eastAsia="Times New Roman" w:hAnsi="Times New Roman"/>
                <w:color w:val="000000"/>
                <w:w w:val="97"/>
                <w:sz w:val="16"/>
                <w:lang w:val="ru-RU"/>
              </w:rPr>
              <w:t xml:space="preserve">Звук [ы]. Буква Ы»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/6437/</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 xml:space="preserve">/285318/ Урок «Учение – путь к уменью. Звук [у]. Буква У, у»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/3544/</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/285341/</w:t>
            </w:r>
          </w:p>
        </w:tc>
      </w:tr>
      <w:tr w:rsidR="006C3A6C" w:rsidRPr="00A10F17">
        <w:trPr>
          <w:trHeight w:hRule="exact" w:val="188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jc w:val="center"/>
            </w:pPr>
            <w:r>
              <w:rPr>
                <w:rFonts w:ascii="Times New Roman" w:eastAsia="Times New Roman" w:hAnsi="Times New Roman"/>
                <w:color w:val="000000"/>
                <w:w w:val="97"/>
                <w:sz w:val="16"/>
              </w:rPr>
              <w:t>3.5.</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50" w:lineRule="auto"/>
              <w:ind w:left="72" w:right="288"/>
              <w:rPr>
                <w:lang w:val="ru-RU"/>
              </w:rPr>
            </w:pPr>
            <w:r w:rsidRPr="00825B1C">
              <w:rPr>
                <w:rFonts w:ascii="Times New Roman" w:eastAsia="Times New Roman" w:hAnsi="Times New Roman"/>
                <w:color w:val="000000"/>
                <w:w w:val="97"/>
                <w:sz w:val="16"/>
                <w:lang w:val="ru-RU"/>
              </w:rPr>
              <w:t xml:space="preserve">Знакомство с орфоэпическим </w:t>
            </w:r>
            <w:r w:rsidRPr="00825B1C">
              <w:rPr>
                <w:lang w:val="ru-RU"/>
              </w:rPr>
              <w:br/>
            </w:r>
            <w:r w:rsidRPr="00825B1C">
              <w:rPr>
                <w:rFonts w:ascii="Times New Roman" w:eastAsia="Times New Roman" w:hAnsi="Times New Roman"/>
                <w:color w:val="000000"/>
                <w:w w:val="97"/>
                <w:sz w:val="16"/>
                <w:lang w:val="ru-RU"/>
              </w:rPr>
              <w:t>чтением (при переходе к чтению целыми словами).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45" w:lineRule="auto"/>
              <w:jc w:val="center"/>
            </w:pPr>
            <w:r>
              <w:rPr>
                <w:rFonts w:ascii="Times New Roman" w:eastAsia="Times New Roman" w:hAnsi="Times New Roman"/>
                <w:color w:val="000000"/>
                <w:w w:val="97"/>
                <w:sz w:val="16"/>
              </w:rPr>
              <w:t>24.10.2022 28.10.2022</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52" w:lineRule="auto"/>
              <w:ind w:left="72" w:right="288"/>
              <w:rPr>
                <w:lang w:val="ru-RU"/>
              </w:rPr>
            </w:pPr>
            <w:r w:rsidRPr="00825B1C">
              <w:rPr>
                <w:rFonts w:ascii="Times New Roman" w:eastAsia="Times New Roman" w:hAnsi="Times New Roman"/>
                <w:color w:val="000000"/>
                <w:w w:val="97"/>
                <w:sz w:val="16"/>
                <w:lang w:val="ru-RU"/>
              </w:rPr>
              <w:t xml:space="preserve">Рассказ учителя о важности двух видов чтения: </w:t>
            </w:r>
            <w:r w:rsidRPr="00825B1C">
              <w:rPr>
                <w:lang w:val="ru-RU"/>
              </w:rPr>
              <w:br/>
            </w:r>
            <w:r w:rsidRPr="00825B1C">
              <w:rPr>
                <w:rFonts w:ascii="Times New Roman" w:eastAsia="Times New Roman" w:hAnsi="Times New Roman"/>
                <w:color w:val="000000"/>
                <w:w w:val="97"/>
                <w:sz w:val="16"/>
                <w:lang w:val="ru-RU"/>
              </w:rPr>
              <w:t xml:space="preserve">орфографического и орфоэпического; </w:t>
            </w:r>
            <w:r w:rsidRPr="00825B1C">
              <w:rPr>
                <w:lang w:val="ru-RU"/>
              </w:rPr>
              <w:br/>
            </w:r>
            <w:r w:rsidRPr="00825B1C">
              <w:rPr>
                <w:rFonts w:ascii="Times New Roman" w:eastAsia="Times New Roman" w:hAnsi="Times New Roman"/>
                <w:color w:val="000000"/>
                <w:w w:val="97"/>
                <w:sz w:val="16"/>
                <w:lang w:val="ru-RU"/>
              </w:rPr>
              <w:t xml:space="preserve">о целях этих двух видов чтения; </w:t>
            </w:r>
            <w:r w:rsidRPr="00825B1C">
              <w:rPr>
                <w:lang w:val="ru-RU"/>
              </w:rPr>
              <w:br/>
            </w:r>
            <w:r w:rsidRPr="00825B1C">
              <w:rPr>
                <w:rFonts w:ascii="Times New Roman" w:eastAsia="Times New Roman" w:hAnsi="Times New Roman"/>
                <w:color w:val="000000"/>
                <w:w w:val="97"/>
                <w:sz w:val="16"/>
                <w:lang w:val="ru-RU"/>
              </w:rPr>
              <w:t xml:space="preserve">Практическая работа: овладение орфоэпическим чтением; </w:t>
            </w:r>
            <w:r w:rsidRPr="00825B1C">
              <w:rPr>
                <w:lang w:val="ru-RU"/>
              </w:rPr>
              <w:br/>
            </w:r>
            <w:r w:rsidRPr="00825B1C">
              <w:rPr>
                <w:rFonts w:ascii="Times New Roman" w:eastAsia="Times New Roman" w:hAnsi="Times New Roman"/>
                <w:color w:val="000000"/>
                <w:w w:val="97"/>
                <w:sz w:val="16"/>
                <w:lang w:val="ru-RU"/>
              </w:rPr>
              <w:t>Работа в парах: тренировка в выразительном чтении;;</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33" w:lineRule="auto"/>
              <w:jc w:val="center"/>
              <w:rPr>
                <w:lang w:val="ru-RU"/>
              </w:rPr>
            </w:pPr>
            <w:r w:rsidRPr="00825B1C">
              <w:rPr>
                <w:rFonts w:ascii="Times New Roman" w:eastAsia="Times New Roman" w:hAnsi="Times New Roman"/>
                <w:color w:val="000000"/>
                <w:w w:val="97"/>
                <w:sz w:val="16"/>
                <w:lang w:val="ru-RU"/>
              </w:rPr>
              <w:t>Урок «Труд кормит, а лень портит. Звуки [н], [н’].</w:t>
            </w:r>
          </w:p>
          <w:p w:rsidR="006C3A6C" w:rsidRPr="00825B1C" w:rsidRDefault="00EE4671">
            <w:pPr>
              <w:autoSpaceDE w:val="0"/>
              <w:autoSpaceDN w:val="0"/>
              <w:spacing w:before="18" w:after="0" w:line="254" w:lineRule="auto"/>
              <w:ind w:left="72" w:right="144"/>
              <w:rPr>
                <w:lang w:val="ru-RU"/>
              </w:rPr>
            </w:pPr>
            <w:r w:rsidRPr="00825B1C">
              <w:rPr>
                <w:rFonts w:ascii="Times New Roman" w:eastAsia="Times New Roman" w:hAnsi="Times New Roman"/>
                <w:color w:val="000000"/>
                <w:w w:val="97"/>
                <w:sz w:val="16"/>
                <w:lang w:val="ru-RU"/>
              </w:rPr>
              <w:t xml:space="preserve">Буква Н, н»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/3756/</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 xml:space="preserve">/285361/ Урок «Старый друг лучше новых двух. Звуки [с], [с’]. Буква С, с»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/3757/</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 xml:space="preserve">/293727/ Урок «Каков мастер, такова и работа. Звуки [к], [к’]. Буква К, к»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/6438/</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/285384/</w:t>
            </w:r>
          </w:p>
        </w:tc>
      </w:tr>
      <w:tr w:rsidR="006C3A6C" w:rsidRPr="00A10F17">
        <w:trPr>
          <w:trHeight w:hRule="exact" w:val="188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3.6.</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0" w:lineRule="auto"/>
              <w:ind w:left="72" w:right="288"/>
              <w:rPr>
                <w:lang w:val="ru-RU"/>
              </w:rPr>
            </w:pPr>
            <w:r w:rsidRPr="00825B1C">
              <w:rPr>
                <w:rFonts w:ascii="Times New Roman" w:eastAsia="Times New Roman" w:hAnsi="Times New Roman"/>
                <w:color w:val="000000"/>
                <w:w w:val="97"/>
                <w:sz w:val="16"/>
                <w:lang w:val="ru-RU"/>
              </w:rPr>
              <w:t xml:space="preserve">Орфографическое чтение </w:t>
            </w:r>
            <w:r w:rsidRPr="00825B1C">
              <w:rPr>
                <w:lang w:val="ru-RU"/>
              </w:rPr>
              <w:br/>
            </w:r>
            <w:r w:rsidRPr="00825B1C">
              <w:rPr>
                <w:rFonts w:ascii="Times New Roman" w:eastAsia="Times New Roman" w:hAnsi="Times New Roman"/>
                <w:color w:val="000000"/>
                <w:w w:val="97"/>
                <w:sz w:val="16"/>
                <w:lang w:val="ru-RU"/>
              </w:rPr>
              <w:t>(проговаривание) как средство самоконтроля при письме под диктовку и при списывании.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jc w:val="center"/>
            </w:pPr>
            <w:r>
              <w:rPr>
                <w:rFonts w:ascii="Times New Roman" w:eastAsia="Times New Roman" w:hAnsi="Times New Roman"/>
                <w:color w:val="000000"/>
                <w:w w:val="97"/>
                <w:sz w:val="16"/>
              </w:rPr>
              <w:t>07.11.2022 08.11.2022</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4" w:lineRule="auto"/>
              <w:ind w:left="72" w:right="432"/>
              <w:rPr>
                <w:lang w:val="ru-RU"/>
              </w:rPr>
            </w:pPr>
            <w:r w:rsidRPr="00825B1C">
              <w:rPr>
                <w:rFonts w:ascii="Times New Roman" w:eastAsia="Times New Roman" w:hAnsi="Times New Roman"/>
                <w:color w:val="000000"/>
                <w:w w:val="97"/>
                <w:sz w:val="16"/>
                <w:lang w:val="ru-RU"/>
              </w:rPr>
              <w:t xml:space="preserve">Работа с пособием «Окошечки»: отработка умения читать слоги с изменением буквы гласного; </w:t>
            </w:r>
            <w:r w:rsidRPr="00825B1C">
              <w:rPr>
                <w:lang w:val="ru-RU"/>
              </w:rPr>
              <w:br/>
            </w:r>
            <w:r w:rsidRPr="00825B1C">
              <w:rPr>
                <w:rFonts w:ascii="Times New Roman" w:eastAsia="Times New Roman" w:hAnsi="Times New Roman"/>
                <w:color w:val="000000"/>
                <w:w w:val="97"/>
                <w:sz w:val="16"/>
                <w:lang w:val="ru-RU"/>
              </w:rPr>
              <w:t xml:space="preserve">Упражнение: соотнесение прочитанного слога с картинкой; </w:t>
            </w:r>
            <w:r w:rsidRPr="00825B1C">
              <w:rPr>
                <w:lang w:val="ru-RU"/>
              </w:rPr>
              <w:br/>
            </w:r>
            <w:r w:rsidRPr="00825B1C">
              <w:rPr>
                <w:rFonts w:ascii="Times New Roman" w:eastAsia="Times New Roman" w:hAnsi="Times New Roman"/>
                <w:color w:val="000000"/>
                <w:w w:val="97"/>
                <w:sz w:val="16"/>
                <w:lang w:val="ru-RU"/>
              </w:rPr>
              <w:t xml:space="preserve">в названии которой есть этот слог; </w:t>
            </w:r>
            <w:r w:rsidRPr="00825B1C">
              <w:rPr>
                <w:lang w:val="ru-RU"/>
              </w:rPr>
              <w:br/>
            </w:r>
            <w:r w:rsidRPr="00825B1C">
              <w:rPr>
                <w:rFonts w:ascii="Times New Roman" w:eastAsia="Times New Roman" w:hAnsi="Times New Roman"/>
                <w:color w:val="000000"/>
                <w:w w:val="97"/>
                <w:sz w:val="16"/>
                <w:lang w:val="ru-RU"/>
              </w:rPr>
              <w:t xml:space="preserve">Упражнение: соотнесение прочитанных слов с картинками; </w:t>
            </w:r>
            <w:r w:rsidRPr="00825B1C">
              <w:rPr>
                <w:lang w:val="ru-RU"/>
              </w:rPr>
              <w:br/>
            </w:r>
            <w:r w:rsidRPr="00825B1C">
              <w:rPr>
                <w:rFonts w:ascii="Times New Roman" w:eastAsia="Times New Roman" w:hAnsi="Times New Roman"/>
                <w:color w:val="000000"/>
                <w:w w:val="97"/>
                <w:sz w:val="16"/>
                <w:lang w:val="ru-RU"/>
              </w:rPr>
              <w:t xml:space="preserve">на которых; </w:t>
            </w:r>
            <w:r w:rsidRPr="00825B1C">
              <w:rPr>
                <w:lang w:val="ru-RU"/>
              </w:rPr>
              <w:br/>
            </w:r>
            <w:r w:rsidRPr="00825B1C">
              <w:rPr>
                <w:rFonts w:ascii="Times New Roman" w:eastAsia="Times New Roman" w:hAnsi="Times New Roman"/>
                <w:color w:val="000000"/>
                <w:w w:val="97"/>
                <w:sz w:val="16"/>
                <w:lang w:val="ru-RU"/>
              </w:rPr>
              <w:t>изображены соответствующие предметы;;</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30" w:lineRule="auto"/>
              <w:ind w:left="72"/>
              <w:rPr>
                <w:lang w:val="ru-RU"/>
              </w:rPr>
            </w:pPr>
            <w:r w:rsidRPr="00825B1C">
              <w:rPr>
                <w:rFonts w:ascii="Times New Roman" w:eastAsia="Times New Roman" w:hAnsi="Times New Roman"/>
                <w:color w:val="000000"/>
                <w:w w:val="97"/>
                <w:sz w:val="16"/>
                <w:lang w:val="ru-RU"/>
              </w:rPr>
              <w:t>Урок «А.С. Пушкин. Сказки. Звуки [т], [т’].</w:t>
            </w:r>
          </w:p>
          <w:p w:rsidR="006C3A6C" w:rsidRPr="00825B1C" w:rsidRDefault="00EE4671">
            <w:pPr>
              <w:autoSpaceDE w:val="0"/>
              <w:autoSpaceDN w:val="0"/>
              <w:spacing w:before="20" w:after="0" w:line="252" w:lineRule="auto"/>
              <w:ind w:left="72" w:right="144"/>
              <w:rPr>
                <w:lang w:val="ru-RU"/>
              </w:rPr>
            </w:pPr>
            <w:r w:rsidRPr="00825B1C">
              <w:rPr>
                <w:rFonts w:ascii="Times New Roman" w:eastAsia="Times New Roman" w:hAnsi="Times New Roman"/>
                <w:color w:val="000000"/>
                <w:w w:val="97"/>
                <w:sz w:val="16"/>
                <w:lang w:val="ru-RU"/>
              </w:rPr>
              <w:t xml:space="preserve">Буква Т, т»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/3835/</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/271606/ Урок «К.И. Чуковский. Сказки. Буква Л, л»</w:t>
            </w:r>
            <w:r w:rsidRPr="00825B1C">
              <w:rPr>
                <w:lang w:val="ru-RU"/>
              </w:rPr>
              <w:br/>
            </w:r>
            <w:r w:rsidRPr="00825B1C">
              <w:rPr>
                <w:rFonts w:ascii="Times New Roman" w:eastAsia="Times New Roman" w:hAnsi="Times New Roman"/>
                <w:color w:val="000000"/>
                <w:w w:val="97"/>
                <w:sz w:val="16"/>
                <w:lang w:val="ru-RU"/>
              </w:rPr>
              <w:t xml:space="preserve">(РЭШ)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/4128/</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/285408/ Урок «А.С.Пушкин «Сказка о рыбаке и рыбке».</w:t>
            </w:r>
          </w:p>
          <w:p w:rsidR="006C3A6C" w:rsidRPr="00825B1C" w:rsidRDefault="00EE4671">
            <w:pPr>
              <w:autoSpaceDE w:val="0"/>
              <w:autoSpaceDN w:val="0"/>
              <w:spacing w:before="20" w:after="0" w:line="245" w:lineRule="auto"/>
              <w:ind w:left="72" w:right="144"/>
              <w:rPr>
                <w:lang w:val="ru-RU"/>
              </w:rPr>
            </w:pPr>
            <w:r w:rsidRPr="00825B1C">
              <w:rPr>
                <w:rFonts w:ascii="Times New Roman" w:eastAsia="Times New Roman" w:hAnsi="Times New Roman"/>
                <w:color w:val="000000"/>
                <w:w w:val="97"/>
                <w:sz w:val="16"/>
                <w:lang w:val="ru-RU"/>
              </w:rPr>
              <w:t xml:space="preserve">Звуки [Р], [Р']. Буква Р, р»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/6457/</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/285427/</w:t>
            </w:r>
          </w:p>
        </w:tc>
      </w:tr>
      <w:tr w:rsidR="006C3A6C" w:rsidRPr="00A10F17">
        <w:trPr>
          <w:trHeight w:hRule="exact" w:val="148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jc w:val="center"/>
            </w:pPr>
            <w:r>
              <w:rPr>
                <w:rFonts w:ascii="Times New Roman" w:eastAsia="Times New Roman" w:hAnsi="Times New Roman"/>
                <w:color w:val="000000"/>
                <w:w w:val="97"/>
                <w:sz w:val="16"/>
              </w:rPr>
              <w:t>3.7.</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45" w:lineRule="auto"/>
              <w:ind w:left="72"/>
            </w:pPr>
            <w:r w:rsidRPr="00825B1C">
              <w:rPr>
                <w:rFonts w:ascii="Times New Roman" w:eastAsia="Times New Roman" w:hAnsi="Times New Roman"/>
                <w:color w:val="000000"/>
                <w:w w:val="97"/>
                <w:sz w:val="16"/>
                <w:lang w:val="ru-RU"/>
              </w:rPr>
              <w:t xml:space="preserve">Звук и буква. Буква как знак звука. </w:t>
            </w:r>
            <w:r>
              <w:rPr>
                <w:rFonts w:ascii="Times New Roman" w:eastAsia="Times New Roman" w:hAnsi="Times New Roman"/>
                <w:color w:val="000000"/>
                <w:w w:val="97"/>
                <w:sz w:val="16"/>
              </w:rPr>
              <w:t>Различениезвука и буквы.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45" w:lineRule="auto"/>
              <w:jc w:val="center"/>
            </w:pPr>
            <w:r>
              <w:rPr>
                <w:rFonts w:ascii="Times New Roman" w:eastAsia="Times New Roman" w:hAnsi="Times New Roman"/>
                <w:color w:val="000000"/>
                <w:w w:val="97"/>
                <w:sz w:val="16"/>
              </w:rPr>
              <w:t>09.11.2022 11.11.2022</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54" w:lineRule="auto"/>
              <w:ind w:left="72" w:right="144"/>
              <w:rPr>
                <w:lang w:val="ru-RU"/>
              </w:rPr>
            </w:pPr>
            <w:r w:rsidRPr="00825B1C">
              <w:rPr>
                <w:rFonts w:ascii="Times New Roman" w:eastAsia="Times New Roman" w:hAnsi="Times New Roman"/>
                <w:color w:val="000000"/>
                <w:w w:val="97"/>
                <w:sz w:val="16"/>
                <w:lang w:val="ru-RU"/>
              </w:rPr>
              <w:t>Игровое упражнение «Найди нужную букву»</w:t>
            </w:r>
            <w:r w:rsidRPr="00825B1C">
              <w:rPr>
                <w:lang w:val="ru-RU"/>
              </w:rPr>
              <w:br/>
            </w:r>
            <w:r w:rsidRPr="00825B1C">
              <w:rPr>
                <w:rFonts w:ascii="Times New Roman" w:eastAsia="Times New Roman" w:hAnsi="Times New Roman"/>
                <w:color w:val="000000"/>
                <w:w w:val="97"/>
                <w:sz w:val="16"/>
                <w:lang w:val="ru-RU"/>
              </w:rPr>
              <w:t xml:space="preserve">(отрабатывается умение соотносить звук и </w:t>
            </w:r>
            <w:r w:rsidRPr="00825B1C">
              <w:rPr>
                <w:lang w:val="ru-RU"/>
              </w:rPr>
              <w:br/>
            </w:r>
            <w:r w:rsidRPr="00825B1C">
              <w:rPr>
                <w:rFonts w:ascii="Times New Roman" w:eastAsia="Times New Roman" w:hAnsi="Times New Roman"/>
                <w:color w:val="000000"/>
                <w:w w:val="97"/>
                <w:sz w:val="16"/>
                <w:lang w:val="ru-RU"/>
              </w:rPr>
              <w:t xml:space="preserve">соответствующую ему букву); </w:t>
            </w:r>
            <w:r w:rsidRPr="00825B1C">
              <w:rPr>
                <w:lang w:val="ru-RU"/>
              </w:rPr>
              <w:br/>
            </w:r>
            <w:r w:rsidRPr="00825B1C">
              <w:rPr>
                <w:rFonts w:ascii="Times New Roman" w:eastAsia="Times New Roman" w:hAnsi="Times New Roman"/>
                <w:color w:val="000000"/>
                <w:w w:val="97"/>
                <w:sz w:val="16"/>
                <w:lang w:val="ru-RU"/>
              </w:rPr>
              <w:t xml:space="preserve">Совместная работа: объяснение функции букв; </w:t>
            </w:r>
            <w:r w:rsidRPr="00825B1C">
              <w:rPr>
                <w:lang w:val="ru-RU"/>
              </w:rPr>
              <w:br/>
            </w:r>
            <w:r w:rsidRPr="00825B1C">
              <w:rPr>
                <w:rFonts w:ascii="Times New Roman" w:eastAsia="Times New Roman" w:hAnsi="Times New Roman"/>
                <w:color w:val="000000"/>
                <w:w w:val="97"/>
                <w:sz w:val="16"/>
                <w:lang w:val="ru-RU"/>
              </w:rPr>
              <w:t xml:space="preserve">обозначающих гласные звуки в открытом слоге: буквы гласных как показатель твёрдости — мягкости; </w:t>
            </w:r>
            <w:r w:rsidRPr="00825B1C">
              <w:rPr>
                <w:lang w:val="ru-RU"/>
              </w:rPr>
              <w:br/>
            </w:r>
            <w:r w:rsidRPr="00825B1C">
              <w:rPr>
                <w:rFonts w:ascii="Times New Roman" w:eastAsia="Times New Roman" w:hAnsi="Times New Roman"/>
                <w:color w:val="000000"/>
                <w:w w:val="97"/>
                <w:sz w:val="16"/>
                <w:lang w:val="ru-RU"/>
              </w:rPr>
              <w:t>предшествующих согласных звуков;;</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33" w:lineRule="auto"/>
              <w:ind w:left="72"/>
              <w:rPr>
                <w:lang w:val="ru-RU"/>
              </w:rPr>
            </w:pPr>
            <w:r w:rsidRPr="00825B1C">
              <w:rPr>
                <w:rFonts w:ascii="Times New Roman" w:eastAsia="Times New Roman" w:hAnsi="Times New Roman"/>
                <w:color w:val="000000"/>
                <w:w w:val="97"/>
                <w:sz w:val="16"/>
                <w:lang w:val="ru-RU"/>
              </w:rPr>
              <w:t>Урок «Век живи – век учись. Звуки [в], [в’].</w:t>
            </w:r>
          </w:p>
          <w:p w:rsidR="006C3A6C" w:rsidRPr="00825B1C" w:rsidRDefault="00EE4671">
            <w:pPr>
              <w:autoSpaceDE w:val="0"/>
              <w:autoSpaceDN w:val="0"/>
              <w:spacing w:before="18" w:after="0" w:line="245" w:lineRule="auto"/>
              <w:ind w:left="72" w:right="144"/>
              <w:rPr>
                <w:lang w:val="ru-RU"/>
              </w:rPr>
            </w:pPr>
            <w:r w:rsidRPr="00825B1C">
              <w:rPr>
                <w:rFonts w:ascii="Times New Roman" w:eastAsia="Times New Roman" w:hAnsi="Times New Roman"/>
                <w:color w:val="000000"/>
                <w:w w:val="97"/>
                <w:sz w:val="16"/>
                <w:lang w:val="ru-RU"/>
              </w:rPr>
              <w:t xml:space="preserve">Буква В, в»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/4140/</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/285447/</w:t>
            </w:r>
          </w:p>
        </w:tc>
      </w:tr>
    </w:tbl>
    <w:p w:rsidR="006C3A6C" w:rsidRPr="00825B1C" w:rsidRDefault="006C3A6C">
      <w:pPr>
        <w:autoSpaceDE w:val="0"/>
        <w:autoSpaceDN w:val="0"/>
        <w:spacing w:after="0" w:line="14" w:lineRule="exact"/>
        <w:rPr>
          <w:lang w:val="ru-RU"/>
        </w:rPr>
      </w:pPr>
    </w:p>
    <w:p w:rsidR="006C3A6C" w:rsidRPr="00825B1C" w:rsidRDefault="006C3A6C">
      <w:pPr>
        <w:rPr>
          <w:lang w:val="ru-RU"/>
        </w:rPr>
        <w:sectPr w:rsidR="006C3A6C" w:rsidRPr="00825B1C">
          <w:pgSz w:w="16840" w:h="11900"/>
          <w:pgMar w:top="284" w:right="640" w:bottom="292" w:left="666" w:header="720" w:footer="720" w:gutter="0"/>
          <w:cols w:space="720" w:equalWidth="0">
            <w:col w:w="15534" w:space="0"/>
          </w:cols>
          <w:docGrid w:linePitch="360"/>
        </w:sectPr>
      </w:pPr>
    </w:p>
    <w:p w:rsidR="006C3A6C" w:rsidRPr="00825B1C" w:rsidRDefault="006C3A6C">
      <w:pPr>
        <w:autoSpaceDE w:val="0"/>
        <w:autoSpaceDN w:val="0"/>
        <w:spacing w:after="66" w:line="220" w:lineRule="exact"/>
        <w:rPr>
          <w:lang w:val="ru-RU"/>
        </w:rPr>
      </w:pPr>
    </w:p>
    <w:tbl>
      <w:tblPr>
        <w:tblW w:w="0" w:type="auto"/>
        <w:tblInd w:w="6" w:type="dxa"/>
        <w:tblLayout w:type="fixed"/>
        <w:tblLook w:val="04A0"/>
      </w:tblPr>
      <w:tblGrid>
        <w:gridCol w:w="468"/>
        <w:gridCol w:w="2558"/>
        <w:gridCol w:w="528"/>
        <w:gridCol w:w="1104"/>
        <w:gridCol w:w="1142"/>
        <w:gridCol w:w="864"/>
        <w:gridCol w:w="3986"/>
        <w:gridCol w:w="1284"/>
        <w:gridCol w:w="3568"/>
      </w:tblGrid>
      <w:tr w:rsidR="006C3A6C" w:rsidRPr="00A10F17">
        <w:trPr>
          <w:trHeight w:hRule="exact" w:val="366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3.8.</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47" w:lineRule="auto"/>
              <w:ind w:left="72" w:right="288"/>
              <w:rPr>
                <w:lang w:val="ru-RU"/>
              </w:rPr>
            </w:pPr>
            <w:r w:rsidRPr="00825B1C">
              <w:rPr>
                <w:rFonts w:ascii="Times New Roman" w:eastAsia="Times New Roman" w:hAnsi="Times New Roman"/>
                <w:color w:val="000000"/>
                <w:w w:val="97"/>
                <w:sz w:val="16"/>
                <w:lang w:val="ru-RU"/>
              </w:rPr>
              <w:t>Буквы, обозначающие гласные звуки. Буквы, обозначающие согласные звуки.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12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jc w:val="center"/>
            </w:pPr>
            <w:r>
              <w:rPr>
                <w:rFonts w:ascii="Times New Roman" w:eastAsia="Times New Roman" w:hAnsi="Times New Roman"/>
                <w:color w:val="000000"/>
                <w:w w:val="97"/>
                <w:sz w:val="16"/>
              </w:rPr>
              <w:t>14.11.2022 02.12.2022</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4" w:lineRule="auto"/>
              <w:ind w:left="72" w:right="144"/>
              <w:rPr>
                <w:lang w:val="ru-RU"/>
              </w:rPr>
            </w:pPr>
            <w:r w:rsidRPr="00825B1C">
              <w:rPr>
                <w:rFonts w:ascii="Times New Roman" w:eastAsia="Times New Roman" w:hAnsi="Times New Roman"/>
                <w:color w:val="000000"/>
                <w:w w:val="97"/>
                <w:sz w:val="16"/>
                <w:lang w:val="ru-RU"/>
              </w:rPr>
              <w:t xml:space="preserve">Упражнение: дифференцировать буквы; </w:t>
            </w:r>
            <w:r w:rsidRPr="00825B1C">
              <w:rPr>
                <w:lang w:val="ru-RU"/>
              </w:rPr>
              <w:br/>
            </w:r>
            <w:r w:rsidRPr="00825B1C">
              <w:rPr>
                <w:rFonts w:ascii="Times New Roman" w:eastAsia="Times New Roman" w:hAnsi="Times New Roman"/>
                <w:color w:val="000000"/>
                <w:w w:val="97"/>
                <w:sz w:val="16"/>
                <w:lang w:val="ru-RU"/>
              </w:rPr>
              <w:t xml:space="preserve">обозначающие близкие по акустико-артикуляционным признакам согласные звуки ([с] — [з]; </w:t>
            </w:r>
            <w:r w:rsidRPr="00825B1C">
              <w:rPr>
                <w:lang w:val="ru-RU"/>
              </w:rPr>
              <w:br/>
            </w:r>
            <w:r w:rsidRPr="00825B1C">
              <w:rPr>
                <w:rFonts w:ascii="Times New Roman" w:eastAsia="Times New Roman" w:hAnsi="Times New Roman"/>
                <w:color w:val="000000"/>
                <w:w w:val="97"/>
                <w:sz w:val="16"/>
                <w:lang w:val="ru-RU"/>
              </w:rPr>
              <w:t xml:space="preserve">[ш] — [ж]; </w:t>
            </w:r>
            <w:r w:rsidRPr="00825B1C">
              <w:rPr>
                <w:lang w:val="ru-RU"/>
              </w:rPr>
              <w:br/>
            </w:r>
            <w:r w:rsidRPr="00825B1C">
              <w:rPr>
                <w:rFonts w:ascii="Times New Roman" w:eastAsia="Times New Roman" w:hAnsi="Times New Roman"/>
                <w:color w:val="000000"/>
                <w:w w:val="97"/>
                <w:sz w:val="16"/>
                <w:lang w:val="ru-RU"/>
              </w:rPr>
              <w:t xml:space="preserve">[с] — [ш]; </w:t>
            </w:r>
            <w:r w:rsidRPr="00825B1C">
              <w:rPr>
                <w:lang w:val="ru-RU"/>
              </w:rPr>
              <w:br/>
            </w:r>
            <w:r w:rsidRPr="00825B1C">
              <w:rPr>
                <w:rFonts w:ascii="Times New Roman" w:eastAsia="Times New Roman" w:hAnsi="Times New Roman"/>
                <w:color w:val="000000"/>
                <w:w w:val="97"/>
                <w:sz w:val="16"/>
                <w:lang w:val="ru-RU"/>
              </w:rPr>
              <w:t xml:space="preserve">[з]— [ж]; </w:t>
            </w:r>
            <w:r w:rsidRPr="00825B1C">
              <w:rPr>
                <w:lang w:val="ru-RU"/>
              </w:rPr>
              <w:br/>
            </w:r>
            <w:r w:rsidRPr="00825B1C">
              <w:rPr>
                <w:rFonts w:ascii="Times New Roman" w:eastAsia="Times New Roman" w:hAnsi="Times New Roman"/>
                <w:color w:val="000000"/>
                <w:w w:val="97"/>
                <w:sz w:val="16"/>
                <w:lang w:val="ru-RU"/>
              </w:rPr>
              <w:t xml:space="preserve">[р] — [л]; </w:t>
            </w:r>
            <w:r w:rsidRPr="00825B1C">
              <w:rPr>
                <w:lang w:val="ru-RU"/>
              </w:rPr>
              <w:br/>
            </w:r>
            <w:r w:rsidRPr="00825B1C">
              <w:rPr>
                <w:rFonts w:ascii="Times New Roman" w:eastAsia="Times New Roman" w:hAnsi="Times New Roman"/>
                <w:color w:val="000000"/>
                <w:w w:val="97"/>
                <w:sz w:val="16"/>
                <w:lang w:val="ru-RU"/>
              </w:rPr>
              <w:t xml:space="preserve">[ц] — [ч’] и т. д.); </w:t>
            </w:r>
            <w:r w:rsidRPr="00825B1C">
              <w:rPr>
                <w:lang w:val="ru-RU"/>
              </w:rPr>
              <w:br/>
            </w:r>
            <w:r w:rsidRPr="00825B1C">
              <w:rPr>
                <w:rFonts w:ascii="Times New Roman" w:eastAsia="Times New Roman" w:hAnsi="Times New Roman"/>
                <w:color w:val="000000"/>
                <w:w w:val="97"/>
                <w:sz w:val="16"/>
                <w:lang w:val="ru-RU"/>
              </w:rPr>
              <w:t xml:space="preserve">и буквы; </w:t>
            </w:r>
            <w:r w:rsidRPr="00825B1C">
              <w:rPr>
                <w:lang w:val="ru-RU"/>
              </w:rPr>
              <w:br/>
            </w:r>
            <w:r w:rsidRPr="00825B1C">
              <w:rPr>
                <w:rFonts w:ascii="Times New Roman" w:eastAsia="Times New Roman" w:hAnsi="Times New Roman"/>
                <w:color w:val="000000"/>
                <w:w w:val="97"/>
                <w:sz w:val="16"/>
                <w:lang w:val="ru-RU"/>
              </w:rPr>
              <w:t xml:space="preserve">имеющие оптическое и кинетическое сходство ( о — а; и — у; </w:t>
            </w:r>
            <w:r w:rsidRPr="00825B1C">
              <w:rPr>
                <w:lang w:val="ru-RU"/>
              </w:rPr>
              <w:br/>
            </w:r>
            <w:r w:rsidRPr="00825B1C">
              <w:rPr>
                <w:rFonts w:ascii="Times New Roman" w:eastAsia="Times New Roman" w:hAnsi="Times New Roman"/>
                <w:color w:val="000000"/>
                <w:w w:val="97"/>
                <w:sz w:val="16"/>
                <w:lang w:val="ru-RU"/>
              </w:rPr>
              <w:t xml:space="preserve">п — т; </w:t>
            </w:r>
            <w:r w:rsidRPr="00825B1C">
              <w:rPr>
                <w:lang w:val="ru-RU"/>
              </w:rPr>
              <w:br/>
            </w:r>
            <w:r w:rsidRPr="00825B1C">
              <w:rPr>
                <w:rFonts w:ascii="Times New Roman" w:eastAsia="Times New Roman" w:hAnsi="Times New Roman"/>
                <w:color w:val="000000"/>
                <w:w w:val="97"/>
                <w:sz w:val="16"/>
                <w:lang w:val="ru-RU"/>
              </w:rPr>
              <w:t xml:space="preserve">л — м; </w:t>
            </w:r>
            <w:r w:rsidRPr="00825B1C">
              <w:rPr>
                <w:lang w:val="ru-RU"/>
              </w:rPr>
              <w:br/>
            </w:r>
            <w:r w:rsidRPr="00825B1C">
              <w:rPr>
                <w:rFonts w:ascii="Times New Roman" w:eastAsia="Times New Roman" w:hAnsi="Times New Roman"/>
                <w:color w:val="000000"/>
                <w:w w:val="97"/>
                <w:sz w:val="16"/>
                <w:lang w:val="ru-RU"/>
              </w:rPr>
              <w:t xml:space="preserve">х — ж; </w:t>
            </w:r>
            <w:r w:rsidRPr="00825B1C">
              <w:rPr>
                <w:lang w:val="ru-RU"/>
              </w:rPr>
              <w:br/>
            </w:r>
            <w:r w:rsidRPr="00825B1C">
              <w:rPr>
                <w:rFonts w:ascii="Times New Roman" w:eastAsia="Times New Roman" w:hAnsi="Times New Roman"/>
                <w:color w:val="000000"/>
                <w:w w:val="97"/>
                <w:sz w:val="16"/>
                <w:lang w:val="ru-RU"/>
              </w:rPr>
              <w:t xml:space="preserve">ш — т; </w:t>
            </w:r>
            <w:r w:rsidRPr="00825B1C">
              <w:rPr>
                <w:lang w:val="ru-RU"/>
              </w:rPr>
              <w:br/>
            </w:r>
            <w:r w:rsidRPr="00825B1C">
              <w:rPr>
                <w:rFonts w:ascii="Times New Roman" w:eastAsia="Times New Roman" w:hAnsi="Times New Roman"/>
                <w:color w:val="000000"/>
                <w:w w:val="97"/>
                <w:sz w:val="16"/>
                <w:lang w:val="ru-RU"/>
              </w:rPr>
              <w:t xml:space="preserve">в — д и т. д.); </w:t>
            </w:r>
            <w:r w:rsidRPr="00825B1C">
              <w:rPr>
                <w:lang w:val="ru-RU"/>
              </w:rPr>
              <w:br/>
            </w:r>
            <w:r w:rsidRPr="00825B1C">
              <w:rPr>
                <w:rFonts w:ascii="Times New Roman" w:eastAsia="Times New Roman" w:hAnsi="Times New Roman"/>
                <w:color w:val="000000"/>
                <w:w w:val="97"/>
                <w:sz w:val="16"/>
                <w:lang w:val="ru-RU"/>
              </w:rPr>
              <w:t>Дифференцированное задание: группировка слов в зависимости от способа обозначения звука [й’];;</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30" w:lineRule="auto"/>
              <w:ind w:left="72"/>
              <w:rPr>
                <w:lang w:val="ru-RU"/>
              </w:rPr>
            </w:pPr>
            <w:r w:rsidRPr="00825B1C">
              <w:rPr>
                <w:rFonts w:ascii="Times New Roman" w:eastAsia="Times New Roman" w:hAnsi="Times New Roman"/>
                <w:color w:val="000000"/>
                <w:w w:val="97"/>
                <w:sz w:val="16"/>
                <w:lang w:val="ru-RU"/>
              </w:rPr>
              <w:t>Урок «Красуйся, град Петров! Звуки [п], [п’].</w:t>
            </w:r>
          </w:p>
          <w:p w:rsidR="006C3A6C" w:rsidRPr="00825B1C" w:rsidRDefault="00EE4671">
            <w:pPr>
              <w:autoSpaceDE w:val="0"/>
              <w:autoSpaceDN w:val="0"/>
              <w:spacing w:before="20" w:after="0" w:line="247" w:lineRule="auto"/>
              <w:ind w:left="72" w:right="144"/>
              <w:rPr>
                <w:lang w:val="ru-RU"/>
              </w:rPr>
            </w:pPr>
            <w:r w:rsidRPr="00825B1C">
              <w:rPr>
                <w:rFonts w:ascii="Times New Roman" w:eastAsia="Times New Roman" w:hAnsi="Times New Roman"/>
                <w:color w:val="000000"/>
                <w:w w:val="97"/>
                <w:sz w:val="16"/>
                <w:lang w:val="ru-RU"/>
              </w:rPr>
              <w:t xml:space="preserve">Буква П, п»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/6460/</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/285485/ Урок «Москва – столица России. Звуки [м], [м’].</w:t>
            </w:r>
          </w:p>
          <w:p w:rsidR="006C3A6C" w:rsidRPr="00825B1C" w:rsidRDefault="00EE4671">
            <w:pPr>
              <w:autoSpaceDE w:val="0"/>
              <w:autoSpaceDN w:val="0"/>
              <w:spacing w:before="20" w:after="0" w:line="245" w:lineRule="auto"/>
              <w:ind w:left="72" w:right="144"/>
              <w:rPr>
                <w:lang w:val="ru-RU"/>
              </w:rPr>
            </w:pPr>
            <w:r w:rsidRPr="00825B1C">
              <w:rPr>
                <w:rFonts w:ascii="Times New Roman" w:eastAsia="Times New Roman" w:hAnsi="Times New Roman"/>
                <w:color w:val="000000"/>
                <w:w w:val="97"/>
                <w:sz w:val="16"/>
                <w:lang w:val="ru-RU"/>
              </w:rPr>
              <w:t xml:space="preserve">Буква М, м»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/3495/</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/303967/</w:t>
            </w:r>
          </w:p>
        </w:tc>
      </w:tr>
      <w:tr w:rsidR="006C3A6C" w:rsidRPr="00A10F17">
        <w:trPr>
          <w:trHeight w:hRule="exact" w:val="188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3.9.</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45" w:lineRule="auto"/>
              <w:ind w:left="72" w:right="144"/>
              <w:rPr>
                <w:lang w:val="ru-RU"/>
              </w:rPr>
            </w:pPr>
            <w:r w:rsidRPr="00825B1C">
              <w:rPr>
                <w:rFonts w:ascii="Times New Roman" w:eastAsia="Times New Roman" w:hAnsi="Times New Roman"/>
                <w:color w:val="000000"/>
                <w:w w:val="97"/>
                <w:sz w:val="16"/>
                <w:lang w:val="ru-RU"/>
              </w:rPr>
              <w:t>Овладение слоговым принципом русской графики.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jc w:val="center"/>
            </w:pPr>
            <w:r>
              <w:rPr>
                <w:rFonts w:ascii="Times New Roman" w:eastAsia="Times New Roman" w:hAnsi="Times New Roman"/>
                <w:color w:val="000000"/>
                <w:w w:val="97"/>
                <w:sz w:val="16"/>
              </w:rPr>
              <w:t>05.12.2022 12.12.2022</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2" w:lineRule="auto"/>
              <w:ind w:left="72" w:right="144"/>
              <w:rPr>
                <w:lang w:val="ru-RU"/>
              </w:rPr>
            </w:pPr>
            <w:r w:rsidRPr="00825B1C">
              <w:rPr>
                <w:rFonts w:ascii="Times New Roman" w:eastAsia="Times New Roman" w:hAnsi="Times New Roman"/>
                <w:color w:val="000000"/>
                <w:w w:val="97"/>
                <w:sz w:val="16"/>
                <w:lang w:val="ru-RU"/>
              </w:rPr>
              <w:t>Игровое упражнение «Найди нужную букву»</w:t>
            </w:r>
            <w:r w:rsidRPr="00825B1C">
              <w:rPr>
                <w:lang w:val="ru-RU"/>
              </w:rPr>
              <w:br/>
            </w:r>
            <w:r w:rsidRPr="00825B1C">
              <w:rPr>
                <w:rFonts w:ascii="Times New Roman" w:eastAsia="Times New Roman" w:hAnsi="Times New Roman"/>
                <w:color w:val="000000"/>
                <w:w w:val="97"/>
                <w:sz w:val="16"/>
                <w:lang w:val="ru-RU"/>
              </w:rPr>
              <w:t xml:space="preserve">(отрабатывается умение соотносить звук и </w:t>
            </w:r>
            <w:r w:rsidRPr="00825B1C">
              <w:rPr>
                <w:lang w:val="ru-RU"/>
              </w:rPr>
              <w:br/>
            </w:r>
            <w:r w:rsidRPr="00825B1C">
              <w:rPr>
                <w:rFonts w:ascii="Times New Roman" w:eastAsia="Times New Roman" w:hAnsi="Times New Roman"/>
                <w:color w:val="000000"/>
                <w:w w:val="97"/>
                <w:sz w:val="16"/>
                <w:lang w:val="ru-RU"/>
              </w:rPr>
              <w:t xml:space="preserve">соответствующую ему букву); </w:t>
            </w:r>
            <w:r w:rsidRPr="00825B1C">
              <w:rPr>
                <w:lang w:val="ru-RU"/>
              </w:rPr>
              <w:br/>
            </w:r>
            <w:r w:rsidRPr="00825B1C">
              <w:rPr>
                <w:rFonts w:ascii="Times New Roman" w:eastAsia="Times New Roman" w:hAnsi="Times New Roman"/>
                <w:color w:val="000000"/>
                <w:w w:val="97"/>
                <w:sz w:val="16"/>
                <w:lang w:val="ru-RU"/>
              </w:rPr>
              <w:t xml:space="preserve">Совместная работа: объяснение функции букв; </w:t>
            </w:r>
            <w:r w:rsidRPr="00825B1C">
              <w:rPr>
                <w:lang w:val="ru-RU"/>
              </w:rPr>
              <w:br/>
            </w:r>
            <w:r w:rsidRPr="00825B1C">
              <w:rPr>
                <w:rFonts w:ascii="Times New Roman" w:eastAsia="Times New Roman" w:hAnsi="Times New Roman"/>
                <w:color w:val="000000"/>
                <w:w w:val="97"/>
                <w:sz w:val="16"/>
                <w:lang w:val="ru-RU"/>
              </w:rPr>
              <w:t xml:space="preserve">обозначающих гласные звуки в открытом слоге: буквы гласных как показатель твёрдости — мягкости; </w:t>
            </w:r>
            <w:r w:rsidRPr="00825B1C">
              <w:rPr>
                <w:lang w:val="ru-RU"/>
              </w:rPr>
              <w:br/>
            </w:r>
            <w:r w:rsidRPr="00825B1C">
              <w:rPr>
                <w:rFonts w:ascii="Times New Roman" w:eastAsia="Times New Roman" w:hAnsi="Times New Roman"/>
                <w:color w:val="000000"/>
                <w:w w:val="97"/>
                <w:sz w:val="16"/>
                <w:lang w:val="ru-RU"/>
              </w:rPr>
              <w:t>предшествующих согласных звуков;;</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30" w:lineRule="auto"/>
              <w:ind w:left="72"/>
              <w:rPr>
                <w:lang w:val="ru-RU"/>
              </w:rPr>
            </w:pPr>
            <w:r w:rsidRPr="00825B1C">
              <w:rPr>
                <w:rFonts w:ascii="Times New Roman" w:eastAsia="Times New Roman" w:hAnsi="Times New Roman"/>
                <w:color w:val="000000"/>
                <w:w w:val="97"/>
                <w:sz w:val="16"/>
                <w:lang w:val="ru-RU"/>
              </w:rPr>
              <w:t>Урок «О братьях наших меньших. Звуки [з], [з’].</w:t>
            </w:r>
          </w:p>
          <w:p w:rsidR="006C3A6C" w:rsidRPr="00825B1C" w:rsidRDefault="00EE4671">
            <w:pPr>
              <w:autoSpaceDE w:val="0"/>
              <w:autoSpaceDN w:val="0"/>
              <w:spacing w:before="20" w:after="0" w:line="247" w:lineRule="auto"/>
              <w:ind w:left="72" w:right="144"/>
              <w:rPr>
                <w:lang w:val="ru-RU"/>
              </w:rPr>
            </w:pPr>
            <w:r w:rsidRPr="00825B1C">
              <w:rPr>
                <w:rFonts w:ascii="Times New Roman" w:eastAsia="Times New Roman" w:hAnsi="Times New Roman"/>
                <w:color w:val="000000"/>
                <w:w w:val="97"/>
                <w:sz w:val="16"/>
                <w:lang w:val="ru-RU"/>
              </w:rPr>
              <w:t xml:space="preserve">Буква З, з»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/3837/</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/304038/ Урок «А. С. Пушкин. «Сказка о царе Салтане».</w:t>
            </w:r>
          </w:p>
          <w:p w:rsidR="006C3A6C" w:rsidRPr="00825B1C" w:rsidRDefault="00EE4671">
            <w:pPr>
              <w:autoSpaceDE w:val="0"/>
              <w:autoSpaceDN w:val="0"/>
              <w:spacing w:before="20" w:after="0" w:line="252" w:lineRule="auto"/>
              <w:ind w:left="72" w:right="144"/>
              <w:rPr>
                <w:lang w:val="ru-RU"/>
              </w:rPr>
            </w:pPr>
            <w:r w:rsidRPr="00825B1C">
              <w:rPr>
                <w:rFonts w:ascii="Times New Roman" w:eastAsia="Times New Roman" w:hAnsi="Times New Roman"/>
                <w:color w:val="000000"/>
                <w:w w:val="97"/>
                <w:sz w:val="16"/>
                <w:lang w:val="ru-RU"/>
              </w:rPr>
              <w:t xml:space="preserve">Звуки [б], [б’]. Буква Б, б»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/6459/</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 xml:space="preserve">/180605/ Урок «Терпенье и труд всё перетрут. Звуки [д], [д’]. Буква Д, д»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/3855/</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/180636/</w:t>
            </w:r>
          </w:p>
        </w:tc>
      </w:tr>
      <w:tr w:rsidR="006C3A6C" w:rsidRPr="00A10F17">
        <w:trPr>
          <w:trHeight w:hRule="exact" w:val="12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jc w:val="center"/>
            </w:pPr>
            <w:r>
              <w:rPr>
                <w:rFonts w:ascii="Times New Roman" w:eastAsia="Times New Roman" w:hAnsi="Times New Roman"/>
                <w:color w:val="000000"/>
                <w:w w:val="97"/>
                <w:sz w:val="16"/>
              </w:rPr>
              <w:t>3.10.</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50" w:lineRule="auto"/>
              <w:ind w:left="72" w:right="144"/>
              <w:rPr>
                <w:lang w:val="ru-RU"/>
              </w:rPr>
            </w:pPr>
            <w:r w:rsidRPr="00825B1C">
              <w:rPr>
                <w:rFonts w:ascii="Times New Roman" w:eastAsia="Times New Roman" w:hAnsi="Times New Roman"/>
                <w:color w:val="000000"/>
                <w:w w:val="97"/>
                <w:sz w:val="16"/>
                <w:lang w:val="ru-RU"/>
              </w:rPr>
              <w:t>Буквы гласных как показатель твёрдости — мягкости согласных звуков.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45" w:lineRule="auto"/>
              <w:jc w:val="center"/>
            </w:pPr>
            <w:r>
              <w:rPr>
                <w:rFonts w:ascii="Times New Roman" w:eastAsia="Times New Roman" w:hAnsi="Times New Roman"/>
                <w:color w:val="000000"/>
                <w:w w:val="97"/>
                <w:sz w:val="16"/>
              </w:rPr>
              <w:t>13.12.2022 19.12.2022</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52" w:lineRule="auto"/>
              <w:ind w:left="72" w:right="144"/>
              <w:rPr>
                <w:lang w:val="ru-RU"/>
              </w:rPr>
            </w:pPr>
            <w:r w:rsidRPr="00825B1C">
              <w:rPr>
                <w:rFonts w:ascii="Times New Roman" w:eastAsia="Times New Roman" w:hAnsi="Times New Roman"/>
                <w:color w:val="000000"/>
                <w:w w:val="97"/>
                <w:sz w:val="16"/>
                <w:lang w:val="ru-RU"/>
              </w:rPr>
              <w:t xml:space="preserve">Игровое упражнение «Повтори фрагмент алфавита»; Игра-соревнование «Повтори алфавит»; </w:t>
            </w:r>
            <w:r w:rsidRPr="00825B1C">
              <w:rPr>
                <w:lang w:val="ru-RU"/>
              </w:rPr>
              <w:br/>
            </w:r>
            <w:r w:rsidRPr="00825B1C">
              <w:rPr>
                <w:rFonts w:ascii="Times New Roman" w:eastAsia="Times New Roman" w:hAnsi="Times New Roman"/>
                <w:color w:val="000000"/>
                <w:w w:val="97"/>
                <w:sz w:val="16"/>
                <w:lang w:val="ru-RU"/>
              </w:rPr>
              <w:t xml:space="preserve">Совместное выполнение упражнения «Запиши слова по алфавиту»; Работа в парах: нахождение ошибок в </w:t>
            </w:r>
            <w:r w:rsidRPr="00825B1C">
              <w:rPr>
                <w:lang w:val="ru-RU"/>
              </w:rPr>
              <w:br/>
            </w:r>
            <w:r w:rsidRPr="00825B1C">
              <w:rPr>
                <w:rFonts w:ascii="Times New Roman" w:eastAsia="Times New Roman" w:hAnsi="Times New Roman"/>
                <w:color w:val="000000"/>
                <w:w w:val="97"/>
                <w:sz w:val="16"/>
                <w:lang w:val="ru-RU"/>
              </w:rPr>
              <w:t xml:space="preserve">упорядочивании слов по алфавиту; </w:t>
            </w:r>
            <w:r w:rsidRPr="00825B1C">
              <w:rPr>
                <w:lang w:val="ru-RU"/>
              </w:rPr>
              <w:br/>
            </w:r>
            <w:r w:rsidRPr="00825B1C">
              <w:rPr>
                <w:rFonts w:ascii="Times New Roman" w:eastAsia="Times New Roman" w:hAnsi="Times New Roman"/>
                <w:color w:val="000000"/>
                <w:w w:val="97"/>
                <w:sz w:val="16"/>
                <w:lang w:val="ru-RU"/>
              </w:rPr>
              <w:t>;</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52" w:lineRule="auto"/>
              <w:ind w:left="72" w:right="144"/>
              <w:rPr>
                <w:lang w:val="ru-RU"/>
              </w:rPr>
            </w:pPr>
            <w:r w:rsidRPr="00825B1C">
              <w:rPr>
                <w:rFonts w:ascii="Times New Roman" w:eastAsia="Times New Roman" w:hAnsi="Times New Roman"/>
                <w:color w:val="000000"/>
                <w:w w:val="97"/>
                <w:sz w:val="16"/>
                <w:lang w:val="ru-RU"/>
              </w:rPr>
              <w:t xml:space="preserve">Урок «Не делай другим того, чего себе не </w:t>
            </w:r>
            <w:r w:rsidRPr="00825B1C">
              <w:rPr>
                <w:lang w:val="ru-RU"/>
              </w:rPr>
              <w:br/>
            </w:r>
            <w:r w:rsidRPr="00825B1C">
              <w:rPr>
                <w:rFonts w:ascii="Times New Roman" w:eastAsia="Times New Roman" w:hAnsi="Times New Roman"/>
                <w:color w:val="000000"/>
                <w:w w:val="97"/>
                <w:sz w:val="16"/>
                <w:lang w:val="ru-RU"/>
              </w:rPr>
              <w:t xml:space="preserve">пожелаешь. Звуки [Г][Г']. Буква Г, г» (РЭШ) </w:t>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/6441/</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 xml:space="preserve">/222571/ Урок «Делу время – потехе час. Звук [ч’]. Буква Ч, ч»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/3856/</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/285547/</w:t>
            </w:r>
          </w:p>
        </w:tc>
      </w:tr>
    </w:tbl>
    <w:p w:rsidR="006C3A6C" w:rsidRPr="00825B1C" w:rsidRDefault="006C3A6C">
      <w:pPr>
        <w:autoSpaceDE w:val="0"/>
        <w:autoSpaceDN w:val="0"/>
        <w:spacing w:after="0" w:line="14" w:lineRule="exact"/>
        <w:rPr>
          <w:lang w:val="ru-RU"/>
        </w:rPr>
      </w:pPr>
    </w:p>
    <w:p w:rsidR="006C3A6C" w:rsidRPr="00825B1C" w:rsidRDefault="006C3A6C">
      <w:pPr>
        <w:rPr>
          <w:lang w:val="ru-RU"/>
        </w:rPr>
        <w:sectPr w:rsidR="006C3A6C" w:rsidRPr="00825B1C">
          <w:pgSz w:w="16840" w:h="11900"/>
          <w:pgMar w:top="284" w:right="640" w:bottom="1440" w:left="666" w:header="720" w:footer="720" w:gutter="0"/>
          <w:cols w:space="720" w:equalWidth="0">
            <w:col w:w="15534" w:space="0"/>
          </w:cols>
          <w:docGrid w:linePitch="360"/>
        </w:sectPr>
      </w:pPr>
    </w:p>
    <w:p w:rsidR="006C3A6C" w:rsidRPr="00825B1C" w:rsidRDefault="006C3A6C">
      <w:pPr>
        <w:autoSpaceDE w:val="0"/>
        <w:autoSpaceDN w:val="0"/>
        <w:spacing w:after="66" w:line="220" w:lineRule="exact"/>
        <w:rPr>
          <w:lang w:val="ru-RU"/>
        </w:rPr>
      </w:pPr>
    </w:p>
    <w:tbl>
      <w:tblPr>
        <w:tblW w:w="0" w:type="auto"/>
        <w:tblInd w:w="6" w:type="dxa"/>
        <w:tblLayout w:type="fixed"/>
        <w:tblLook w:val="04A0"/>
      </w:tblPr>
      <w:tblGrid>
        <w:gridCol w:w="468"/>
        <w:gridCol w:w="2558"/>
        <w:gridCol w:w="528"/>
        <w:gridCol w:w="1104"/>
        <w:gridCol w:w="1142"/>
        <w:gridCol w:w="864"/>
        <w:gridCol w:w="3986"/>
        <w:gridCol w:w="1284"/>
        <w:gridCol w:w="3568"/>
      </w:tblGrid>
      <w:tr w:rsidR="006C3A6C" w:rsidRPr="00A10F17">
        <w:trPr>
          <w:trHeight w:hRule="exact" w:val="501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3.11.</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2" w:lineRule="auto"/>
              <w:ind w:left="72"/>
              <w:rPr>
                <w:lang w:val="ru-RU"/>
              </w:rPr>
            </w:pPr>
            <w:r w:rsidRPr="00825B1C">
              <w:rPr>
                <w:rFonts w:ascii="Times New Roman" w:eastAsia="Times New Roman" w:hAnsi="Times New Roman"/>
                <w:color w:val="000000"/>
                <w:w w:val="97"/>
                <w:sz w:val="16"/>
                <w:lang w:val="ru-RU"/>
              </w:rPr>
              <w:t xml:space="preserve">Функции букв, обозначающих </w:t>
            </w:r>
            <w:r w:rsidRPr="00825B1C">
              <w:rPr>
                <w:lang w:val="ru-RU"/>
              </w:rPr>
              <w:br/>
            </w:r>
            <w:r w:rsidRPr="00825B1C">
              <w:rPr>
                <w:rFonts w:ascii="Times New Roman" w:eastAsia="Times New Roman" w:hAnsi="Times New Roman"/>
                <w:color w:val="000000"/>
                <w:w w:val="97"/>
                <w:sz w:val="16"/>
                <w:lang w:val="ru-RU"/>
              </w:rPr>
              <w:t xml:space="preserve">гласный звук в открытом слоге: </w:t>
            </w:r>
            <w:r w:rsidRPr="00825B1C">
              <w:rPr>
                <w:lang w:val="ru-RU"/>
              </w:rPr>
              <w:br/>
            </w:r>
            <w:r w:rsidRPr="00825B1C">
              <w:rPr>
                <w:rFonts w:ascii="Times New Roman" w:eastAsia="Times New Roman" w:hAnsi="Times New Roman"/>
                <w:color w:val="000000"/>
                <w:w w:val="97"/>
                <w:sz w:val="16"/>
                <w:lang w:val="ru-RU"/>
              </w:rPr>
              <w:t xml:space="preserve">обозначение гласного звука и </w:t>
            </w:r>
            <w:r w:rsidRPr="00825B1C">
              <w:rPr>
                <w:lang w:val="ru-RU"/>
              </w:rPr>
              <w:br/>
            </w:r>
            <w:r w:rsidRPr="00825B1C">
              <w:rPr>
                <w:rFonts w:ascii="Times New Roman" w:eastAsia="Times New Roman" w:hAnsi="Times New Roman"/>
                <w:color w:val="000000"/>
                <w:w w:val="97"/>
                <w:sz w:val="16"/>
                <w:lang w:val="ru-RU"/>
              </w:rPr>
              <w:t>указание на твёрдость или мягкость предшествующего согласного.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jc w:val="center"/>
            </w:pPr>
            <w:r>
              <w:rPr>
                <w:rFonts w:ascii="Times New Roman" w:eastAsia="Times New Roman" w:hAnsi="Times New Roman"/>
                <w:color w:val="000000"/>
                <w:w w:val="97"/>
                <w:sz w:val="16"/>
              </w:rPr>
              <w:t>20.12.2022 27.12.2022</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7" w:lineRule="auto"/>
              <w:ind w:left="72"/>
              <w:rPr>
                <w:lang w:val="ru-RU"/>
              </w:rPr>
            </w:pPr>
            <w:r w:rsidRPr="00825B1C">
              <w:rPr>
                <w:rFonts w:ascii="Times New Roman" w:eastAsia="Times New Roman" w:hAnsi="Times New Roman"/>
                <w:color w:val="000000"/>
                <w:w w:val="97"/>
                <w:sz w:val="16"/>
                <w:lang w:val="ru-RU"/>
              </w:rPr>
              <w:t xml:space="preserve">Совместная работа: объяснение функции букв; </w:t>
            </w:r>
            <w:r w:rsidRPr="00825B1C">
              <w:rPr>
                <w:lang w:val="ru-RU"/>
              </w:rPr>
              <w:br/>
            </w:r>
            <w:r w:rsidRPr="00825B1C">
              <w:rPr>
                <w:rFonts w:ascii="Times New Roman" w:eastAsia="Times New Roman" w:hAnsi="Times New Roman"/>
                <w:color w:val="000000"/>
                <w:w w:val="97"/>
                <w:sz w:val="16"/>
                <w:lang w:val="ru-RU"/>
              </w:rPr>
              <w:t xml:space="preserve">обозначающих гласные звуки в открытом слоге: буквы гласных как показатель твёрдости — мягкости </w:t>
            </w:r>
            <w:r w:rsidRPr="00825B1C">
              <w:rPr>
                <w:lang w:val="ru-RU"/>
              </w:rPr>
              <w:br/>
            </w:r>
            <w:r w:rsidRPr="00825B1C">
              <w:rPr>
                <w:rFonts w:ascii="Times New Roman" w:eastAsia="Times New Roman" w:hAnsi="Times New Roman"/>
                <w:color w:val="000000"/>
                <w:w w:val="97"/>
                <w:sz w:val="16"/>
                <w:lang w:val="ru-RU"/>
              </w:rPr>
              <w:t xml:space="preserve">предшествующих согласных звуков; </w:t>
            </w:r>
            <w:r w:rsidRPr="00825B1C">
              <w:rPr>
                <w:lang w:val="ru-RU"/>
              </w:rPr>
              <w:br/>
            </w:r>
            <w:r w:rsidRPr="00825B1C">
              <w:rPr>
                <w:rFonts w:ascii="Times New Roman" w:eastAsia="Times New Roman" w:hAnsi="Times New Roman"/>
                <w:color w:val="000000"/>
                <w:w w:val="97"/>
                <w:sz w:val="16"/>
                <w:lang w:val="ru-RU"/>
              </w:rPr>
              <w:t xml:space="preserve">Упражнение: дифференцировать буквы; </w:t>
            </w:r>
            <w:r w:rsidRPr="00825B1C">
              <w:rPr>
                <w:lang w:val="ru-RU"/>
              </w:rPr>
              <w:br/>
            </w:r>
            <w:r w:rsidRPr="00825B1C">
              <w:rPr>
                <w:rFonts w:ascii="Times New Roman" w:eastAsia="Times New Roman" w:hAnsi="Times New Roman"/>
                <w:color w:val="000000"/>
                <w:w w:val="97"/>
                <w:sz w:val="16"/>
                <w:lang w:val="ru-RU"/>
              </w:rPr>
              <w:t xml:space="preserve">обозначающие близкие по акустико- артикуляционным признакам согласные звуки ([с] — [з]; </w:t>
            </w:r>
            <w:r w:rsidRPr="00825B1C">
              <w:rPr>
                <w:lang w:val="ru-RU"/>
              </w:rPr>
              <w:br/>
            </w:r>
            <w:r w:rsidRPr="00825B1C">
              <w:rPr>
                <w:rFonts w:ascii="Times New Roman" w:eastAsia="Times New Roman" w:hAnsi="Times New Roman"/>
                <w:color w:val="000000"/>
                <w:w w:val="97"/>
                <w:sz w:val="16"/>
                <w:lang w:val="ru-RU"/>
              </w:rPr>
              <w:t xml:space="preserve">[ш] — [ж]; </w:t>
            </w:r>
            <w:r w:rsidRPr="00825B1C">
              <w:rPr>
                <w:lang w:val="ru-RU"/>
              </w:rPr>
              <w:br/>
            </w:r>
            <w:r w:rsidRPr="00825B1C">
              <w:rPr>
                <w:rFonts w:ascii="Times New Roman" w:eastAsia="Times New Roman" w:hAnsi="Times New Roman"/>
                <w:color w:val="000000"/>
                <w:w w:val="97"/>
                <w:sz w:val="16"/>
                <w:lang w:val="ru-RU"/>
              </w:rPr>
              <w:t xml:space="preserve">[с] — [ш]; </w:t>
            </w:r>
            <w:r w:rsidRPr="00825B1C">
              <w:rPr>
                <w:lang w:val="ru-RU"/>
              </w:rPr>
              <w:br/>
            </w:r>
            <w:r w:rsidRPr="00825B1C">
              <w:rPr>
                <w:rFonts w:ascii="Times New Roman" w:eastAsia="Times New Roman" w:hAnsi="Times New Roman"/>
                <w:color w:val="000000"/>
                <w:w w:val="97"/>
                <w:sz w:val="16"/>
                <w:lang w:val="ru-RU"/>
              </w:rPr>
              <w:t xml:space="preserve">[з] —; </w:t>
            </w:r>
            <w:r w:rsidRPr="00825B1C">
              <w:rPr>
                <w:lang w:val="ru-RU"/>
              </w:rPr>
              <w:br/>
            </w:r>
            <w:r w:rsidRPr="00825B1C">
              <w:rPr>
                <w:rFonts w:ascii="Times New Roman" w:eastAsia="Times New Roman" w:hAnsi="Times New Roman"/>
                <w:color w:val="000000"/>
                <w:w w:val="97"/>
                <w:sz w:val="16"/>
                <w:lang w:val="ru-RU"/>
              </w:rPr>
              <w:t xml:space="preserve">[ж]; </w:t>
            </w:r>
            <w:r w:rsidRPr="00825B1C">
              <w:rPr>
                <w:lang w:val="ru-RU"/>
              </w:rPr>
              <w:br/>
            </w:r>
            <w:r w:rsidRPr="00825B1C">
              <w:rPr>
                <w:rFonts w:ascii="Times New Roman" w:eastAsia="Times New Roman" w:hAnsi="Times New Roman"/>
                <w:color w:val="000000"/>
                <w:w w:val="97"/>
                <w:sz w:val="16"/>
                <w:lang w:val="ru-RU"/>
              </w:rPr>
              <w:t xml:space="preserve">[р] — [л]; </w:t>
            </w:r>
            <w:r w:rsidRPr="00825B1C">
              <w:rPr>
                <w:lang w:val="ru-RU"/>
              </w:rPr>
              <w:br/>
            </w:r>
            <w:r w:rsidRPr="00825B1C">
              <w:rPr>
                <w:rFonts w:ascii="Times New Roman" w:eastAsia="Times New Roman" w:hAnsi="Times New Roman"/>
                <w:color w:val="000000"/>
                <w:w w:val="97"/>
                <w:sz w:val="16"/>
                <w:lang w:val="ru-RU"/>
              </w:rPr>
              <w:t xml:space="preserve">[ц] — [ч’] и т. д.); </w:t>
            </w:r>
            <w:r w:rsidRPr="00825B1C">
              <w:rPr>
                <w:lang w:val="ru-RU"/>
              </w:rPr>
              <w:br/>
            </w:r>
            <w:r w:rsidRPr="00825B1C">
              <w:rPr>
                <w:rFonts w:ascii="Times New Roman" w:eastAsia="Times New Roman" w:hAnsi="Times New Roman"/>
                <w:color w:val="000000"/>
                <w:w w:val="97"/>
                <w:sz w:val="16"/>
                <w:lang w:val="ru-RU"/>
              </w:rPr>
              <w:t xml:space="preserve">и буквы; </w:t>
            </w:r>
            <w:r w:rsidRPr="00825B1C">
              <w:rPr>
                <w:lang w:val="ru-RU"/>
              </w:rPr>
              <w:br/>
            </w:r>
            <w:r w:rsidRPr="00825B1C">
              <w:rPr>
                <w:rFonts w:ascii="Times New Roman" w:eastAsia="Times New Roman" w:hAnsi="Times New Roman"/>
                <w:color w:val="000000"/>
                <w:w w:val="97"/>
                <w:sz w:val="16"/>
                <w:lang w:val="ru-RU"/>
              </w:rPr>
              <w:t xml:space="preserve">имеющие оптическое и кинетическое; </w:t>
            </w:r>
            <w:r w:rsidRPr="00825B1C">
              <w:rPr>
                <w:lang w:val="ru-RU"/>
              </w:rPr>
              <w:br/>
            </w:r>
            <w:r w:rsidRPr="00825B1C">
              <w:rPr>
                <w:rFonts w:ascii="Times New Roman" w:eastAsia="Times New Roman" w:hAnsi="Times New Roman"/>
                <w:color w:val="000000"/>
                <w:w w:val="97"/>
                <w:sz w:val="16"/>
                <w:lang w:val="ru-RU"/>
              </w:rPr>
              <w:t xml:space="preserve">сходство ( о — а; </w:t>
            </w:r>
            <w:r w:rsidRPr="00825B1C">
              <w:rPr>
                <w:lang w:val="ru-RU"/>
              </w:rPr>
              <w:br/>
            </w:r>
            <w:r w:rsidRPr="00825B1C">
              <w:rPr>
                <w:rFonts w:ascii="Times New Roman" w:eastAsia="Times New Roman" w:hAnsi="Times New Roman"/>
                <w:color w:val="000000"/>
                <w:w w:val="97"/>
                <w:sz w:val="16"/>
                <w:lang w:val="ru-RU"/>
              </w:rPr>
              <w:t xml:space="preserve">и — у; </w:t>
            </w:r>
            <w:r w:rsidRPr="00825B1C">
              <w:rPr>
                <w:lang w:val="ru-RU"/>
              </w:rPr>
              <w:br/>
            </w:r>
            <w:r w:rsidRPr="00825B1C">
              <w:rPr>
                <w:rFonts w:ascii="Times New Roman" w:eastAsia="Times New Roman" w:hAnsi="Times New Roman"/>
                <w:color w:val="000000"/>
                <w:w w:val="97"/>
                <w:sz w:val="16"/>
                <w:lang w:val="ru-RU"/>
              </w:rPr>
              <w:t xml:space="preserve">п — т; </w:t>
            </w:r>
            <w:r w:rsidRPr="00825B1C">
              <w:rPr>
                <w:lang w:val="ru-RU"/>
              </w:rPr>
              <w:br/>
            </w:r>
            <w:r w:rsidRPr="00825B1C">
              <w:rPr>
                <w:rFonts w:ascii="Times New Roman" w:eastAsia="Times New Roman" w:hAnsi="Times New Roman"/>
                <w:color w:val="000000"/>
                <w:w w:val="97"/>
                <w:sz w:val="16"/>
                <w:lang w:val="ru-RU"/>
              </w:rPr>
              <w:t xml:space="preserve">л — м; </w:t>
            </w:r>
            <w:r w:rsidRPr="00825B1C">
              <w:rPr>
                <w:lang w:val="ru-RU"/>
              </w:rPr>
              <w:br/>
            </w:r>
            <w:r w:rsidRPr="00825B1C">
              <w:rPr>
                <w:rFonts w:ascii="Times New Roman" w:eastAsia="Times New Roman" w:hAnsi="Times New Roman"/>
                <w:color w:val="000000"/>
                <w:w w:val="97"/>
                <w:sz w:val="16"/>
                <w:lang w:val="ru-RU"/>
              </w:rPr>
              <w:t xml:space="preserve">х — ж; </w:t>
            </w:r>
            <w:r w:rsidRPr="00825B1C">
              <w:rPr>
                <w:lang w:val="ru-RU"/>
              </w:rPr>
              <w:br/>
            </w:r>
            <w:r w:rsidRPr="00825B1C">
              <w:rPr>
                <w:rFonts w:ascii="Times New Roman" w:eastAsia="Times New Roman" w:hAnsi="Times New Roman"/>
                <w:color w:val="000000"/>
                <w:w w:val="97"/>
                <w:sz w:val="16"/>
                <w:lang w:val="ru-RU"/>
              </w:rPr>
              <w:t xml:space="preserve">ш — т; </w:t>
            </w:r>
            <w:r w:rsidRPr="00825B1C">
              <w:rPr>
                <w:lang w:val="ru-RU"/>
              </w:rPr>
              <w:br/>
            </w:r>
            <w:r w:rsidRPr="00825B1C">
              <w:rPr>
                <w:rFonts w:ascii="Times New Roman" w:eastAsia="Times New Roman" w:hAnsi="Times New Roman"/>
                <w:color w:val="000000"/>
                <w:w w:val="97"/>
                <w:sz w:val="16"/>
                <w:lang w:val="ru-RU"/>
              </w:rPr>
              <w:t xml:space="preserve">в — д и т. д.); Дифференцированное задание: </w:t>
            </w:r>
            <w:r w:rsidRPr="00825B1C">
              <w:rPr>
                <w:lang w:val="ru-RU"/>
              </w:rPr>
              <w:br/>
            </w:r>
            <w:r w:rsidRPr="00825B1C">
              <w:rPr>
                <w:rFonts w:ascii="Times New Roman" w:eastAsia="Times New Roman" w:hAnsi="Times New Roman"/>
                <w:color w:val="000000"/>
                <w:w w:val="97"/>
                <w:sz w:val="16"/>
                <w:lang w:val="ru-RU"/>
              </w:rPr>
              <w:t xml:space="preserve">группировка слов в зависимости от способа обозначения звука [й’]; </w:t>
            </w:r>
            <w:r w:rsidRPr="00825B1C">
              <w:rPr>
                <w:lang w:val="ru-RU"/>
              </w:rPr>
              <w:br/>
            </w:r>
            <w:r w:rsidRPr="00825B1C">
              <w:rPr>
                <w:rFonts w:ascii="Times New Roman" w:eastAsia="Times New Roman" w:hAnsi="Times New Roman"/>
                <w:color w:val="000000"/>
                <w:w w:val="97"/>
                <w:sz w:val="16"/>
                <w:lang w:val="ru-RU"/>
              </w:rPr>
              <w:t>;</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30" w:lineRule="auto"/>
              <w:ind w:left="72"/>
              <w:rPr>
                <w:lang w:val="ru-RU"/>
              </w:rPr>
            </w:pPr>
            <w:r w:rsidRPr="00825B1C">
              <w:rPr>
                <w:rFonts w:ascii="Times New Roman" w:eastAsia="Times New Roman" w:hAnsi="Times New Roman"/>
                <w:color w:val="000000"/>
                <w:w w:val="97"/>
                <w:sz w:val="16"/>
                <w:lang w:val="ru-RU"/>
              </w:rPr>
              <w:t>Урок «Мало уметь читать, надо уметь думать.</w:t>
            </w:r>
          </w:p>
          <w:p w:rsidR="006C3A6C" w:rsidRPr="00825B1C" w:rsidRDefault="00EE4671">
            <w:pPr>
              <w:autoSpaceDE w:val="0"/>
              <w:autoSpaceDN w:val="0"/>
              <w:spacing w:before="20" w:after="0" w:line="250" w:lineRule="auto"/>
              <w:ind w:left="72" w:right="144"/>
              <w:rPr>
                <w:lang w:val="ru-RU"/>
              </w:rPr>
            </w:pPr>
            <w:r w:rsidRPr="00825B1C">
              <w:rPr>
                <w:rFonts w:ascii="Times New Roman" w:eastAsia="Times New Roman" w:hAnsi="Times New Roman"/>
                <w:color w:val="000000"/>
                <w:w w:val="97"/>
                <w:sz w:val="16"/>
                <w:lang w:val="ru-RU"/>
              </w:rPr>
              <w:t xml:space="preserve">Звук [ш]. Буква Шш. ШИ пиши с буквой </w:t>
            </w:r>
            <w:r w:rsidRPr="00825B1C">
              <w:rPr>
                <w:lang w:val="ru-RU"/>
              </w:rPr>
              <w:br/>
            </w:r>
            <w:r w:rsidRPr="00825B1C">
              <w:rPr>
                <w:rFonts w:ascii="Times New Roman" w:eastAsia="Times New Roman" w:hAnsi="Times New Roman"/>
                <w:color w:val="000000"/>
                <w:w w:val="97"/>
                <w:sz w:val="16"/>
                <w:lang w:val="ru-RU"/>
              </w:rPr>
              <w:t xml:space="preserve">И»(РЭШ)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/6442/</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/285587/ Урок «Где дружбой дорожат, там враги дрожат.</w:t>
            </w:r>
          </w:p>
          <w:p w:rsidR="006C3A6C" w:rsidRPr="00825B1C" w:rsidRDefault="00EE4671">
            <w:pPr>
              <w:autoSpaceDE w:val="0"/>
              <w:autoSpaceDN w:val="0"/>
              <w:spacing w:before="20" w:after="0" w:line="247" w:lineRule="auto"/>
              <w:ind w:left="72" w:right="144"/>
              <w:rPr>
                <w:lang w:val="ru-RU"/>
              </w:rPr>
            </w:pPr>
            <w:r w:rsidRPr="00825B1C">
              <w:rPr>
                <w:rFonts w:ascii="Times New Roman" w:eastAsia="Times New Roman" w:hAnsi="Times New Roman"/>
                <w:color w:val="000000"/>
                <w:w w:val="97"/>
                <w:sz w:val="16"/>
                <w:lang w:val="ru-RU"/>
              </w:rPr>
              <w:t>Звук [ж]. Буква Жж. ЖИ пиши с буквой И»</w:t>
            </w:r>
            <w:r w:rsidRPr="00825B1C">
              <w:rPr>
                <w:lang w:val="ru-RU"/>
              </w:rPr>
              <w:br/>
            </w:r>
            <w:r w:rsidRPr="00825B1C">
              <w:rPr>
                <w:rFonts w:ascii="Times New Roman" w:eastAsia="Times New Roman" w:hAnsi="Times New Roman"/>
                <w:color w:val="000000"/>
                <w:w w:val="97"/>
                <w:sz w:val="16"/>
                <w:lang w:val="ru-RU"/>
              </w:rPr>
              <w:t xml:space="preserve">(РЭШ)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/6443/</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/285610/</w:t>
            </w:r>
          </w:p>
        </w:tc>
      </w:tr>
      <w:tr w:rsidR="006C3A6C">
        <w:trPr>
          <w:trHeight w:hRule="exact" w:val="246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3.12.</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30" w:lineRule="auto"/>
              <w:ind w:left="72"/>
              <w:rPr>
                <w:lang w:val="ru-RU"/>
              </w:rPr>
            </w:pPr>
            <w:r w:rsidRPr="00825B1C">
              <w:rPr>
                <w:rFonts w:ascii="Times New Roman" w:eastAsia="Times New Roman" w:hAnsi="Times New Roman"/>
                <w:color w:val="000000"/>
                <w:w w:val="97"/>
                <w:sz w:val="16"/>
                <w:lang w:val="ru-RU"/>
              </w:rPr>
              <w:t xml:space="preserve">Функции букв </w:t>
            </w:r>
            <w:r w:rsidRPr="00825B1C">
              <w:rPr>
                <w:rFonts w:ascii="Times New Roman" w:eastAsia="Times New Roman" w:hAnsi="Times New Roman"/>
                <w:b/>
                <w:color w:val="000000"/>
                <w:w w:val="97"/>
                <w:sz w:val="16"/>
                <w:lang w:val="ru-RU"/>
              </w:rPr>
              <w:t>е, ё, ю, я</w:t>
            </w:r>
            <w:r w:rsidRPr="00825B1C">
              <w:rPr>
                <w:rFonts w:ascii="Times New Roman" w:eastAsia="Times New Roman" w:hAnsi="Times New Roman"/>
                <w:color w:val="000000"/>
                <w:w w:val="97"/>
                <w:sz w:val="16"/>
                <w:lang w:val="ru-RU"/>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10</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jc w:val="center"/>
            </w:pPr>
            <w:r>
              <w:rPr>
                <w:rFonts w:ascii="Times New Roman" w:eastAsia="Times New Roman" w:hAnsi="Times New Roman"/>
                <w:color w:val="000000"/>
                <w:w w:val="97"/>
                <w:sz w:val="16"/>
              </w:rPr>
              <w:t>28.12.2022 23.01.2023</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4" w:lineRule="auto"/>
              <w:ind w:left="72" w:right="144"/>
              <w:rPr>
                <w:lang w:val="ru-RU"/>
              </w:rPr>
            </w:pPr>
            <w:r w:rsidRPr="00825B1C">
              <w:rPr>
                <w:rFonts w:ascii="Times New Roman" w:eastAsia="Times New Roman" w:hAnsi="Times New Roman"/>
                <w:color w:val="000000"/>
                <w:w w:val="97"/>
                <w:sz w:val="16"/>
                <w:lang w:val="ru-RU"/>
              </w:rPr>
              <w:t xml:space="preserve">Учебный диалог «Зачем нам нужны буквы ь и ъ?»; объяснение в ходе диалога функции букв ь и ъ; </w:t>
            </w:r>
            <w:r w:rsidRPr="00825B1C">
              <w:rPr>
                <w:lang w:val="ru-RU"/>
              </w:rPr>
              <w:br/>
            </w:r>
            <w:r w:rsidRPr="00825B1C">
              <w:rPr>
                <w:rFonts w:ascii="Times New Roman" w:eastAsia="Times New Roman" w:hAnsi="Times New Roman"/>
                <w:color w:val="000000"/>
                <w:w w:val="97"/>
                <w:sz w:val="16"/>
                <w:lang w:val="ru-RU"/>
              </w:rPr>
              <w:t xml:space="preserve">Рассказ учителя об истории русского алфавита; </w:t>
            </w:r>
            <w:r w:rsidRPr="00825B1C">
              <w:rPr>
                <w:lang w:val="ru-RU"/>
              </w:rPr>
              <w:br/>
            </w:r>
            <w:r w:rsidRPr="00825B1C">
              <w:rPr>
                <w:rFonts w:ascii="Times New Roman" w:eastAsia="Times New Roman" w:hAnsi="Times New Roman"/>
                <w:color w:val="000000"/>
                <w:w w:val="97"/>
                <w:sz w:val="16"/>
                <w:lang w:val="ru-RU"/>
              </w:rPr>
              <w:t xml:space="preserve">о значении алфавита для систематизации информации; о важности знания последовательности букв в русском алфавите; </w:t>
            </w:r>
            <w:r w:rsidRPr="00825B1C">
              <w:rPr>
                <w:lang w:val="ru-RU"/>
              </w:rPr>
              <w:br/>
            </w:r>
            <w:r w:rsidRPr="00825B1C">
              <w:rPr>
                <w:rFonts w:ascii="Times New Roman" w:eastAsia="Times New Roman" w:hAnsi="Times New Roman"/>
                <w:color w:val="000000"/>
                <w:w w:val="97"/>
                <w:sz w:val="16"/>
                <w:lang w:val="ru-RU"/>
              </w:rPr>
              <w:t>Игровое упражнение «Повтори фрагмент алфавита»; ;</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0" w:lineRule="auto"/>
              <w:ind w:left="72" w:right="144"/>
              <w:rPr>
                <w:lang w:val="ru-RU"/>
              </w:rPr>
            </w:pPr>
            <w:r w:rsidRPr="00825B1C">
              <w:rPr>
                <w:rFonts w:ascii="Times New Roman" w:eastAsia="Times New Roman" w:hAnsi="Times New Roman"/>
                <w:color w:val="000000"/>
                <w:w w:val="97"/>
                <w:sz w:val="16"/>
                <w:lang w:val="ru-RU"/>
              </w:rPr>
              <w:t xml:space="preserve">Урок «Люби всё живое. Звуки [й’о], [’о]. Буква Ё, ё»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/6200/</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/285629/ Урок «Россия – родина моя. Звуки [й’а], [’а].</w:t>
            </w:r>
          </w:p>
          <w:p w:rsidR="006C3A6C" w:rsidRPr="00825B1C" w:rsidRDefault="00EE4671">
            <w:pPr>
              <w:autoSpaceDE w:val="0"/>
              <w:autoSpaceDN w:val="0"/>
              <w:spacing w:before="18" w:after="0" w:line="250" w:lineRule="auto"/>
              <w:ind w:left="72" w:right="144"/>
              <w:rPr>
                <w:lang w:val="ru-RU"/>
              </w:rPr>
            </w:pPr>
            <w:r w:rsidRPr="00825B1C">
              <w:rPr>
                <w:rFonts w:ascii="Times New Roman" w:eastAsia="Times New Roman" w:hAnsi="Times New Roman"/>
                <w:color w:val="000000"/>
                <w:w w:val="97"/>
                <w:sz w:val="16"/>
                <w:lang w:val="ru-RU"/>
              </w:rPr>
              <w:t xml:space="preserve">Буква Я, я»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/6064/</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/285528/ Урок «Русская народная сказка. Звуки [й’э], [’э].</w:t>
            </w:r>
          </w:p>
          <w:p w:rsidR="006C3A6C" w:rsidRDefault="00EE4671">
            <w:pPr>
              <w:autoSpaceDE w:val="0"/>
              <w:autoSpaceDN w:val="0"/>
              <w:spacing w:before="18" w:after="0" w:line="252" w:lineRule="auto"/>
              <w:ind w:left="72" w:right="144"/>
            </w:pPr>
            <w:r w:rsidRPr="00825B1C">
              <w:rPr>
                <w:rFonts w:ascii="Times New Roman" w:eastAsia="Times New Roman" w:hAnsi="Times New Roman"/>
                <w:color w:val="000000"/>
                <w:w w:val="97"/>
                <w:sz w:val="16"/>
                <w:lang w:val="ru-RU"/>
              </w:rPr>
              <w:t xml:space="preserve">Буква Е, е»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/3526/</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 xml:space="preserve">/285466/ Урок «С. Я. Маршак. «Сказка о глупом </w:t>
            </w:r>
            <w:r w:rsidRPr="00825B1C">
              <w:rPr>
                <w:lang w:val="ru-RU"/>
              </w:rPr>
              <w:br/>
            </w:r>
            <w:r w:rsidRPr="00825B1C">
              <w:rPr>
                <w:rFonts w:ascii="Times New Roman" w:eastAsia="Times New Roman" w:hAnsi="Times New Roman"/>
                <w:color w:val="000000"/>
                <w:w w:val="97"/>
                <w:sz w:val="16"/>
                <w:lang w:val="ru-RU"/>
              </w:rPr>
              <w:t xml:space="preserve">мышонке». Звуки [й’у], [’у]. Буква Ю, ю» </w:t>
            </w:r>
            <w:r>
              <w:rPr>
                <w:rFonts w:ascii="Times New Roman" w:eastAsia="Times New Roman" w:hAnsi="Times New Roman"/>
                <w:color w:val="000000"/>
                <w:w w:val="97"/>
                <w:sz w:val="16"/>
              </w:rPr>
              <w:t>(РЭШ) https://resh.edu.ru/subject/lesson/6445/start/285688/</w:t>
            </w:r>
          </w:p>
        </w:tc>
      </w:tr>
      <w:tr w:rsidR="006C3A6C" w:rsidRPr="00825B1C">
        <w:trPr>
          <w:trHeight w:hRule="exact" w:val="161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3.13.</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47" w:lineRule="auto"/>
              <w:ind w:left="72" w:right="358"/>
              <w:jc w:val="both"/>
              <w:rPr>
                <w:lang w:val="ru-RU"/>
              </w:rPr>
            </w:pPr>
            <w:r w:rsidRPr="00825B1C">
              <w:rPr>
                <w:rFonts w:ascii="Times New Roman" w:eastAsia="Times New Roman" w:hAnsi="Times New Roman"/>
                <w:color w:val="000000"/>
                <w:w w:val="97"/>
                <w:sz w:val="16"/>
                <w:lang w:val="ru-RU"/>
              </w:rPr>
              <w:t xml:space="preserve">Мягкий знак как показатель </w:t>
            </w:r>
            <w:r w:rsidRPr="00825B1C">
              <w:rPr>
                <w:lang w:val="ru-RU"/>
              </w:rPr>
              <w:br/>
            </w:r>
            <w:r w:rsidRPr="00825B1C">
              <w:rPr>
                <w:rFonts w:ascii="Times New Roman" w:eastAsia="Times New Roman" w:hAnsi="Times New Roman"/>
                <w:color w:val="000000"/>
                <w:w w:val="97"/>
                <w:sz w:val="16"/>
                <w:lang w:val="ru-RU"/>
              </w:rPr>
              <w:t>мягкости предшест​вующего</w:t>
            </w:r>
            <w:r w:rsidRPr="00825B1C">
              <w:rPr>
                <w:lang w:val="ru-RU"/>
              </w:rPr>
              <w:br/>
            </w:r>
            <w:r w:rsidRPr="00825B1C">
              <w:rPr>
                <w:rFonts w:ascii="Times New Roman" w:eastAsia="Times New Roman" w:hAnsi="Times New Roman"/>
                <w:color w:val="000000"/>
                <w:w w:val="97"/>
                <w:sz w:val="16"/>
                <w:lang w:val="ru-RU"/>
              </w:rPr>
              <w:t>согласного звука в конце слова.</w:t>
            </w:r>
          </w:p>
          <w:p w:rsidR="006C3A6C" w:rsidRPr="00825B1C" w:rsidRDefault="00EE4671">
            <w:pPr>
              <w:autoSpaceDE w:val="0"/>
              <w:autoSpaceDN w:val="0"/>
              <w:spacing w:before="20" w:after="0" w:line="245" w:lineRule="auto"/>
              <w:ind w:left="72" w:right="432"/>
              <w:rPr>
                <w:lang w:val="ru-RU"/>
              </w:rPr>
            </w:pPr>
            <w:r w:rsidRPr="00825B1C">
              <w:rPr>
                <w:rFonts w:ascii="Times New Roman" w:eastAsia="Times New Roman" w:hAnsi="Times New Roman"/>
                <w:color w:val="000000"/>
                <w:w w:val="97"/>
                <w:sz w:val="16"/>
                <w:lang w:val="ru-RU"/>
              </w:rPr>
              <w:t>Разные способы обозначения буквами звука [й’].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jc w:val="center"/>
            </w:pPr>
            <w:r>
              <w:rPr>
                <w:rFonts w:ascii="Times New Roman" w:eastAsia="Times New Roman" w:hAnsi="Times New Roman"/>
                <w:color w:val="000000"/>
                <w:w w:val="97"/>
                <w:sz w:val="16"/>
              </w:rPr>
              <w:t>24.01.2023 27.01.2023</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45" w:lineRule="auto"/>
              <w:ind w:left="72" w:right="432"/>
              <w:rPr>
                <w:lang w:val="ru-RU"/>
              </w:rPr>
            </w:pPr>
            <w:r w:rsidRPr="00825B1C">
              <w:rPr>
                <w:rFonts w:ascii="Times New Roman" w:eastAsia="Times New Roman" w:hAnsi="Times New Roman"/>
                <w:color w:val="000000"/>
                <w:w w:val="97"/>
                <w:sz w:val="16"/>
                <w:lang w:val="ru-RU"/>
              </w:rPr>
              <w:t>Учебный диалог «Зачем нам нужны буквы ь и ъ?»; объяснение в ходе диалога функции букв ь и ъ;;</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2" w:lineRule="auto"/>
              <w:ind w:left="72"/>
              <w:rPr>
                <w:lang w:val="ru-RU"/>
              </w:rPr>
            </w:pPr>
            <w:r w:rsidRPr="00825B1C">
              <w:rPr>
                <w:rFonts w:ascii="Times New Roman" w:eastAsia="Times New Roman" w:hAnsi="Times New Roman"/>
                <w:color w:val="000000"/>
                <w:w w:val="97"/>
                <w:sz w:val="16"/>
                <w:lang w:val="ru-RU"/>
              </w:rPr>
              <w:t xml:space="preserve">Устный опрос; </w:t>
            </w:r>
            <w:r w:rsidRPr="00825B1C">
              <w:rPr>
                <w:lang w:val="ru-RU"/>
              </w:rPr>
              <w:br/>
            </w:r>
            <w:r w:rsidRPr="00825B1C">
              <w:rPr>
                <w:rFonts w:ascii="Times New Roman" w:eastAsia="Times New Roman" w:hAnsi="Times New Roman"/>
                <w:color w:val="000000"/>
                <w:w w:val="97"/>
                <w:sz w:val="16"/>
                <w:lang w:val="ru-RU"/>
              </w:rPr>
              <w:t xml:space="preserve">Диктант; </w:t>
            </w:r>
            <w:r w:rsidRPr="00825B1C">
              <w:rPr>
                <w:lang w:val="ru-RU"/>
              </w:rPr>
              <w:br/>
            </w:r>
            <w:r w:rsidRPr="00825B1C">
              <w:rPr>
                <w:rFonts w:ascii="Times New Roman" w:eastAsia="Times New Roman" w:hAnsi="Times New Roman"/>
                <w:color w:val="000000"/>
                <w:w w:val="97"/>
                <w:sz w:val="16"/>
                <w:lang w:val="ru-RU"/>
              </w:rPr>
              <w:t xml:space="preserve">Самооценка с </w:t>
            </w:r>
            <w:r w:rsidRPr="00825B1C">
              <w:rPr>
                <w:lang w:val="ru-RU"/>
              </w:rPr>
              <w:br/>
            </w:r>
            <w:r w:rsidRPr="00825B1C">
              <w:rPr>
                <w:rFonts w:ascii="Times New Roman" w:eastAsia="Times New Roman" w:hAnsi="Times New Roman"/>
                <w:color w:val="000000"/>
                <w:w w:val="97"/>
                <w:sz w:val="16"/>
                <w:lang w:val="ru-RU"/>
              </w:rPr>
              <w:t>использованием;«Оценочного</w:t>
            </w:r>
            <w:r w:rsidRPr="00825B1C">
              <w:rPr>
                <w:lang w:val="ru-RU"/>
              </w:rPr>
              <w:br/>
            </w:r>
            <w:r w:rsidRPr="00825B1C">
              <w:rPr>
                <w:rFonts w:ascii="Times New Roman" w:eastAsia="Times New Roman" w:hAnsi="Times New Roman"/>
                <w:color w:val="000000"/>
                <w:w w:val="97"/>
                <w:sz w:val="16"/>
                <w:lang w:val="ru-RU"/>
              </w:rPr>
              <w:t xml:space="preserve">листа»; </w:t>
            </w:r>
            <w:r w:rsidRPr="00825B1C">
              <w:rPr>
                <w:lang w:val="ru-RU"/>
              </w:rPr>
              <w:br/>
            </w:r>
            <w:r w:rsidRPr="00825B1C">
              <w:rPr>
                <w:rFonts w:ascii="Times New Roman" w:eastAsia="Times New Roman" w:hAnsi="Times New Roman"/>
                <w:color w:val="000000"/>
                <w:w w:val="97"/>
                <w:sz w:val="16"/>
                <w:lang w:val="ru-RU"/>
              </w:rPr>
              <w:t>;</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30" w:lineRule="auto"/>
              <w:ind w:left="72"/>
              <w:rPr>
                <w:lang w:val="ru-RU"/>
              </w:rPr>
            </w:pPr>
            <w:r w:rsidRPr="00825B1C">
              <w:rPr>
                <w:rFonts w:ascii="Times New Roman" w:eastAsia="Times New Roman" w:hAnsi="Times New Roman"/>
                <w:color w:val="000000"/>
                <w:w w:val="97"/>
                <w:sz w:val="16"/>
                <w:lang w:val="ru-RU"/>
              </w:rPr>
              <w:t>Урок «Жить – Родине служить.</w:t>
            </w:r>
          </w:p>
          <w:p w:rsidR="006C3A6C" w:rsidRPr="00825B1C" w:rsidRDefault="00EE4671">
            <w:pPr>
              <w:autoSpaceDE w:val="0"/>
              <w:autoSpaceDN w:val="0"/>
              <w:spacing w:before="20" w:after="0" w:line="245" w:lineRule="auto"/>
              <w:ind w:left="72" w:right="144"/>
              <w:rPr>
                <w:lang w:val="ru-RU"/>
              </w:rPr>
            </w:pPr>
            <w:r w:rsidRPr="00825B1C">
              <w:rPr>
                <w:rFonts w:ascii="Times New Roman" w:eastAsia="Times New Roman" w:hAnsi="Times New Roman"/>
                <w:color w:val="000000"/>
                <w:w w:val="97"/>
                <w:sz w:val="16"/>
                <w:lang w:val="ru-RU"/>
              </w:rPr>
              <w:t xml:space="preserve">Звук [й’]. Буква Й, й»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/3857/</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/285648/</w:t>
            </w:r>
          </w:p>
        </w:tc>
      </w:tr>
    </w:tbl>
    <w:p w:rsidR="006C3A6C" w:rsidRPr="00825B1C" w:rsidRDefault="006C3A6C">
      <w:pPr>
        <w:autoSpaceDE w:val="0"/>
        <w:autoSpaceDN w:val="0"/>
        <w:spacing w:after="0" w:line="14" w:lineRule="exact"/>
        <w:rPr>
          <w:lang w:val="ru-RU"/>
        </w:rPr>
      </w:pPr>
    </w:p>
    <w:p w:rsidR="006C3A6C" w:rsidRPr="00825B1C" w:rsidRDefault="006C3A6C">
      <w:pPr>
        <w:rPr>
          <w:lang w:val="ru-RU"/>
        </w:rPr>
        <w:sectPr w:rsidR="006C3A6C" w:rsidRPr="00825B1C">
          <w:pgSz w:w="16840" w:h="11900"/>
          <w:pgMar w:top="284" w:right="640" w:bottom="1102" w:left="666" w:header="720" w:footer="720" w:gutter="0"/>
          <w:cols w:space="720" w:equalWidth="0">
            <w:col w:w="15534" w:space="0"/>
          </w:cols>
          <w:docGrid w:linePitch="360"/>
        </w:sectPr>
      </w:pPr>
    </w:p>
    <w:p w:rsidR="006C3A6C" w:rsidRPr="00825B1C" w:rsidRDefault="006C3A6C">
      <w:pPr>
        <w:autoSpaceDE w:val="0"/>
        <w:autoSpaceDN w:val="0"/>
        <w:spacing w:after="66" w:line="220" w:lineRule="exact"/>
        <w:rPr>
          <w:lang w:val="ru-RU"/>
        </w:rPr>
      </w:pPr>
    </w:p>
    <w:tbl>
      <w:tblPr>
        <w:tblW w:w="0" w:type="auto"/>
        <w:tblInd w:w="6" w:type="dxa"/>
        <w:tblLayout w:type="fixed"/>
        <w:tblLook w:val="04A0"/>
      </w:tblPr>
      <w:tblGrid>
        <w:gridCol w:w="468"/>
        <w:gridCol w:w="2558"/>
        <w:gridCol w:w="528"/>
        <w:gridCol w:w="1104"/>
        <w:gridCol w:w="1142"/>
        <w:gridCol w:w="864"/>
        <w:gridCol w:w="3986"/>
        <w:gridCol w:w="1284"/>
        <w:gridCol w:w="3568"/>
      </w:tblGrid>
      <w:tr w:rsidR="006C3A6C" w:rsidRPr="00A10F17">
        <w:trPr>
          <w:trHeight w:hRule="exact" w:val="169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3.14.</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30" w:lineRule="auto"/>
              <w:ind w:left="72"/>
              <w:rPr>
                <w:lang w:val="ru-RU"/>
              </w:rPr>
            </w:pPr>
            <w:r w:rsidRPr="00825B1C">
              <w:rPr>
                <w:rFonts w:ascii="Times New Roman" w:eastAsia="Times New Roman" w:hAnsi="Times New Roman"/>
                <w:color w:val="000000"/>
                <w:w w:val="97"/>
                <w:sz w:val="16"/>
                <w:lang w:val="ru-RU"/>
              </w:rPr>
              <w:t xml:space="preserve">Функция букв </w:t>
            </w:r>
            <w:r w:rsidRPr="00825B1C">
              <w:rPr>
                <w:rFonts w:ascii="Times New Roman" w:eastAsia="Times New Roman" w:hAnsi="Times New Roman"/>
                <w:b/>
                <w:color w:val="000000"/>
                <w:w w:val="97"/>
                <w:sz w:val="16"/>
                <w:lang w:val="ru-RU"/>
              </w:rPr>
              <w:t>ь</w:t>
            </w:r>
            <w:r w:rsidRPr="00825B1C">
              <w:rPr>
                <w:rFonts w:ascii="Times New Roman" w:eastAsia="Times New Roman" w:hAnsi="Times New Roman"/>
                <w:color w:val="000000"/>
                <w:w w:val="97"/>
                <w:sz w:val="16"/>
                <w:lang w:val="ru-RU"/>
              </w:rPr>
              <w:t xml:space="preserve"> и </w:t>
            </w:r>
            <w:r w:rsidRPr="00825B1C">
              <w:rPr>
                <w:rFonts w:ascii="Times New Roman" w:eastAsia="Times New Roman" w:hAnsi="Times New Roman"/>
                <w:b/>
                <w:color w:val="000000"/>
                <w:w w:val="97"/>
                <w:sz w:val="16"/>
                <w:lang w:val="ru-RU"/>
              </w:rPr>
              <w:t>ъ</w:t>
            </w:r>
            <w:r w:rsidRPr="00825B1C">
              <w:rPr>
                <w:rFonts w:ascii="Times New Roman" w:eastAsia="Times New Roman" w:hAnsi="Times New Roman"/>
                <w:color w:val="000000"/>
                <w:w w:val="97"/>
                <w:sz w:val="16"/>
                <w:lang w:val="ru-RU"/>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jc w:val="center"/>
            </w:pPr>
            <w:r>
              <w:rPr>
                <w:rFonts w:ascii="Times New Roman" w:eastAsia="Times New Roman" w:hAnsi="Times New Roman"/>
                <w:color w:val="000000"/>
                <w:w w:val="97"/>
                <w:sz w:val="16"/>
              </w:rPr>
              <w:t>30.01.2023 02.02.2023</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4" w:lineRule="auto"/>
              <w:ind w:left="72" w:right="144"/>
              <w:rPr>
                <w:lang w:val="ru-RU"/>
              </w:rPr>
            </w:pPr>
            <w:r w:rsidRPr="00825B1C">
              <w:rPr>
                <w:rFonts w:ascii="Times New Roman" w:eastAsia="Times New Roman" w:hAnsi="Times New Roman"/>
                <w:color w:val="000000"/>
                <w:w w:val="97"/>
                <w:sz w:val="16"/>
                <w:lang w:val="ru-RU"/>
              </w:rPr>
              <w:t xml:space="preserve">Учебный диалог «Зачем нам нужны буквы ь и ъ?»; объяснение в ходе диалога функции букв ь и ъ; </w:t>
            </w:r>
            <w:r w:rsidRPr="00825B1C">
              <w:rPr>
                <w:lang w:val="ru-RU"/>
              </w:rPr>
              <w:br/>
            </w:r>
            <w:r w:rsidRPr="00825B1C">
              <w:rPr>
                <w:rFonts w:ascii="Times New Roman" w:eastAsia="Times New Roman" w:hAnsi="Times New Roman"/>
                <w:color w:val="000000"/>
                <w:w w:val="97"/>
                <w:sz w:val="16"/>
                <w:lang w:val="ru-RU"/>
              </w:rPr>
              <w:t xml:space="preserve">Рассказ учителя об истории русского алфавита; </w:t>
            </w:r>
            <w:r w:rsidRPr="00825B1C">
              <w:rPr>
                <w:lang w:val="ru-RU"/>
              </w:rPr>
              <w:br/>
            </w:r>
            <w:r w:rsidRPr="00825B1C">
              <w:rPr>
                <w:rFonts w:ascii="Times New Roman" w:eastAsia="Times New Roman" w:hAnsi="Times New Roman"/>
                <w:color w:val="000000"/>
                <w:w w:val="97"/>
                <w:sz w:val="16"/>
                <w:lang w:val="ru-RU"/>
              </w:rPr>
              <w:t xml:space="preserve">о значении алфавита для систематизации информации; о важности знания последовательности букв в русском алфавите; </w:t>
            </w:r>
            <w:r w:rsidRPr="00825B1C">
              <w:rPr>
                <w:lang w:val="ru-RU"/>
              </w:rPr>
              <w:br/>
            </w:r>
            <w:r w:rsidRPr="00825B1C">
              <w:rPr>
                <w:rFonts w:ascii="Times New Roman" w:eastAsia="Times New Roman" w:hAnsi="Times New Roman"/>
                <w:color w:val="000000"/>
                <w:w w:val="97"/>
                <w:sz w:val="16"/>
                <w:lang w:val="ru-RU"/>
              </w:rPr>
              <w:t>Игровое упражнение «Повтори фрагмент алфавита»; ;</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2" w:lineRule="auto"/>
              <w:ind w:left="72" w:right="144"/>
              <w:rPr>
                <w:lang w:val="ru-RU"/>
              </w:rPr>
            </w:pPr>
            <w:r w:rsidRPr="00825B1C">
              <w:rPr>
                <w:rFonts w:ascii="Times New Roman" w:eastAsia="Times New Roman" w:hAnsi="Times New Roman"/>
                <w:color w:val="000000"/>
                <w:w w:val="97"/>
                <w:sz w:val="16"/>
                <w:lang w:val="ru-RU"/>
              </w:rPr>
              <w:t xml:space="preserve">Урок «Красна птица опереньем, а человек </w:t>
            </w:r>
            <w:r w:rsidRPr="00825B1C">
              <w:rPr>
                <w:lang w:val="ru-RU"/>
              </w:rPr>
              <w:br/>
            </w:r>
            <w:r w:rsidRPr="00825B1C">
              <w:rPr>
                <w:rFonts w:ascii="Times New Roman" w:eastAsia="Times New Roman" w:hAnsi="Times New Roman"/>
                <w:color w:val="000000"/>
                <w:w w:val="97"/>
                <w:sz w:val="16"/>
                <w:lang w:val="ru-RU"/>
              </w:rPr>
              <w:t xml:space="preserve">уменьем. Буква Ь»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/6450/</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 xml:space="preserve">/285567/ Урок «В тесноте, да не в обиде. Буквы Ь, </w:t>
            </w:r>
            <w:r w:rsidRPr="00825B1C">
              <w:rPr>
                <w:lang w:val="ru-RU"/>
              </w:rPr>
              <w:br/>
            </w:r>
            <w:r w:rsidRPr="00825B1C">
              <w:rPr>
                <w:rFonts w:ascii="Times New Roman" w:eastAsia="Times New Roman" w:hAnsi="Times New Roman"/>
                <w:color w:val="000000"/>
                <w:w w:val="97"/>
                <w:sz w:val="16"/>
                <w:lang w:val="ru-RU"/>
              </w:rPr>
              <w:t xml:space="preserve">Ъ»(РЭШ)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/6448/</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/285966/</w:t>
            </w:r>
          </w:p>
        </w:tc>
      </w:tr>
      <w:tr w:rsidR="006C3A6C" w:rsidRPr="00825B1C">
        <w:trPr>
          <w:trHeight w:hRule="exact" w:val="169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0" w:lineRule="auto"/>
              <w:jc w:val="center"/>
            </w:pPr>
            <w:r>
              <w:rPr>
                <w:rFonts w:ascii="Times New Roman" w:eastAsia="Times New Roman" w:hAnsi="Times New Roman"/>
                <w:color w:val="000000"/>
                <w:w w:val="97"/>
                <w:sz w:val="16"/>
              </w:rPr>
              <w:t>3.15.</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45" w:lineRule="auto"/>
              <w:ind w:left="72" w:right="144"/>
              <w:rPr>
                <w:lang w:val="ru-RU"/>
              </w:rPr>
            </w:pPr>
            <w:r w:rsidRPr="00825B1C">
              <w:rPr>
                <w:rFonts w:ascii="Times New Roman" w:eastAsia="Times New Roman" w:hAnsi="Times New Roman"/>
                <w:color w:val="000000"/>
                <w:w w:val="97"/>
                <w:sz w:val="16"/>
                <w:lang w:val="ru-RU"/>
              </w:rPr>
              <w:t>Знакомство с русским алфавитом как последовательностью букв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45" w:lineRule="auto"/>
              <w:jc w:val="center"/>
            </w:pPr>
            <w:r>
              <w:rPr>
                <w:rFonts w:ascii="Times New Roman" w:eastAsia="Times New Roman" w:hAnsi="Times New Roman"/>
                <w:color w:val="000000"/>
                <w:w w:val="97"/>
                <w:sz w:val="16"/>
              </w:rPr>
              <w:t>03.02.2023 06.02.2023</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54" w:lineRule="auto"/>
              <w:ind w:left="72" w:right="144"/>
              <w:rPr>
                <w:lang w:val="ru-RU"/>
              </w:rPr>
            </w:pPr>
            <w:r w:rsidRPr="00825B1C">
              <w:rPr>
                <w:rFonts w:ascii="Times New Roman" w:eastAsia="Times New Roman" w:hAnsi="Times New Roman"/>
                <w:color w:val="000000"/>
                <w:w w:val="97"/>
                <w:sz w:val="16"/>
                <w:lang w:val="ru-RU"/>
              </w:rPr>
              <w:t xml:space="preserve">Рассказ учителя об истории русского алфавита; </w:t>
            </w:r>
            <w:r w:rsidRPr="00825B1C">
              <w:rPr>
                <w:lang w:val="ru-RU"/>
              </w:rPr>
              <w:br/>
            </w:r>
            <w:r w:rsidRPr="00825B1C">
              <w:rPr>
                <w:rFonts w:ascii="Times New Roman" w:eastAsia="Times New Roman" w:hAnsi="Times New Roman"/>
                <w:color w:val="000000"/>
                <w:w w:val="97"/>
                <w:sz w:val="16"/>
                <w:lang w:val="ru-RU"/>
              </w:rPr>
              <w:t xml:space="preserve">о значении алфавита для систематизации информации; о важности знания последовательности букв в русском алфавите; </w:t>
            </w:r>
            <w:r w:rsidRPr="00825B1C">
              <w:rPr>
                <w:lang w:val="ru-RU"/>
              </w:rPr>
              <w:br/>
            </w:r>
            <w:r w:rsidRPr="00825B1C">
              <w:rPr>
                <w:rFonts w:ascii="Times New Roman" w:eastAsia="Times New Roman" w:hAnsi="Times New Roman"/>
                <w:color w:val="000000"/>
                <w:w w:val="97"/>
                <w:sz w:val="16"/>
                <w:lang w:val="ru-RU"/>
              </w:rPr>
              <w:t xml:space="preserve">Игровое упражнение «Повтори фрагмент алфавита»; Игра-соревнование «Повтори алфавит»; </w:t>
            </w:r>
            <w:r w:rsidRPr="00825B1C">
              <w:rPr>
                <w:lang w:val="ru-RU"/>
              </w:rPr>
              <w:br/>
            </w:r>
            <w:r w:rsidRPr="00825B1C">
              <w:rPr>
                <w:rFonts w:ascii="Times New Roman" w:eastAsia="Times New Roman" w:hAnsi="Times New Roman"/>
                <w:color w:val="000000"/>
                <w:w w:val="97"/>
                <w:sz w:val="16"/>
                <w:lang w:val="ru-RU"/>
              </w:rPr>
              <w:t>Совместное выполнение упражнения «Запиши слова по алфавиту»;;</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0"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52" w:lineRule="auto"/>
              <w:ind w:left="72" w:right="144"/>
              <w:rPr>
                <w:lang w:val="ru-RU"/>
              </w:rPr>
            </w:pPr>
            <w:r w:rsidRPr="00825B1C">
              <w:rPr>
                <w:rFonts w:ascii="Times New Roman" w:eastAsia="Times New Roman" w:hAnsi="Times New Roman"/>
                <w:color w:val="000000"/>
                <w:w w:val="97"/>
                <w:sz w:val="16"/>
                <w:lang w:val="ru-RU"/>
              </w:rPr>
              <w:t xml:space="preserve">Урок «А. Пушкин. Отрывок из «Сказки о </w:t>
            </w:r>
            <w:r w:rsidRPr="00825B1C">
              <w:rPr>
                <w:lang w:val="ru-RU"/>
              </w:rPr>
              <w:br/>
            </w:r>
            <w:r w:rsidRPr="00825B1C">
              <w:rPr>
                <w:rFonts w:ascii="Times New Roman" w:eastAsia="Times New Roman" w:hAnsi="Times New Roman"/>
                <w:color w:val="000000"/>
                <w:w w:val="97"/>
                <w:sz w:val="16"/>
                <w:lang w:val="ru-RU"/>
              </w:rPr>
              <w:t xml:space="preserve">мёртвой царевне…». Алфавит»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/6449/</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 xml:space="preserve">/285764/ Урок «С. Маршак «Автобус номер двадцать шесть. Знакомство с алфавитом»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/6451/</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/285871/</w:t>
            </w:r>
          </w:p>
        </w:tc>
      </w:tr>
      <w:tr w:rsidR="006C3A6C">
        <w:trPr>
          <w:trHeight w:hRule="exact" w:val="348"/>
        </w:trPr>
        <w:tc>
          <w:tcPr>
            <w:tcW w:w="302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70</w:t>
            </w:r>
          </w:p>
        </w:tc>
        <w:tc>
          <w:tcPr>
            <w:tcW w:w="11948"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r>
      <w:tr w:rsidR="006C3A6C">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b/>
                <w:color w:val="000000"/>
                <w:w w:val="97"/>
                <w:sz w:val="16"/>
              </w:rPr>
              <w:t>СИСТЕМАТИЧЕСКИЙ КУРС</w:t>
            </w:r>
          </w:p>
        </w:tc>
      </w:tr>
      <w:tr w:rsidR="006C3A6C" w:rsidRPr="00A10F17">
        <w:trPr>
          <w:trHeight w:hRule="exact" w:val="431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1.1.</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45" w:lineRule="auto"/>
              <w:ind w:left="72" w:right="144"/>
              <w:rPr>
                <w:lang w:val="ru-RU"/>
              </w:rPr>
            </w:pPr>
            <w:r w:rsidRPr="00825B1C">
              <w:rPr>
                <w:rFonts w:ascii="Times New Roman" w:eastAsia="Times New Roman" w:hAnsi="Times New Roman"/>
                <w:color w:val="000000"/>
                <w:w w:val="97"/>
                <w:sz w:val="16"/>
                <w:lang w:val="ru-RU"/>
              </w:rPr>
              <w:t>Сказка народная (фольклорная) и литературная (авторская)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jc w:val="center"/>
            </w:pPr>
            <w:r>
              <w:rPr>
                <w:rFonts w:ascii="Times New Roman" w:eastAsia="Times New Roman" w:hAnsi="Times New Roman"/>
                <w:color w:val="000000"/>
                <w:w w:val="97"/>
                <w:sz w:val="16"/>
              </w:rPr>
              <w:t>07.02.2023 22.02.2023</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4" w:lineRule="auto"/>
              <w:ind w:left="72" w:right="144"/>
              <w:rPr>
                <w:lang w:val="ru-RU"/>
              </w:rPr>
            </w:pPr>
            <w:r w:rsidRPr="00825B1C">
              <w:rPr>
                <w:rFonts w:ascii="Times New Roman" w:eastAsia="Times New Roman" w:hAnsi="Times New Roman"/>
                <w:color w:val="000000"/>
                <w:w w:val="97"/>
                <w:sz w:val="16"/>
                <w:lang w:val="ru-RU"/>
              </w:rPr>
              <w:t xml:space="preserve">Слушание чтения учителем фольклорных произведений (на примере русских народных сказок: «Кот; </w:t>
            </w:r>
            <w:r w:rsidRPr="00825B1C">
              <w:rPr>
                <w:lang w:val="ru-RU"/>
              </w:rPr>
              <w:br/>
            </w:r>
            <w:r w:rsidRPr="00825B1C">
              <w:rPr>
                <w:rFonts w:ascii="Times New Roman" w:eastAsia="Times New Roman" w:hAnsi="Times New Roman"/>
                <w:color w:val="000000"/>
                <w:w w:val="97"/>
                <w:sz w:val="16"/>
                <w:lang w:val="ru-RU"/>
              </w:rPr>
              <w:t>петух и лиса»;</w:t>
            </w:r>
            <w:r w:rsidRPr="00825B1C">
              <w:rPr>
                <w:lang w:val="ru-RU"/>
              </w:rPr>
              <w:br/>
            </w:r>
            <w:r w:rsidRPr="00825B1C">
              <w:rPr>
                <w:rFonts w:ascii="Times New Roman" w:eastAsia="Times New Roman" w:hAnsi="Times New Roman"/>
                <w:color w:val="000000"/>
                <w:w w:val="97"/>
                <w:sz w:val="16"/>
                <w:lang w:val="ru-RU"/>
              </w:rPr>
              <w:t>«Кот и лиса»;</w:t>
            </w:r>
            <w:r w:rsidRPr="00825B1C">
              <w:rPr>
                <w:lang w:val="ru-RU"/>
              </w:rPr>
              <w:br/>
            </w:r>
            <w:r w:rsidRPr="00825B1C">
              <w:rPr>
                <w:rFonts w:ascii="Times New Roman" w:eastAsia="Times New Roman" w:hAnsi="Times New Roman"/>
                <w:color w:val="000000"/>
                <w:w w:val="97"/>
                <w:sz w:val="16"/>
                <w:lang w:val="ru-RU"/>
              </w:rPr>
              <w:t>«Жихарка»;</w:t>
            </w:r>
            <w:r w:rsidRPr="00825B1C">
              <w:rPr>
                <w:lang w:val="ru-RU"/>
              </w:rPr>
              <w:br/>
            </w:r>
            <w:r w:rsidRPr="00825B1C">
              <w:rPr>
                <w:rFonts w:ascii="Times New Roman" w:eastAsia="Times New Roman" w:hAnsi="Times New Roman"/>
                <w:color w:val="000000"/>
                <w:w w:val="97"/>
                <w:sz w:val="16"/>
                <w:lang w:val="ru-RU"/>
              </w:rPr>
              <w:t xml:space="preserve">«Лисичка- сестричка и волк» и литературных </w:t>
            </w:r>
            <w:r w:rsidRPr="00825B1C">
              <w:rPr>
                <w:lang w:val="ru-RU"/>
              </w:rPr>
              <w:br/>
            </w:r>
            <w:r w:rsidRPr="00825B1C">
              <w:rPr>
                <w:rFonts w:ascii="Times New Roman" w:eastAsia="Times New Roman" w:hAnsi="Times New Roman"/>
                <w:color w:val="000000"/>
                <w:w w:val="97"/>
                <w:sz w:val="16"/>
                <w:lang w:val="ru-RU"/>
              </w:rPr>
              <w:t xml:space="preserve">(авторских): К. И. Чуковский «Путаница»; </w:t>
            </w:r>
            <w:r w:rsidRPr="00825B1C">
              <w:rPr>
                <w:lang w:val="ru-RU"/>
              </w:rPr>
              <w:br/>
            </w:r>
            <w:r w:rsidRPr="00825B1C">
              <w:rPr>
                <w:rFonts w:ascii="Times New Roman" w:eastAsia="Times New Roman" w:hAnsi="Times New Roman"/>
                <w:color w:val="000000"/>
                <w:w w:val="97"/>
                <w:sz w:val="16"/>
                <w:lang w:val="ru-RU"/>
              </w:rPr>
              <w:t>;</w:t>
            </w:r>
            <w:r w:rsidRPr="00825B1C">
              <w:rPr>
                <w:lang w:val="ru-RU"/>
              </w:rPr>
              <w:br/>
            </w:r>
            <w:r w:rsidRPr="00825B1C">
              <w:rPr>
                <w:rFonts w:ascii="Times New Roman" w:eastAsia="Times New Roman" w:hAnsi="Times New Roman"/>
                <w:color w:val="000000"/>
                <w:w w:val="97"/>
                <w:sz w:val="16"/>
                <w:lang w:val="ru-RU"/>
              </w:rPr>
              <w:t>«Айболит»;</w:t>
            </w:r>
            <w:r w:rsidRPr="00825B1C">
              <w:rPr>
                <w:lang w:val="ru-RU"/>
              </w:rPr>
              <w:br/>
            </w:r>
            <w:r w:rsidRPr="00825B1C">
              <w:rPr>
                <w:rFonts w:ascii="Times New Roman" w:eastAsia="Times New Roman" w:hAnsi="Times New Roman"/>
                <w:color w:val="000000"/>
                <w:w w:val="97"/>
                <w:sz w:val="16"/>
                <w:lang w:val="ru-RU"/>
              </w:rPr>
              <w:t xml:space="preserve">«Муха-Цокотуха»; </w:t>
            </w:r>
            <w:r w:rsidRPr="00825B1C">
              <w:rPr>
                <w:lang w:val="ru-RU"/>
              </w:rPr>
              <w:br/>
            </w:r>
            <w:r w:rsidRPr="00825B1C">
              <w:rPr>
                <w:rFonts w:ascii="Times New Roman" w:eastAsia="Times New Roman" w:hAnsi="Times New Roman"/>
                <w:color w:val="000000"/>
                <w:w w:val="97"/>
                <w:sz w:val="16"/>
                <w:lang w:val="ru-RU"/>
              </w:rPr>
              <w:t xml:space="preserve">С Я Маршак «Тихая сказка»; </w:t>
            </w:r>
            <w:r w:rsidRPr="00825B1C">
              <w:rPr>
                <w:lang w:val="ru-RU"/>
              </w:rPr>
              <w:br/>
            </w:r>
            <w:r w:rsidRPr="00825B1C">
              <w:rPr>
                <w:rFonts w:ascii="Times New Roman" w:eastAsia="Times New Roman" w:hAnsi="Times New Roman"/>
                <w:color w:val="000000"/>
                <w:w w:val="97"/>
                <w:sz w:val="16"/>
                <w:lang w:val="ru-RU"/>
              </w:rPr>
              <w:t xml:space="preserve">В. Г. Сутеев «Палочка- выручалочка»); </w:t>
            </w:r>
            <w:r w:rsidRPr="00825B1C">
              <w:rPr>
                <w:lang w:val="ru-RU"/>
              </w:rPr>
              <w:br/>
            </w:r>
            <w:r w:rsidRPr="00825B1C">
              <w:rPr>
                <w:rFonts w:ascii="Times New Roman" w:eastAsia="Times New Roman" w:hAnsi="Times New Roman"/>
                <w:color w:val="000000"/>
                <w:w w:val="97"/>
                <w:sz w:val="16"/>
                <w:lang w:val="ru-RU"/>
              </w:rPr>
              <w:t xml:space="preserve">Учебный диалог: обсуждение вопросов — какова тема сказки; </w:t>
            </w:r>
            <w:r w:rsidRPr="00825B1C">
              <w:rPr>
                <w:lang w:val="ru-RU"/>
              </w:rPr>
              <w:br/>
            </w:r>
            <w:r w:rsidRPr="00825B1C">
              <w:rPr>
                <w:rFonts w:ascii="Times New Roman" w:eastAsia="Times New Roman" w:hAnsi="Times New Roman"/>
                <w:color w:val="000000"/>
                <w:w w:val="97"/>
                <w:sz w:val="16"/>
                <w:lang w:val="ru-RU"/>
              </w:rPr>
              <w:t>кто её герои;</w:t>
            </w:r>
            <w:r w:rsidRPr="00825B1C">
              <w:rPr>
                <w:lang w:val="ru-RU"/>
              </w:rPr>
              <w:br/>
            </w:r>
            <w:r w:rsidRPr="00825B1C">
              <w:rPr>
                <w:rFonts w:ascii="Times New Roman" w:eastAsia="Times New Roman" w:hAnsi="Times New Roman"/>
                <w:color w:val="000000"/>
                <w:w w:val="97"/>
                <w:sz w:val="16"/>
                <w:lang w:val="ru-RU"/>
              </w:rPr>
              <w:t xml:space="preserve">что произошло (что происходило) в сказке; </w:t>
            </w:r>
            <w:r w:rsidRPr="00825B1C">
              <w:rPr>
                <w:lang w:val="ru-RU"/>
              </w:rPr>
              <w:br/>
            </w:r>
            <w:r w:rsidRPr="00825B1C">
              <w:rPr>
                <w:rFonts w:ascii="Times New Roman" w:eastAsia="Times New Roman" w:hAnsi="Times New Roman"/>
                <w:color w:val="000000"/>
                <w:w w:val="97"/>
                <w:sz w:val="16"/>
                <w:lang w:val="ru-RU"/>
              </w:rPr>
              <w:t xml:space="preserve">Задание на формулирование предложений с </w:t>
            </w:r>
            <w:r w:rsidRPr="00825B1C">
              <w:rPr>
                <w:lang w:val="ru-RU"/>
              </w:rPr>
              <w:br/>
            </w:r>
            <w:r w:rsidRPr="00825B1C">
              <w:rPr>
                <w:rFonts w:ascii="Times New Roman" w:eastAsia="Times New Roman" w:hAnsi="Times New Roman"/>
                <w:color w:val="000000"/>
                <w:w w:val="97"/>
                <w:sz w:val="16"/>
                <w:lang w:val="ru-RU"/>
              </w:rPr>
              <w:t xml:space="preserve">использованием вопросительного слова с учётом </w:t>
            </w:r>
            <w:r w:rsidRPr="00825B1C">
              <w:rPr>
                <w:lang w:val="ru-RU"/>
              </w:rPr>
              <w:br/>
            </w:r>
            <w:r w:rsidRPr="00825B1C">
              <w:rPr>
                <w:rFonts w:ascii="Times New Roman" w:eastAsia="Times New Roman" w:hAnsi="Times New Roman"/>
                <w:color w:val="000000"/>
                <w:w w:val="97"/>
                <w:sz w:val="16"/>
                <w:lang w:val="ru-RU"/>
              </w:rPr>
              <w:t>фактического содержания текста (где? как? когда?</w:t>
            </w:r>
          </w:p>
          <w:p w:rsidR="006C3A6C" w:rsidRDefault="00EE4671">
            <w:pPr>
              <w:autoSpaceDE w:val="0"/>
              <w:autoSpaceDN w:val="0"/>
              <w:spacing w:before="20" w:after="0" w:line="245" w:lineRule="auto"/>
              <w:ind w:left="72" w:right="3168"/>
            </w:pPr>
            <w:r>
              <w:rPr>
                <w:rFonts w:ascii="Times New Roman" w:eastAsia="Times New Roman" w:hAnsi="Times New Roman"/>
                <w:color w:val="000000"/>
                <w:w w:val="97"/>
                <w:sz w:val="16"/>
              </w:rPr>
              <w:t xml:space="preserve">почему?); </w:t>
            </w:r>
            <w:r>
              <w:br/>
            </w:r>
            <w:r>
              <w:rPr>
                <w:rFonts w:ascii="Times New Roman" w:eastAsia="Times New Roman" w:hAnsi="Times New Roman"/>
                <w:color w:val="000000"/>
                <w:w w:val="97"/>
                <w:sz w:val="16"/>
              </w:rPr>
              <w:t>;</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Устный 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2" w:lineRule="auto"/>
              <w:ind w:left="72" w:right="144"/>
              <w:rPr>
                <w:lang w:val="ru-RU"/>
              </w:rPr>
            </w:pPr>
            <w:r w:rsidRPr="00825B1C">
              <w:rPr>
                <w:rFonts w:ascii="Times New Roman" w:eastAsia="Times New Roman" w:hAnsi="Times New Roman"/>
                <w:color w:val="000000"/>
                <w:w w:val="97"/>
                <w:sz w:val="16"/>
                <w:lang w:val="ru-RU"/>
              </w:rPr>
              <w:t xml:space="preserve">Урок «В. Данько «Загадочные буквы. Элементы книги (учебника)»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/6458/</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/285805/ Урок «К.И. Чуковский «Путаница»,</w:t>
            </w:r>
            <w:r w:rsidRPr="00825B1C">
              <w:rPr>
                <w:lang w:val="ru-RU"/>
              </w:rPr>
              <w:br/>
            </w:r>
            <w:r w:rsidRPr="00825B1C">
              <w:rPr>
                <w:rFonts w:ascii="Times New Roman" w:eastAsia="Times New Roman" w:hAnsi="Times New Roman"/>
                <w:color w:val="000000"/>
                <w:w w:val="97"/>
                <w:sz w:val="16"/>
                <w:lang w:val="ru-RU"/>
              </w:rPr>
              <w:t xml:space="preserve">«Радость»(РЭШ)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/4256/</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/199025/</w:t>
            </w:r>
          </w:p>
        </w:tc>
      </w:tr>
    </w:tbl>
    <w:p w:rsidR="006C3A6C" w:rsidRPr="00825B1C" w:rsidRDefault="006C3A6C">
      <w:pPr>
        <w:autoSpaceDE w:val="0"/>
        <w:autoSpaceDN w:val="0"/>
        <w:spacing w:after="0" w:line="14" w:lineRule="exact"/>
        <w:rPr>
          <w:lang w:val="ru-RU"/>
        </w:rPr>
      </w:pPr>
    </w:p>
    <w:p w:rsidR="006C3A6C" w:rsidRPr="00825B1C" w:rsidRDefault="006C3A6C">
      <w:pPr>
        <w:rPr>
          <w:lang w:val="ru-RU"/>
        </w:rPr>
        <w:sectPr w:rsidR="006C3A6C" w:rsidRPr="00825B1C">
          <w:pgSz w:w="16840" w:h="11900"/>
          <w:pgMar w:top="284" w:right="640" w:bottom="1440" w:left="666" w:header="720" w:footer="720" w:gutter="0"/>
          <w:cols w:space="720" w:equalWidth="0">
            <w:col w:w="15534" w:space="0"/>
          </w:cols>
          <w:docGrid w:linePitch="360"/>
        </w:sectPr>
      </w:pPr>
    </w:p>
    <w:p w:rsidR="006C3A6C" w:rsidRPr="00825B1C" w:rsidRDefault="006C3A6C">
      <w:pPr>
        <w:autoSpaceDE w:val="0"/>
        <w:autoSpaceDN w:val="0"/>
        <w:spacing w:after="66" w:line="220" w:lineRule="exact"/>
        <w:rPr>
          <w:lang w:val="ru-RU"/>
        </w:rPr>
      </w:pPr>
    </w:p>
    <w:tbl>
      <w:tblPr>
        <w:tblW w:w="0" w:type="auto"/>
        <w:tblInd w:w="6" w:type="dxa"/>
        <w:tblLayout w:type="fixed"/>
        <w:tblLook w:val="04A0"/>
      </w:tblPr>
      <w:tblGrid>
        <w:gridCol w:w="468"/>
        <w:gridCol w:w="2558"/>
        <w:gridCol w:w="528"/>
        <w:gridCol w:w="1104"/>
        <w:gridCol w:w="1142"/>
        <w:gridCol w:w="864"/>
        <w:gridCol w:w="3986"/>
        <w:gridCol w:w="1284"/>
        <w:gridCol w:w="3568"/>
      </w:tblGrid>
      <w:tr w:rsidR="006C3A6C" w:rsidRPr="00825B1C">
        <w:trPr>
          <w:trHeight w:hRule="exact" w:val="66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1.2.</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30" w:lineRule="auto"/>
              <w:ind w:left="72"/>
              <w:rPr>
                <w:lang w:val="ru-RU"/>
              </w:rPr>
            </w:pPr>
            <w:r w:rsidRPr="00825B1C">
              <w:rPr>
                <w:rFonts w:ascii="Times New Roman" w:eastAsia="Times New Roman" w:hAnsi="Times New Roman"/>
                <w:color w:val="000000"/>
                <w:w w:val="97"/>
                <w:sz w:val="16"/>
                <w:lang w:val="ru-RU"/>
              </w:rPr>
              <w:t>Произведения о детях и для детей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9</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jc w:val="center"/>
            </w:pPr>
            <w:r>
              <w:rPr>
                <w:rFonts w:ascii="Times New Roman" w:eastAsia="Times New Roman" w:hAnsi="Times New Roman"/>
                <w:color w:val="000000"/>
                <w:w w:val="97"/>
                <w:sz w:val="16"/>
              </w:rPr>
              <w:t>27.02.2023 13.03.2023</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7" w:lineRule="auto"/>
              <w:ind w:left="72" w:right="144"/>
              <w:rPr>
                <w:lang w:val="ru-RU"/>
              </w:rPr>
            </w:pPr>
            <w:r w:rsidRPr="00825B1C">
              <w:rPr>
                <w:rFonts w:ascii="Times New Roman" w:eastAsia="Times New Roman" w:hAnsi="Times New Roman"/>
                <w:color w:val="000000"/>
                <w:w w:val="97"/>
                <w:sz w:val="16"/>
                <w:lang w:val="ru-RU"/>
              </w:rPr>
              <w:t>Упражнение в чтении вслух разножанровых</w:t>
            </w:r>
            <w:r w:rsidRPr="00825B1C">
              <w:rPr>
                <w:lang w:val="ru-RU"/>
              </w:rPr>
              <w:br/>
            </w:r>
            <w:r w:rsidRPr="00825B1C">
              <w:rPr>
                <w:rFonts w:ascii="Times New Roman" w:eastAsia="Times New Roman" w:hAnsi="Times New Roman"/>
                <w:color w:val="000000"/>
                <w:w w:val="97"/>
                <w:sz w:val="16"/>
                <w:lang w:val="ru-RU"/>
              </w:rPr>
              <w:t xml:space="preserve">произведений о детях (использовать слоговое плавное чтение с переходомна чтение словами без пропусков и; перестановок букв и слогов); </w:t>
            </w:r>
            <w:r w:rsidRPr="00825B1C">
              <w:rPr>
                <w:lang w:val="ru-RU"/>
              </w:rPr>
              <w:br/>
            </w:r>
            <w:r w:rsidRPr="00825B1C">
              <w:rPr>
                <w:rFonts w:ascii="Times New Roman" w:eastAsia="Times New Roman" w:hAnsi="Times New Roman"/>
                <w:color w:val="000000"/>
                <w:w w:val="97"/>
                <w:sz w:val="16"/>
                <w:lang w:val="ru-RU"/>
              </w:rPr>
              <w:t xml:space="preserve">Не менее шести произведений по выбору; </w:t>
            </w:r>
            <w:r w:rsidRPr="00825B1C">
              <w:rPr>
                <w:lang w:val="ru-RU"/>
              </w:rPr>
              <w:br/>
            </w:r>
            <w:r w:rsidRPr="00825B1C">
              <w:rPr>
                <w:rFonts w:ascii="Times New Roman" w:eastAsia="Times New Roman" w:hAnsi="Times New Roman"/>
                <w:color w:val="000000"/>
                <w:w w:val="97"/>
                <w:sz w:val="16"/>
                <w:lang w:val="ru-RU"/>
              </w:rPr>
              <w:t>например: К. Д. Ушинский «Играющие собаки»;</w:t>
            </w:r>
            <w:r w:rsidRPr="00825B1C">
              <w:rPr>
                <w:lang w:val="ru-RU"/>
              </w:rPr>
              <w:br/>
            </w:r>
            <w:r w:rsidRPr="00825B1C">
              <w:rPr>
                <w:rFonts w:ascii="Times New Roman" w:eastAsia="Times New Roman" w:hAnsi="Times New Roman"/>
                <w:color w:val="000000"/>
                <w:w w:val="97"/>
                <w:sz w:val="16"/>
                <w:lang w:val="ru-RU"/>
              </w:rPr>
              <w:t xml:space="preserve">«Худо тому; </w:t>
            </w:r>
            <w:r w:rsidRPr="00825B1C">
              <w:rPr>
                <w:lang w:val="ru-RU"/>
              </w:rPr>
              <w:br/>
            </w:r>
            <w:r w:rsidRPr="00825B1C">
              <w:rPr>
                <w:rFonts w:ascii="Times New Roman" w:eastAsia="Times New Roman" w:hAnsi="Times New Roman"/>
                <w:color w:val="000000"/>
                <w:w w:val="97"/>
                <w:sz w:val="16"/>
                <w:lang w:val="ru-RU"/>
              </w:rPr>
              <w:t xml:space="preserve">кто добра не делает никому»; </w:t>
            </w:r>
            <w:r w:rsidRPr="00825B1C">
              <w:rPr>
                <w:lang w:val="ru-RU"/>
              </w:rPr>
              <w:br/>
            </w:r>
            <w:r w:rsidRPr="00825B1C">
              <w:rPr>
                <w:rFonts w:ascii="Times New Roman" w:eastAsia="Times New Roman" w:hAnsi="Times New Roman"/>
                <w:color w:val="000000"/>
                <w:w w:val="97"/>
                <w:sz w:val="16"/>
                <w:lang w:val="ru-RU"/>
              </w:rPr>
              <w:t xml:space="preserve">Л. Н. Толстой «Косточка»; </w:t>
            </w:r>
            <w:r w:rsidRPr="00825B1C">
              <w:rPr>
                <w:lang w:val="ru-RU"/>
              </w:rPr>
              <w:br/>
            </w:r>
            <w:r w:rsidRPr="00825B1C">
              <w:rPr>
                <w:rFonts w:ascii="Times New Roman" w:eastAsia="Times New Roman" w:hAnsi="Times New Roman"/>
                <w:color w:val="000000"/>
                <w:w w:val="97"/>
                <w:sz w:val="16"/>
                <w:lang w:val="ru-RU"/>
              </w:rPr>
              <w:t xml:space="preserve">В. Г. Сутеев «Чей же гриб?»; </w:t>
            </w:r>
            <w:r w:rsidRPr="00825B1C">
              <w:rPr>
                <w:lang w:val="ru-RU"/>
              </w:rPr>
              <w:br/>
            </w:r>
            <w:r w:rsidRPr="00825B1C">
              <w:rPr>
                <w:rFonts w:ascii="Times New Roman" w:eastAsia="Times New Roman" w:hAnsi="Times New Roman"/>
                <w:color w:val="000000"/>
                <w:w w:val="97"/>
                <w:sz w:val="16"/>
                <w:lang w:val="ru-RU"/>
              </w:rPr>
              <w:t>Е. А. Пермяк «Самое страшное»;</w:t>
            </w:r>
            <w:r w:rsidRPr="00825B1C">
              <w:rPr>
                <w:lang w:val="ru-RU"/>
              </w:rPr>
              <w:br/>
            </w:r>
            <w:r w:rsidRPr="00825B1C">
              <w:rPr>
                <w:rFonts w:ascii="Times New Roman" w:eastAsia="Times New Roman" w:hAnsi="Times New Roman"/>
                <w:color w:val="000000"/>
                <w:w w:val="97"/>
                <w:sz w:val="16"/>
                <w:lang w:val="ru-RU"/>
              </w:rPr>
              <w:t xml:space="preserve">«Торопливый ножик»; </w:t>
            </w:r>
            <w:r w:rsidRPr="00825B1C">
              <w:rPr>
                <w:lang w:val="ru-RU"/>
              </w:rPr>
              <w:br/>
            </w:r>
            <w:r w:rsidRPr="00825B1C">
              <w:rPr>
                <w:rFonts w:ascii="Times New Roman" w:eastAsia="Times New Roman" w:hAnsi="Times New Roman"/>
                <w:color w:val="000000"/>
                <w:w w:val="97"/>
                <w:sz w:val="16"/>
                <w:lang w:val="ru-RU"/>
              </w:rPr>
              <w:t>В. А. Осеева «Плохо»;</w:t>
            </w:r>
            <w:r w:rsidRPr="00825B1C">
              <w:rPr>
                <w:lang w:val="ru-RU"/>
              </w:rPr>
              <w:br/>
            </w:r>
            <w:r w:rsidRPr="00825B1C">
              <w:rPr>
                <w:rFonts w:ascii="Times New Roman" w:eastAsia="Times New Roman" w:hAnsi="Times New Roman"/>
                <w:color w:val="000000"/>
                <w:w w:val="97"/>
                <w:sz w:val="16"/>
                <w:lang w:val="ru-RU"/>
              </w:rPr>
              <w:t xml:space="preserve">«Три товарища»; </w:t>
            </w:r>
            <w:r w:rsidRPr="00825B1C">
              <w:rPr>
                <w:lang w:val="ru-RU"/>
              </w:rPr>
              <w:br/>
            </w:r>
            <w:r w:rsidRPr="00825B1C">
              <w:rPr>
                <w:rFonts w:ascii="Times New Roman" w:eastAsia="Times New Roman" w:hAnsi="Times New Roman"/>
                <w:color w:val="000000"/>
                <w:w w:val="97"/>
                <w:sz w:val="16"/>
                <w:lang w:val="ru-RU"/>
              </w:rPr>
              <w:t xml:space="preserve">А. Л. Барто «Подари; </w:t>
            </w:r>
            <w:r w:rsidRPr="00825B1C">
              <w:rPr>
                <w:lang w:val="ru-RU"/>
              </w:rPr>
              <w:br/>
            </w:r>
            <w:r w:rsidRPr="00825B1C">
              <w:rPr>
                <w:rFonts w:ascii="Times New Roman" w:eastAsia="Times New Roman" w:hAnsi="Times New Roman"/>
                <w:color w:val="000000"/>
                <w:w w:val="97"/>
                <w:sz w:val="16"/>
                <w:lang w:val="ru-RU"/>
              </w:rPr>
              <w:t>подари…»;</w:t>
            </w:r>
            <w:r w:rsidRPr="00825B1C">
              <w:rPr>
                <w:lang w:val="ru-RU"/>
              </w:rPr>
              <w:br/>
            </w:r>
            <w:r w:rsidRPr="00825B1C">
              <w:rPr>
                <w:rFonts w:ascii="Times New Roman" w:eastAsia="Times New Roman" w:hAnsi="Times New Roman"/>
                <w:color w:val="000000"/>
                <w:w w:val="97"/>
                <w:sz w:val="16"/>
                <w:lang w:val="ru-RU"/>
              </w:rPr>
              <w:t xml:space="preserve">«Я —лишний»; </w:t>
            </w:r>
            <w:r w:rsidRPr="00825B1C">
              <w:rPr>
                <w:lang w:val="ru-RU"/>
              </w:rPr>
              <w:br/>
            </w:r>
            <w:r w:rsidRPr="00825B1C">
              <w:rPr>
                <w:rFonts w:ascii="Times New Roman" w:eastAsia="Times New Roman" w:hAnsi="Times New Roman"/>
                <w:color w:val="000000"/>
                <w:w w:val="97"/>
                <w:sz w:val="16"/>
                <w:lang w:val="ru-RU"/>
              </w:rPr>
              <w:t xml:space="preserve">Н. М. Артюхова «Саша-дразнилка»; </w:t>
            </w:r>
            <w:r w:rsidRPr="00825B1C">
              <w:rPr>
                <w:lang w:val="ru-RU"/>
              </w:rPr>
              <w:br/>
            </w:r>
            <w:r w:rsidRPr="00825B1C">
              <w:rPr>
                <w:rFonts w:ascii="Times New Roman" w:eastAsia="Times New Roman" w:hAnsi="Times New Roman"/>
                <w:color w:val="000000"/>
                <w:w w:val="97"/>
                <w:sz w:val="16"/>
                <w:lang w:val="ru-RU"/>
              </w:rPr>
              <w:t xml:space="preserve">Ю. И. Ермолаев «Лучший друг»; </w:t>
            </w:r>
            <w:r w:rsidRPr="00825B1C">
              <w:rPr>
                <w:lang w:val="ru-RU"/>
              </w:rPr>
              <w:br/>
            </w:r>
            <w:r w:rsidRPr="00825B1C">
              <w:rPr>
                <w:rFonts w:ascii="Times New Roman" w:eastAsia="Times New Roman" w:hAnsi="Times New Roman"/>
                <w:color w:val="000000"/>
                <w:w w:val="97"/>
                <w:sz w:val="16"/>
                <w:lang w:val="ru-RU"/>
              </w:rPr>
              <w:t xml:space="preserve">Р.; </w:t>
            </w:r>
            <w:r w:rsidRPr="00825B1C">
              <w:rPr>
                <w:lang w:val="ru-RU"/>
              </w:rPr>
              <w:br/>
            </w:r>
            <w:r w:rsidRPr="00825B1C">
              <w:rPr>
                <w:rFonts w:ascii="Times New Roman" w:eastAsia="Times New Roman" w:hAnsi="Times New Roman"/>
                <w:color w:val="000000"/>
                <w:w w:val="97"/>
                <w:sz w:val="16"/>
                <w:lang w:val="ru-RU"/>
              </w:rPr>
              <w:t xml:space="preserve">; </w:t>
            </w:r>
            <w:r w:rsidRPr="00825B1C">
              <w:rPr>
                <w:lang w:val="ru-RU"/>
              </w:rPr>
              <w:br/>
            </w:r>
            <w:r w:rsidRPr="00825B1C">
              <w:rPr>
                <w:rFonts w:ascii="Times New Roman" w:eastAsia="Times New Roman" w:hAnsi="Times New Roman"/>
                <w:color w:val="000000"/>
                <w:w w:val="97"/>
                <w:sz w:val="16"/>
                <w:lang w:val="ru-RU"/>
              </w:rPr>
              <w:t xml:space="preserve">С. Сеф «Совет»; </w:t>
            </w:r>
            <w:r w:rsidRPr="00825B1C">
              <w:rPr>
                <w:lang w:val="ru-RU"/>
              </w:rPr>
              <w:br/>
            </w:r>
            <w:r w:rsidRPr="00825B1C">
              <w:rPr>
                <w:rFonts w:ascii="Times New Roman" w:eastAsia="Times New Roman" w:hAnsi="Times New Roman"/>
                <w:color w:val="000000"/>
                <w:w w:val="97"/>
                <w:sz w:val="16"/>
                <w:lang w:val="ru-RU"/>
              </w:rPr>
              <w:t xml:space="preserve">Беседа по выявлению понимания прочитанного </w:t>
            </w:r>
            <w:r w:rsidRPr="00825B1C">
              <w:rPr>
                <w:lang w:val="ru-RU"/>
              </w:rPr>
              <w:br/>
            </w:r>
            <w:r w:rsidRPr="00825B1C">
              <w:rPr>
                <w:rFonts w:ascii="Times New Roman" w:eastAsia="Times New Roman" w:hAnsi="Times New Roman"/>
                <w:color w:val="000000"/>
                <w:w w:val="97"/>
                <w:sz w:val="16"/>
                <w:lang w:val="ru-RU"/>
              </w:rPr>
              <w:t xml:space="preserve">произведения: ответы на вопросы о впечатлении от произведения; </w:t>
            </w:r>
            <w:r w:rsidRPr="00825B1C">
              <w:rPr>
                <w:lang w:val="ru-RU"/>
              </w:rPr>
              <w:br/>
            </w:r>
            <w:r w:rsidRPr="00825B1C">
              <w:rPr>
                <w:rFonts w:ascii="Times New Roman" w:eastAsia="Times New Roman" w:hAnsi="Times New Roman"/>
                <w:color w:val="000000"/>
                <w:w w:val="97"/>
                <w:sz w:val="16"/>
                <w:lang w:val="ru-RU"/>
              </w:rPr>
              <w:t xml:space="preserve">определение темы (о детях) и главной мысли </w:t>
            </w:r>
            <w:r w:rsidRPr="00825B1C">
              <w:rPr>
                <w:lang w:val="ru-RU"/>
              </w:rPr>
              <w:br/>
            </w:r>
            <w:r w:rsidRPr="00825B1C">
              <w:rPr>
                <w:rFonts w:ascii="Times New Roman" w:eastAsia="Times New Roman" w:hAnsi="Times New Roman"/>
                <w:color w:val="000000"/>
                <w:w w:val="97"/>
                <w:sz w:val="16"/>
                <w:lang w:val="ru-RU"/>
              </w:rPr>
              <w:t xml:space="preserve">произведения; </w:t>
            </w:r>
            <w:r w:rsidRPr="00825B1C">
              <w:rPr>
                <w:lang w:val="ru-RU"/>
              </w:rPr>
              <w:br/>
            </w:r>
            <w:r w:rsidRPr="00825B1C">
              <w:rPr>
                <w:rFonts w:ascii="Times New Roman" w:eastAsia="Times New Roman" w:hAnsi="Times New Roman"/>
                <w:color w:val="000000"/>
                <w:w w:val="97"/>
                <w:sz w:val="16"/>
                <w:lang w:val="ru-RU"/>
              </w:rPr>
              <w:t xml:space="preserve">анализ заголовка; </w:t>
            </w:r>
            <w:r w:rsidRPr="00825B1C">
              <w:rPr>
                <w:lang w:val="ru-RU"/>
              </w:rPr>
              <w:br/>
            </w:r>
            <w:r w:rsidRPr="00825B1C">
              <w:rPr>
                <w:rFonts w:ascii="Times New Roman" w:eastAsia="Times New Roman" w:hAnsi="Times New Roman"/>
                <w:color w:val="000000"/>
                <w:w w:val="97"/>
                <w:sz w:val="16"/>
                <w:lang w:val="ru-RU"/>
              </w:rPr>
              <w:t xml:space="preserve">Работа с текстом произведения: читать по частям; характеризовать героя; </w:t>
            </w:r>
            <w:r w:rsidRPr="00825B1C">
              <w:rPr>
                <w:lang w:val="ru-RU"/>
              </w:rPr>
              <w:br/>
            </w:r>
            <w:r w:rsidRPr="00825B1C">
              <w:rPr>
                <w:rFonts w:ascii="Times New Roman" w:eastAsia="Times New Roman" w:hAnsi="Times New Roman"/>
                <w:color w:val="000000"/>
                <w:w w:val="97"/>
                <w:sz w:val="16"/>
                <w:lang w:val="ru-RU"/>
              </w:rPr>
              <w:t xml:space="preserve">; </w:t>
            </w:r>
            <w:r w:rsidRPr="00825B1C">
              <w:rPr>
                <w:lang w:val="ru-RU"/>
              </w:rPr>
              <w:br/>
            </w:r>
            <w:r w:rsidRPr="00825B1C">
              <w:rPr>
                <w:rFonts w:ascii="Times New Roman" w:eastAsia="Times New Roman" w:hAnsi="Times New Roman"/>
                <w:color w:val="000000"/>
                <w:w w:val="97"/>
                <w:sz w:val="16"/>
                <w:lang w:val="ru-RU"/>
              </w:rPr>
              <w:t xml:space="preserve">отвечать на вопросы к тексту произведения; </w:t>
            </w:r>
            <w:r w:rsidRPr="00825B1C">
              <w:rPr>
                <w:lang w:val="ru-RU"/>
              </w:rPr>
              <w:br/>
            </w:r>
            <w:r w:rsidRPr="00825B1C">
              <w:rPr>
                <w:rFonts w:ascii="Times New Roman" w:eastAsia="Times New Roman" w:hAnsi="Times New Roman"/>
                <w:color w:val="000000"/>
                <w:w w:val="97"/>
                <w:sz w:val="16"/>
                <w:lang w:val="ru-RU"/>
              </w:rPr>
              <w:t xml:space="preserve">подтверждая ответ примерами из текста; </w:t>
            </w:r>
            <w:r w:rsidRPr="00825B1C">
              <w:rPr>
                <w:lang w:val="ru-RU"/>
              </w:rPr>
              <w:br/>
            </w:r>
            <w:r w:rsidRPr="00825B1C">
              <w:rPr>
                <w:rFonts w:ascii="Times New Roman" w:eastAsia="Times New Roman" w:hAnsi="Times New Roman"/>
                <w:color w:val="000000"/>
                <w:w w:val="97"/>
                <w:sz w:val="16"/>
                <w:lang w:val="ru-RU"/>
              </w:rPr>
              <w:t>Выразительное чтение по ролям диалогов героев;;</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30" w:lineRule="auto"/>
              <w:ind w:left="72"/>
              <w:rPr>
                <w:lang w:val="ru-RU"/>
              </w:rPr>
            </w:pPr>
            <w:r w:rsidRPr="00825B1C">
              <w:rPr>
                <w:rFonts w:ascii="Times New Roman" w:eastAsia="Times New Roman" w:hAnsi="Times New Roman"/>
                <w:color w:val="000000"/>
                <w:w w:val="97"/>
                <w:sz w:val="16"/>
                <w:lang w:val="ru-RU"/>
              </w:rPr>
              <w:t>Урок «Ю. Ермолаев. «Лучший друг». Е.</w:t>
            </w:r>
          </w:p>
          <w:p w:rsidR="006C3A6C" w:rsidRPr="00825B1C" w:rsidRDefault="00EE4671">
            <w:pPr>
              <w:autoSpaceDE w:val="0"/>
              <w:autoSpaceDN w:val="0"/>
              <w:spacing w:before="20" w:after="0" w:line="247" w:lineRule="auto"/>
              <w:ind w:left="72" w:right="144"/>
              <w:rPr>
                <w:lang w:val="ru-RU"/>
              </w:rPr>
            </w:pPr>
            <w:r w:rsidRPr="00825B1C">
              <w:rPr>
                <w:rFonts w:ascii="Times New Roman" w:eastAsia="Times New Roman" w:hAnsi="Times New Roman"/>
                <w:color w:val="000000"/>
                <w:w w:val="97"/>
                <w:sz w:val="16"/>
                <w:lang w:val="ru-RU"/>
              </w:rPr>
              <w:t xml:space="preserve">Благинина. «Подарок». В. Орлов. «Кто </w:t>
            </w:r>
            <w:r w:rsidRPr="00825B1C">
              <w:rPr>
                <w:lang w:val="ru-RU"/>
              </w:rPr>
              <w:br/>
            </w:r>
            <w:r w:rsidRPr="00825B1C">
              <w:rPr>
                <w:rFonts w:ascii="Times New Roman" w:eastAsia="Times New Roman" w:hAnsi="Times New Roman"/>
                <w:color w:val="000000"/>
                <w:w w:val="97"/>
                <w:sz w:val="16"/>
                <w:lang w:val="ru-RU"/>
              </w:rPr>
              <w:t xml:space="preserve">первый?»»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/4194/</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/286050/</w:t>
            </w:r>
          </w:p>
        </w:tc>
      </w:tr>
      <w:tr w:rsidR="006C3A6C" w:rsidRPr="00825B1C">
        <w:trPr>
          <w:trHeight w:hRule="exact" w:val="11128"/>
        </w:trPr>
        <w:tc>
          <w:tcPr>
            <w:tcW w:w="468" w:type="dxa"/>
            <w:tcBorders>
              <w:top w:val="single" w:sz="4" w:space="0" w:color="000000"/>
              <w:left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jc w:val="center"/>
            </w:pPr>
            <w:r>
              <w:rPr>
                <w:rFonts w:ascii="Times New Roman" w:eastAsia="Times New Roman" w:hAnsi="Times New Roman"/>
                <w:color w:val="000000"/>
                <w:w w:val="97"/>
                <w:sz w:val="16"/>
              </w:rPr>
              <w:lastRenderedPageBreak/>
              <w:t>1.3.</w:t>
            </w:r>
          </w:p>
        </w:tc>
        <w:tc>
          <w:tcPr>
            <w:tcW w:w="2558" w:type="dxa"/>
            <w:tcBorders>
              <w:top w:val="single" w:sz="4" w:space="0" w:color="000000"/>
              <w:left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Произведения о родной природе</w:t>
            </w:r>
          </w:p>
        </w:tc>
        <w:tc>
          <w:tcPr>
            <w:tcW w:w="528" w:type="dxa"/>
            <w:tcBorders>
              <w:top w:val="single" w:sz="4" w:space="0" w:color="000000"/>
              <w:left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6</w:t>
            </w:r>
          </w:p>
        </w:tc>
        <w:tc>
          <w:tcPr>
            <w:tcW w:w="1104" w:type="dxa"/>
            <w:tcBorders>
              <w:top w:val="single" w:sz="4" w:space="0" w:color="000000"/>
              <w:left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right w:val="single" w:sz="4" w:space="0" w:color="000000"/>
            </w:tcBorders>
            <w:tcMar>
              <w:left w:w="0" w:type="dxa"/>
              <w:right w:w="0" w:type="dxa"/>
            </w:tcMar>
          </w:tcPr>
          <w:p w:rsidR="006C3A6C" w:rsidRDefault="00EE4671">
            <w:pPr>
              <w:autoSpaceDE w:val="0"/>
              <w:autoSpaceDN w:val="0"/>
              <w:spacing w:before="76" w:after="0" w:line="245" w:lineRule="auto"/>
              <w:jc w:val="center"/>
            </w:pPr>
            <w:r>
              <w:rPr>
                <w:rFonts w:ascii="Times New Roman" w:eastAsia="Times New Roman" w:hAnsi="Times New Roman"/>
                <w:color w:val="000000"/>
                <w:w w:val="97"/>
                <w:sz w:val="16"/>
              </w:rPr>
              <w:t>14.03.2023 23.03.2023</w:t>
            </w:r>
          </w:p>
        </w:tc>
        <w:tc>
          <w:tcPr>
            <w:tcW w:w="3986" w:type="dxa"/>
            <w:tcBorders>
              <w:top w:val="single" w:sz="4" w:space="0" w:color="000000"/>
              <w:left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57" w:lineRule="auto"/>
              <w:ind w:left="72" w:right="144"/>
              <w:rPr>
                <w:lang w:val="ru-RU"/>
              </w:rPr>
            </w:pPr>
            <w:r w:rsidRPr="00825B1C">
              <w:rPr>
                <w:rFonts w:ascii="Times New Roman" w:eastAsia="Times New Roman" w:hAnsi="Times New Roman"/>
                <w:color w:val="000000"/>
                <w:w w:val="97"/>
                <w:sz w:val="16"/>
                <w:lang w:val="ru-RU"/>
              </w:rPr>
              <w:t xml:space="preserve">Работа с текстом произведения: различение на слух стихотворного и; </w:t>
            </w:r>
            <w:r w:rsidRPr="00825B1C">
              <w:rPr>
                <w:lang w:val="ru-RU"/>
              </w:rPr>
              <w:br/>
            </w:r>
            <w:r w:rsidRPr="00825B1C">
              <w:rPr>
                <w:rFonts w:ascii="Times New Roman" w:eastAsia="Times New Roman" w:hAnsi="Times New Roman"/>
                <w:color w:val="000000"/>
                <w:w w:val="97"/>
                <w:sz w:val="16"/>
                <w:lang w:val="ru-RU"/>
              </w:rPr>
              <w:t xml:space="preserve">нестихотворного текста; </w:t>
            </w:r>
            <w:r w:rsidRPr="00825B1C">
              <w:rPr>
                <w:lang w:val="ru-RU"/>
              </w:rPr>
              <w:br/>
            </w:r>
            <w:r w:rsidRPr="00825B1C">
              <w:rPr>
                <w:rFonts w:ascii="Times New Roman" w:eastAsia="Times New Roman" w:hAnsi="Times New Roman"/>
                <w:color w:val="000000"/>
                <w:w w:val="97"/>
                <w:sz w:val="16"/>
                <w:lang w:val="ru-RU"/>
              </w:rPr>
              <w:t xml:space="preserve">определение особенностей стихотворной речи (ритм; созвучные слова (рифма); </w:t>
            </w:r>
            <w:r w:rsidRPr="00825B1C">
              <w:rPr>
                <w:lang w:val="ru-RU"/>
              </w:rPr>
              <w:br/>
            </w:r>
            <w:r w:rsidRPr="00825B1C">
              <w:rPr>
                <w:rFonts w:ascii="Times New Roman" w:eastAsia="Times New Roman" w:hAnsi="Times New Roman"/>
                <w:color w:val="000000"/>
                <w:w w:val="97"/>
                <w:sz w:val="16"/>
                <w:lang w:val="ru-RU"/>
              </w:rPr>
              <w:t xml:space="preserve">нахождение слов и словосочетаний; </w:t>
            </w:r>
            <w:r w:rsidRPr="00825B1C">
              <w:rPr>
                <w:lang w:val="ru-RU"/>
              </w:rPr>
              <w:br/>
            </w:r>
            <w:r w:rsidRPr="00825B1C">
              <w:rPr>
                <w:rFonts w:ascii="Times New Roman" w:eastAsia="Times New Roman" w:hAnsi="Times New Roman"/>
                <w:color w:val="000000"/>
                <w:w w:val="97"/>
                <w:sz w:val="16"/>
                <w:lang w:val="ru-RU"/>
              </w:rPr>
              <w:t xml:space="preserve">которые; </w:t>
            </w:r>
            <w:r w:rsidRPr="00825B1C">
              <w:rPr>
                <w:lang w:val="ru-RU"/>
              </w:rPr>
              <w:br/>
            </w:r>
            <w:r w:rsidRPr="00825B1C">
              <w:rPr>
                <w:rFonts w:ascii="Times New Roman" w:eastAsia="Times New Roman" w:hAnsi="Times New Roman"/>
                <w:color w:val="000000"/>
                <w:w w:val="97"/>
                <w:sz w:val="16"/>
                <w:lang w:val="ru-RU"/>
              </w:rPr>
              <w:t>определяют звуковой рисунок текста (например;</w:t>
            </w:r>
            <w:r w:rsidRPr="00825B1C">
              <w:rPr>
                <w:lang w:val="ru-RU"/>
              </w:rPr>
              <w:br/>
            </w:r>
            <w:r w:rsidRPr="00825B1C">
              <w:rPr>
                <w:rFonts w:ascii="Times New Roman" w:eastAsia="Times New Roman" w:hAnsi="Times New Roman"/>
                <w:color w:val="000000"/>
                <w:w w:val="97"/>
                <w:sz w:val="16"/>
                <w:lang w:val="ru-RU"/>
              </w:rPr>
              <w:t>«слышать» в тексте звуки весны;</w:t>
            </w:r>
            <w:r w:rsidRPr="00825B1C">
              <w:rPr>
                <w:lang w:val="ru-RU"/>
              </w:rPr>
              <w:br/>
            </w:r>
            <w:r w:rsidRPr="00825B1C">
              <w:rPr>
                <w:rFonts w:ascii="Times New Roman" w:eastAsia="Times New Roman" w:hAnsi="Times New Roman"/>
                <w:color w:val="000000"/>
                <w:w w:val="97"/>
                <w:sz w:val="16"/>
                <w:lang w:val="ru-RU"/>
              </w:rPr>
              <w:t>«журчание воды»;</w:t>
            </w:r>
            <w:r w:rsidRPr="00825B1C">
              <w:rPr>
                <w:lang w:val="ru-RU"/>
              </w:rPr>
              <w:br/>
            </w:r>
            <w:r w:rsidRPr="00825B1C">
              <w:rPr>
                <w:rFonts w:ascii="Times New Roman" w:eastAsia="Times New Roman" w:hAnsi="Times New Roman"/>
                <w:color w:val="000000"/>
                <w:w w:val="97"/>
                <w:sz w:val="16"/>
                <w:lang w:val="ru-RU"/>
              </w:rPr>
              <w:t xml:space="preserve">«треск и грохот ледохода»); </w:t>
            </w:r>
            <w:r w:rsidRPr="00825B1C">
              <w:rPr>
                <w:lang w:val="ru-RU"/>
              </w:rPr>
              <w:br/>
            </w:r>
            <w:r w:rsidRPr="00825B1C">
              <w:rPr>
                <w:rFonts w:ascii="Times New Roman" w:eastAsia="Times New Roman" w:hAnsi="Times New Roman"/>
                <w:color w:val="000000"/>
                <w:w w:val="97"/>
                <w:sz w:val="16"/>
                <w:lang w:val="ru-RU"/>
              </w:rPr>
              <w:t xml:space="preserve">Анализ стихотворного текста; </w:t>
            </w:r>
            <w:r w:rsidRPr="00825B1C">
              <w:rPr>
                <w:lang w:val="ru-RU"/>
              </w:rPr>
              <w:br/>
            </w:r>
            <w:r w:rsidRPr="00825B1C">
              <w:rPr>
                <w:rFonts w:ascii="Times New Roman" w:eastAsia="Times New Roman" w:hAnsi="Times New Roman"/>
                <w:color w:val="000000"/>
                <w:w w:val="97"/>
                <w:sz w:val="16"/>
                <w:lang w:val="ru-RU"/>
              </w:rPr>
              <w:t>составление интонационного рисунка с опорой на знаки препинания;</w:t>
            </w:r>
            <w:r w:rsidRPr="00825B1C">
              <w:rPr>
                <w:lang w:val="ru-RU"/>
              </w:rPr>
              <w:br/>
            </w:r>
            <w:r w:rsidRPr="00825B1C">
              <w:rPr>
                <w:rFonts w:ascii="Times New Roman" w:eastAsia="Times New Roman" w:hAnsi="Times New Roman"/>
                <w:color w:val="000000"/>
                <w:w w:val="97"/>
                <w:sz w:val="16"/>
                <w:lang w:val="ru-RU"/>
              </w:rPr>
              <w:t xml:space="preserve">Выразительное чтение стихотворений с опорой на </w:t>
            </w:r>
            <w:r w:rsidRPr="00825B1C">
              <w:rPr>
                <w:lang w:val="ru-RU"/>
              </w:rPr>
              <w:br/>
            </w:r>
            <w:r w:rsidRPr="00825B1C">
              <w:rPr>
                <w:rFonts w:ascii="Times New Roman" w:eastAsia="Times New Roman" w:hAnsi="Times New Roman"/>
                <w:color w:val="000000"/>
                <w:w w:val="97"/>
                <w:sz w:val="16"/>
                <w:lang w:val="ru-RU"/>
              </w:rPr>
              <w:t xml:space="preserve">интонационный рисунок; Сравнение произведений на одну тему разных авторов: А. Н. Майков «Ласточка примчалась…»; </w:t>
            </w:r>
            <w:r w:rsidRPr="00825B1C">
              <w:rPr>
                <w:lang w:val="ru-RU"/>
              </w:rPr>
              <w:br/>
            </w:r>
            <w:r w:rsidRPr="00825B1C">
              <w:rPr>
                <w:rFonts w:ascii="Times New Roman" w:eastAsia="Times New Roman" w:hAnsi="Times New Roman"/>
                <w:color w:val="000000"/>
                <w:w w:val="97"/>
                <w:sz w:val="16"/>
                <w:lang w:val="ru-RU"/>
              </w:rPr>
              <w:t>А. Н. Плещеев «Весна» (отрывок);</w:t>
            </w:r>
            <w:r w:rsidRPr="00825B1C">
              <w:rPr>
                <w:lang w:val="ru-RU"/>
              </w:rPr>
              <w:br/>
            </w:r>
            <w:r w:rsidRPr="00825B1C">
              <w:rPr>
                <w:rFonts w:ascii="Times New Roman" w:eastAsia="Times New Roman" w:hAnsi="Times New Roman"/>
                <w:color w:val="000000"/>
                <w:w w:val="97"/>
                <w:sz w:val="16"/>
                <w:lang w:val="ru-RU"/>
              </w:rPr>
              <w:t>«Травка зеленеет…»;</w:t>
            </w:r>
          </w:p>
        </w:tc>
        <w:tc>
          <w:tcPr>
            <w:tcW w:w="1284" w:type="dxa"/>
            <w:tcBorders>
              <w:top w:val="single" w:sz="4" w:space="0" w:color="000000"/>
              <w:left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52" w:lineRule="auto"/>
              <w:ind w:left="72" w:right="144"/>
              <w:rPr>
                <w:lang w:val="ru-RU"/>
              </w:rPr>
            </w:pPr>
            <w:r w:rsidRPr="00825B1C">
              <w:rPr>
                <w:rFonts w:ascii="Times New Roman" w:eastAsia="Times New Roman" w:hAnsi="Times New Roman"/>
                <w:color w:val="000000"/>
                <w:w w:val="97"/>
                <w:sz w:val="16"/>
                <w:lang w:val="ru-RU"/>
              </w:rPr>
              <w:t>Урок «Сергей Михалков «Бараны» Р. Сеф</w:t>
            </w:r>
            <w:r w:rsidRPr="00825B1C">
              <w:rPr>
                <w:lang w:val="ru-RU"/>
              </w:rPr>
              <w:br/>
            </w:r>
            <w:r w:rsidRPr="00825B1C">
              <w:rPr>
                <w:rFonts w:ascii="Times New Roman" w:eastAsia="Times New Roman" w:hAnsi="Times New Roman"/>
                <w:color w:val="000000"/>
                <w:w w:val="97"/>
                <w:sz w:val="16"/>
                <w:lang w:val="ru-RU"/>
              </w:rPr>
              <w:t xml:space="preserve">«Совет»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/4069/</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 xml:space="preserve">/286070/ Урок «В. Осеева. «Плохо». В. Лунин. «Никого не обижай»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/4057/</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/195747/</w:t>
            </w:r>
          </w:p>
        </w:tc>
      </w:tr>
    </w:tbl>
    <w:p w:rsidR="006C3A6C" w:rsidRPr="00825B1C" w:rsidRDefault="006C3A6C">
      <w:pPr>
        <w:autoSpaceDE w:val="0"/>
        <w:autoSpaceDN w:val="0"/>
        <w:spacing w:after="0" w:line="14" w:lineRule="exact"/>
        <w:rPr>
          <w:lang w:val="ru-RU"/>
        </w:rPr>
      </w:pPr>
    </w:p>
    <w:p w:rsidR="006C3A6C" w:rsidRPr="00825B1C" w:rsidRDefault="006C3A6C">
      <w:pPr>
        <w:rPr>
          <w:lang w:val="ru-RU"/>
        </w:rPr>
        <w:sectPr w:rsidR="006C3A6C" w:rsidRPr="00825B1C">
          <w:pgSz w:w="16840" w:h="11900"/>
          <w:pgMar w:top="284" w:right="640" w:bottom="0" w:left="666" w:header="720" w:footer="720" w:gutter="0"/>
          <w:cols w:space="720" w:equalWidth="0">
            <w:col w:w="15534" w:space="0"/>
          </w:cols>
          <w:docGrid w:linePitch="360"/>
        </w:sectPr>
      </w:pPr>
    </w:p>
    <w:tbl>
      <w:tblPr>
        <w:tblW w:w="0" w:type="auto"/>
        <w:tblInd w:w="6" w:type="dxa"/>
        <w:tblLayout w:type="fixed"/>
        <w:tblLook w:val="04A0"/>
      </w:tblPr>
      <w:tblGrid>
        <w:gridCol w:w="468"/>
        <w:gridCol w:w="2558"/>
        <w:gridCol w:w="528"/>
        <w:gridCol w:w="1104"/>
        <w:gridCol w:w="1142"/>
        <w:gridCol w:w="864"/>
        <w:gridCol w:w="3986"/>
        <w:gridCol w:w="1284"/>
        <w:gridCol w:w="3568"/>
      </w:tblGrid>
      <w:tr w:rsidR="006C3A6C" w:rsidRPr="00A10F17">
        <w:trPr>
          <w:trHeight w:hRule="exact" w:val="11128"/>
        </w:trPr>
        <w:tc>
          <w:tcPr>
            <w:tcW w:w="468" w:type="dxa"/>
            <w:tcBorders>
              <w:left w:val="single" w:sz="4" w:space="0" w:color="000000"/>
              <w:bottom w:val="single" w:sz="4" w:space="0" w:color="000000"/>
              <w:right w:val="single" w:sz="4" w:space="0" w:color="000000"/>
            </w:tcBorders>
            <w:tcMar>
              <w:left w:w="0" w:type="dxa"/>
              <w:right w:w="0" w:type="dxa"/>
            </w:tcMar>
          </w:tcPr>
          <w:p w:rsidR="006C3A6C" w:rsidRPr="00825B1C" w:rsidRDefault="006C3A6C">
            <w:pPr>
              <w:rPr>
                <w:lang w:val="ru-RU"/>
              </w:rPr>
            </w:pPr>
          </w:p>
        </w:tc>
        <w:tc>
          <w:tcPr>
            <w:tcW w:w="2558" w:type="dxa"/>
            <w:tcBorders>
              <w:left w:val="single" w:sz="4" w:space="0" w:color="000000"/>
              <w:bottom w:val="single" w:sz="4" w:space="0" w:color="000000"/>
              <w:right w:val="single" w:sz="4" w:space="0" w:color="000000"/>
            </w:tcBorders>
            <w:tcMar>
              <w:left w:w="0" w:type="dxa"/>
              <w:right w:w="0" w:type="dxa"/>
            </w:tcMar>
          </w:tcPr>
          <w:p w:rsidR="006C3A6C" w:rsidRPr="00825B1C" w:rsidRDefault="006C3A6C">
            <w:pPr>
              <w:rPr>
                <w:lang w:val="ru-RU"/>
              </w:rPr>
            </w:pPr>
          </w:p>
        </w:tc>
        <w:tc>
          <w:tcPr>
            <w:tcW w:w="528" w:type="dxa"/>
            <w:tcBorders>
              <w:left w:val="single" w:sz="4" w:space="0" w:color="000000"/>
              <w:bottom w:val="single" w:sz="4" w:space="0" w:color="000000"/>
              <w:right w:val="single" w:sz="4" w:space="0" w:color="000000"/>
            </w:tcBorders>
            <w:tcMar>
              <w:left w:w="0" w:type="dxa"/>
              <w:right w:w="0" w:type="dxa"/>
            </w:tcMar>
          </w:tcPr>
          <w:p w:rsidR="006C3A6C" w:rsidRPr="00825B1C" w:rsidRDefault="006C3A6C">
            <w:pPr>
              <w:rPr>
                <w:lang w:val="ru-RU"/>
              </w:rPr>
            </w:pPr>
          </w:p>
        </w:tc>
        <w:tc>
          <w:tcPr>
            <w:tcW w:w="1104" w:type="dxa"/>
            <w:tcBorders>
              <w:left w:val="single" w:sz="4" w:space="0" w:color="000000"/>
              <w:bottom w:val="single" w:sz="4" w:space="0" w:color="000000"/>
              <w:right w:val="single" w:sz="4" w:space="0" w:color="000000"/>
            </w:tcBorders>
            <w:tcMar>
              <w:left w:w="0" w:type="dxa"/>
              <w:right w:w="0" w:type="dxa"/>
            </w:tcMar>
          </w:tcPr>
          <w:p w:rsidR="006C3A6C" w:rsidRPr="00825B1C" w:rsidRDefault="006C3A6C">
            <w:pPr>
              <w:rPr>
                <w:lang w:val="ru-RU"/>
              </w:rPr>
            </w:pPr>
          </w:p>
        </w:tc>
        <w:tc>
          <w:tcPr>
            <w:tcW w:w="1142" w:type="dxa"/>
            <w:tcBorders>
              <w:left w:val="single" w:sz="4" w:space="0" w:color="000000"/>
              <w:bottom w:val="single" w:sz="4" w:space="0" w:color="000000"/>
              <w:right w:val="single" w:sz="4" w:space="0" w:color="000000"/>
            </w:tcBorders>
            <w:tcMar>
              <w:left w:w="0" w:type="dxa"/>
              <w:right w:w="0" w:type="dxa"/>
            </w:tcMar>
          </w:tcPr>
          <w:p w:rsidR="006C3A6C" w:rsidRPr="00825B1C" w:rsidRDefault="006C3A6C">
            <w:pPr>
              <w:rPr>
                <w:lang w:val="ru-RU"/>
              </w:rPr>
            </w:pPr>
          </w:p>
        </w:tc>
        <w:tc>
          <w:tcPr>
            <w:tcW w:w="864" w:type="dxa"/>
            <w:tcBorders>
              <w:left w:val="single" w:sz="4" w:space="0" w:color="000000"/>
              <w:bottom w:val="single" w:sz="4" w:space="0" w:color="000000"/>
              <w:right w:val="single" w:sz="4" w:space="0" w:color="000000"/>
            </w:tcBorders>
            <w:tcMar>
              <w:left w:w="0" w:type="dxa"/>
              <w:right w:w="0" w:type="dxa"/>
            </w:tcMar>
          </w:tcPr>
          <w:p w:rsidR="006C3A6C" w:rsidRPr="00825B1C" w:rsidRDefault="006C3A6C">
            <w:pPr>
              <w:rPr>
                <w:lang w:val="ru-RU"/>
              </w:rPr>
            </w:pPr>
          </w:p>
        </w:tc>
        <w:tc>
          <w:tcPr>
            <w:tcW w:w="3986" w:type="dxa"/>
            <w:tcBorders>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4052" w:after="0" w:line="257" w:lineRule="auto"/>
              <w:ind w:left="72"/>
              <w:rPr>
                <w:lang w:val="ru-RU"/>
              </w:rPr>
            </w:pPr>
            <w:r w:rsidRPr="00825B1C">
              <w:rPr>
                <w:rFonts w:ascii="Times New Roman" w:eastAsia="Times New Roman" w:hAnsi="Times New Roman"/>
                <w:color w:val="000000"/>
                <w:w w:val="97"/>
                <w:sz w:val="16"/>
                <w:lang w:val="ru-RU"/>
              </w:rPr>
              <w:t xml:space="preserve">С. Д.; </w:t>
            </w:r>
            <w:r w:rsidRPr="00825B1C">
              <w:rPr>
                <w:lang w:val="ru-RU"/>
              </w:rPr>
              <w:br/>
            </w:r>
            <w:r w:rsidRPr="00825B1C">
              <w:rPr>
                <w:rFonts w:ascii="Times New Roman" w:eastAsia="Times New Roman" w:hAnsi="Times New Roman"/>
                <w:color w:val="000000"/>
                <w:w w:val="97"/>
                <w:sz w:val="16"/>
                <w:lang w:val="ru-RU"/>
              </w:rPr>
              <w:t xml:space="preserve">; </w:t>
            </w:r>
            <w:r w:rsidRPr="00825B1C">
              <w:rPr>
                <w:lang w:val="ru-RU"/>
              </w:rPr>
              <w:br/>
            </w:r>
            <w:r w:rsidRPr="00825B1C">
              <w:rPr>
                <w:rFonts w:ascii="Times New Roman" w:eastAsia="Times New Roman" w:hAnsi="Times New Roman"/>
                <w:color w:val="000000"/>
                <w:w w:val="97"/>
                <w:sz w:val="16"/>
                <w:lang w:val="ru-RU"/>
              </w:rPr>
              <w:t xml:space="preserve">Дрожжин «Пройдёт зима холодная…»; </w:t>
            </w:r>
            <w:r w:rsidRPr="00825B1C">
              <w:rPr>
                <w:lang w:val="ru-RU"/>
              </w:rPr>
              <w:br/>
            </w:r>
            <w:r w:rsidRPr="00825B1C">
              <w:rPr>
                <w:rFonts w:ascii="Times New Roman" w:eastAsia="Times New Roman" w:hAnsi="Times New Roman"/>
                <w:color w:val="000000"/>
                <w:w w:val="97"/>
                <w:sz w:val="16"/>
                <w:lang w:val="ru-RU"/>
              </w:rPr>
              <w:t xml:space="preserve">С. А. Есенин «Черёмуха»; </w:t>
            </w:r>
            <w:r w:rsidRPr="00825B1C">
              <w:rPr>
                <w:lang w:val="ru-RU"/>
              </w:rPr>
              <w:br/>
            </w:r>
            <w:r w:rsidRPr="00825B1C">
              <w:rPr>
                <w:rFonts w:ascii="Times New Roman" w:eastAsia="Times New Roman" w:hAnsi="Times New Roman"/>
                <w:color w:val="000000"/>
                <w:w w:val="97"/>
                <w:sz w:val="16"/>
                <w:lang w:val="ru-RU"/>
              </w:rPr>
              <w:t>И. З. Суриков«Лето»;</w:t>
            </w:r>
            <w:r w:rsidRPr="00825B1C">
              <w:rPr>
                <w:lang w:val="ru-RU"/>
              </w:rPr>
              <w:br/>
            </w:r>
            <w:r w:rsidRPr="00825B1C">
              <w:rPr>
                <w:rFonts w:ascii="Times New Roman" w:eastAsia="Times New Roman" w:hAnsi="Times New Roman"/>
                <w:color w:val="000000"/>
                <w:w w:val="97"/>
                <w:sz w:val="16"/>
                <w:lang w:val="ru-RU"/>
              </w:rPr>
              <w:t xml:space="preserve">«Зима»; </w:t>
            </w:r>
            <w:r w:rsidRPr="00825B1C">
              <w:rPr>
                <w:lang w:val="ru-RU"/>
              </w:rPr>
              <w:br/>
            </w:r>
            <w:r w:rsidRPr="00825B1C">
              <w:rPr>
                <w:rFonts w:ascii="Times New Roman" w:eastAsia="Times New Roman" w:hAnsi="Times New Roman"/>
                <w:color w:val="000000"/>
                <w:w w:val="97"/>
                <w:sz w:val="16"/>
                <w:lang w:val="ru-RU"/>
              </w:rPr>
              <w:t xml:space="preserve">Т. М. Белозёров «Подснежники»; </w:t>
            </w:r>
            <w:r w:rsidRPr="00825B1C">
              <w:rPr>
                <w:lang w:val="ru-RU"/>
              </w:rPr>
              <w:br/>
            </w:r>
            <w:r w:rsidRPr="00825B1C">
              <w:rPr>
                <w:rFonts w:ascii="Times New Roman" w:eastAsia="Times New Roman" w:hAnsi="Times New Roman"/>
                <w:color w:val="000000"/>
                <w:w w:val="97"/>
                <w:sz w:val="16"/>
                <w:lang w:val="ru-RU"/>
              </w:rPr>
              <w:t xml:space="preserve">С. Я. Маршак «Апрель»; </w:t>
            </w:r>
            <w:r w:rsidRPr="00825B1C">
              <w:rPr>
                <w:lang w:val="ru-RU"/>
              </w:rPr>
              <w:br/>
            </w:r>
            <w:r w:rsidRPr="00825B1C">
              <w:rPr>
                <w:rFonts w:ascii="Times New Roman" w:eastAsia="Times New Roman" w:hAnsi="Times New Roman"/>
                <w:color w:val="000000"/>
                <w:w w:val="97"/>
                <w:sz w:val="16"/>
                <w:lang w:val="ru-RU"/>
              </w:rPr>
              <w:t xml:space="preserve">И. П.; </w:t>
            </w:r>
            <w:r w:rsidRPr="00825B1C">
              <w:rPr>
                <w:lang w:val="ru-RU"/>
              </w:rPr>
              <w:br/>
            </w:r>
            <w:r w:rsidRPr="00825B1C">
              <w:rPr>
                <w:rFonts w:ascii="Times New Roman" w:eastAsia="Times New Roman" w:hAnsi="Times New Roman"/>
                <w:color w:val="000000"/>
                <w:w w:val="97"/>
                <w:sz w:val="16"/>
                <w:lang w:val="ru-RU"/>
              </w:rPr>
              <w:t xml:space="preserve">; </w:t>
            </w:r>
            <w:r w:rsidRPr="00825B1C">
              <w:rPr>
                <w:lang w:val="ru-RU"/>
              </w:rPr>
              <w:br/>
            </w:r>
            <w:r w:rsidRPr="00825B1C">
              <w:rPr>
                <w:rFonts w:ascii="Times New Roman" w:eastAsia="Times New Roman" w:hAnsi="Times New Roman"/>
                <w:color w:val="000000"/>
                <w:w w:val="97"/>
                <w:sz w:val="16"/>
                <w:lang w:val="ru-RU"/>
              </w:rPr>
              <w:t>Токмакова «Ручей»;</w:t>
            </w:r>
            <w:r w:rsidRPr="00825B1C">
              <w:rPr>
                <w:lang w:val="ru-RU"/>
              </w:rPr>
              <w:br/>
            </w:r>
            <w:r w:rsidRPr="00825B1C">
              <w:rPr>
                <w:rFonts w:ascii="Times New Roman" w:eastAsia="Times New Roman" w:hAnsi="Times New Roman"/>
                <w:color w:val="000000"/>
                <w:w w:val="97"/>
                <w:sz w:val="16"/>
                <w:lang w:val="ru-RU"/>
              </w:rPr>
              <w:t xml:space="preserve">«Весна»; </w:t>
            </w:r>
            <w:r w:rsidRPr="00825B1C">
              <w:rPr>
                <w:lang w:val="ru-RU"/>
              </w:rPr>
              <w:br/>
            </w:r>
            <w:r w:rsidRPr="00825B1C">
              <w:rPr>
                <w:rFonts w:ascii="Times New Roman" w:eastAsia="Times New Roman" w:hAnsi="Times New Roman"/>
                <w:color w:val="000000"/>
                <w:w w:val="97"/>
                <w:sz w:val="16"/>
                <w:lang w:val="ru-RU"/>
              </w:rPr>
              <w:t xml:space="preserve">И. С. Соколов-Микитов «Русский лес»; </w:t>
            </w:r>
            <w:r w:rsidRPr="00825B1C">
              <w:rPr>
                <w:lang w:val="ru-RU"/>
              </w:rPr>
              <w:br/>
            </w:r>
            <w:r w:rsidRPr="00825B1C">
              <w:rPr>
                <w:rFonts w:ascii="Times New Roman" w:eastAsia="Times New Roman" w:hAnsi="Times New Roman"/>
                <w:color w:val="000000"/>
                <w:w w:val="97"/>
                <w:sz w:val="16"/>
                <w:lang w:val="ru-RU"/>
              </w:rPr>
              <w:t xml:space="preserve">Учебный диалог о своих впечатлениях; </w:t>
            </w:r>
            <w:r w:rsidRPr="00825B1C">
              <w:rPr>
                <w:lang w:val="ru-RU"/>
              </w:rPr>
              <w:br/>
            </w:r>
            <w:r w:rsidRPr="00825B1C">
              <w:rPr>
                <w:rFonts w:ascii="Times New Roman" w:eastAsia="Times New Roman" w:hAnsi="Times New Roman"/>
                <w:color w:val="000000"/>
                <w:w w:val="97"/>
                <w:sz w:val="16"/>
                <w:lang w:val="ru-RU"/>
              </w:rPr>
              <w:t xml:space="preserve">эстетическом восприятии прослушанных произведений и составление высказывания (не менее 3 предложений); Рассматривание репродукций картин и характеристика зрительных образов; </w:t>
            </w:r>
            <w:r w:rsidRPr="00825B1C">
              <w:rPr>
                <w:lang w:val="ru-RU"/>
              </w:rPr>
              <w:br/>
            </w:r>
            <w:r w:rsidRPr="00825B1C">
              <w:rPr>
                <w:rFonts w:ascii="Times New Roman" w:eastAsia="Times New Roman" w:hAnsi="Times New Roman"/>
                <w:color w:val="000000"/>
                <w:w w:val="97"/>
                <w:sz w:val="16"/>
                <w:lang w:val="ru-RU"/>
              </w:rPr>
              <w:t>переданных в художественном произведении. Например; И. Э. Грабарь «Март»;</w:t>
            </w:r>
            <w:r w:rsidRPr="00825B1C">
              <w:rPr>
                <w:lang w:val="ru-RU"/>
              </w:rPr>
              <w:br/>
            </w:r>
            <w:r w:rsidRPr="00825B1C">
              <w:rPr>
                <w:rFonts w:ascii="Times New Roman" w:eastAsia="Times New Roman" w:hAnsi="Times New Roman"/>
                <w:color w:val="000000"/>
                <w:w w:val="97"/>
                <w:sz w:val="16"/>
                <w:lang w:val="ru-RU"/>
              </w:rPr>
              <w:t xml:space="preserve">«Иней. Восход солнца»; </w:t>
            </w:r>
            <w:r w:rsidRPr="00825B1C">
              <w:rPr>
                <w:lang w:val="ru-RU"/>
              </w:rPr>
              <w:br/>
            </w:r>
            <w:r w:rsidRPr="00825B1C">
              <w:rPr>
                <w:rFonts w:ascii="Times New Roman" w:eastAsia="Times New Roman" w:hAnsi="Times New Roman"/>
                <w:color w:val="000000"/>
                <w:w w:val="97"/>
                <w:sz w:val="16"/>
                <w:lang w:val="ru-RU"/>
              </w:rPr>
              <w:t xml:space="preserve">А. А. Рылов «Цветистый луг»; </w:t>
            </w:r>
            <w:r w:rsidRPr="00825B1C">
              <w:rPr>
                <w:lang w:val="ru-RU"/>
              </w:rPr>
              <w:br/>
            </w:r>
            <w:r w:rsidRPr="00825B1C">
              <w:rPr>
                <w:rFonts w:ascii="Times New Roman" w:eastAsia="Times New Roman" w:hAnsi="Times New Roman"/>
                <w:color w:val="000000"/>
                <w:w w:val="97"/>
                <w:sz w:val="16"/>
                <w:lang w:val="ru-RU"/>
              </w:rPr>
              <w:t xml:space="preserve">И. И. Шишкин «Рожь»; </w:t>
            </w:r>
            <w:r w:rsidRPr="00825B1C">
              <w:rPr>
                <w:lang w:val="ru-RU"/>
              </w:rPr>
              <w:br/>
            </w:r>
            <w:r w:rsidRPr="00825B1C">
              <w:rPr>
                <w:rFonts w:ascii="Times New Roman" w:eastAsia="Times New Roman" w:hAnsi="Times New Roman"/>
                <w:color w:val="000000"/>
                <w:w w:val="97"/>
                <w:sz w:val="16"/>
                <w:lang w:val="ru-RU"/>
              </w:rPr>
              <w:t xml:space="preserve">В.; </w:t>
            </w:r>
            <w:r w:rsidRPr="00825B1C">
              <w:rPr>
                <w:lang w:val="ru-RU"/>
              </w:rPr>
              <w:br/>
            </w:r>
            <w:r w:rsidRPr="00825B1C">
              <w:rPr>
                <w:rFonts w:ascii="Times New Roman" w:eastAsia="Times New Roman" w:hAnsi="Times New Roman"/>
                <w:color w:val="000000"/>
                <w:w w:val="97"/>
                <w:sz w:val="16"/>
                <w:lang w:val="ru-RU"/>
              </w:rPr>
              <w:t xml:space="preserve">; </w:t>
            </w:r>
            <w:r w:rsidRPr="00825B1C">
              <w:rPr>
                <w:lang w:val="ru-RU"/>
              </w:rPr>
              <w:br/>
            </w:r>
            <w:r w:rsidRPr="00825B1C">
              <w:rPr>
                <w:rFonts w:ascii="Times New Roman" w:eastAsia="Times New Roman" w:hAnsi="Times New Roman"/>
                <w:color w:val="000000"/>
                <w:w w:val="97"/>
                <w:sz w:val="16"/>
                <w:lang w:val="ru-RU"/>
              </w:rPr>
              <w:t xml:space="preserve">Д. Поленов «Золотая осень»; </w:t>
            </w:r>
            <w:r w:rsidRPr="00825B1C">
              <w:rPr>
                <w:lang w:val="ru-RU"/>
              </w:rPr>
              <w:br/>
            </w:r>
            <w:r w:rsidRPr="00825B1C">
              <w:rPr>
                <w:rFonts w:ascii="Times New Roman" w:eastAsia="Times New Roman" w:hAnsi="Times New Roman"/>
                <w:color w:val="000000"/>
                <w:w w:val="97"/>
                <w:sz w:val="16"/>
                <w:lang w:val="ru-RU"/>
              </w:rPr>
              <w:t xml:space="preserve">И. И. Левитан «Осень» и др.; </w:t>
            </w:r>
            <w:r w:rsidRPr="00825B1C">
              <w:rPr>
                <w:lang w:val="ru-RU"/>
              </w:rPr>
              <w:br/>
            </w:r>
            <w:r w:rsidRPr="00825B1C">
              <w:rPr>
                <w:rFonts w:ascii="Times New Roman" w:eastAsia="Times New Roman" w:hAnsi="Times New Roman"/>
                <w:color w:val="000000"/>
                <w:w w:val="97"/>
                <w:sz w:val="16"/>
                <w:lang w:val="ru-RU"/>
              </w:rPr>
              <w:t xml:space="preserve">Чтение наизусть стихотворений о родной природе (не менее 2); </w:t>
            </w:r>
            <w:r w:rsidRPr="00825B1C">
              <w:rPr>
                <w:lang w:val="ru-RU"/>
              </w:rPr>
              <w:br/>
            </w:r>
            <w:r w:rsidRPr="00825B1C">
              <w:rPr>
                <w:rFonts w:ascii="Times New Roman" w:eastAsia="Times New Roman" w:hAnsi="Times New Roman"/>
                <w:color w:val="000000"/>
                <w:w w:val="97"/>
                <w:sz w:val="16"/>
                <w:lang w:val="ru-RU"/>
              </w:rPr>
              <w:t xml:space="preserve">Выбор книги по теме «Произведения о родной природе»с учётом; </w:t>
            </w:r>
            <w:r w:rsidRPr="00825B1C">
              <w:rPr>
                <w:lang w:val="ru-RU"/>
              </w:rPr>
              <w:br/>
            </w:r>
            <w:r w:rsidRPr="00825B1C">
              <w:rPr>
                <w:rFonts w:ascii="Times New Roman" w:eastAsia="Times New Roman" w:hAnsi="Times New Roman"/>
                <w:color w:val="000000"/>
                <w:w w:val="97"/>
                <w:sz w:val="16"/>
                <w:lang w:val="ru-RU"/>
              </w:rPr>
              <w:t xml:space="preserve">рекомендованного списка; </w:t>
            </w:r>
            <w:r w:rsidRPr="00825B1C">
              <w:rPr>
                <w:lang w:val="ru-RU"/>
              </w:rPr>
              <w:br/>
            </w:r>
            <w:r w:rsidRPr="00825B1C">
              <w:rPr>
                <w:rFonts w:ascii="Times New Roman" w:eastAsia="Times New Roman" w:hAnsi="Times New Roman"/>
                <w:color w:val="000000"/>
                <w:w w:val="97"/>
                <w:sz w:val="16"/>
                <w:lang w:val="ru-RU"/>
              </w:rPr>
              <w:t xml:space="preserve">Работа с книгами: рассматривание; </w:t>
            </w:r>
            <w:r w:rsidRPr="00825B1C">
              <w:rPr>
                <w:lang w:val="ru-RU"/>
              </w:rPr>
              <w:br/>
            </w:r>
            <w:r w:rsidRPr="00825B1C">
              <w:rPr>
                <w:rFonts w:ascii="Times New Roman" w:eastAsia="Times New Roman" w:hAnsi="Times New Roman"/>
                <w:color w:val="000000"/>
                <w:w w:val="97"/>
                <w:sz w:val="16"/>
                <w:lang w:val="ru-RU"/>
              </w:rPr>
              <w:t xml:space="preserve">самостоятельное чтение; </w:t>
            </w:r>
            <w:r w:rsidRPr="00825B1C">
              <w:rPr>
                <w:lang w:val="ru-RU"/>
              </w:rPr>
              <w:br/>
            </w:r>
            <w:r w:rsidRPr="00825B1C">
              <w:rPr>
                <w:rFonts w:ascii="Times New Roman" w:eastAsia="Times New Roman" w:hAnsi="Times New Roman"/>
                <w:color w:val="000000"/>
                <w:w w:val="97"/>
                <w:sz w:val="16"/>
                <w:lang w:val="ru-RU"/>
              </w:rPr>
              <w:t xml:space="preserve">представление прочитанного произведения; </w:t>
            </w:r>
            <w:r w:rsidRPr="00825B1C">
              <w:rPr>
                <w:lang w:val="ru-RU"/>
              </w:rPr>
              <w:br/>
            </w:r>
            <w:r w:rsidRPr="00825B1C">
              <w:rPr>
                <w:rFonts w:ascii="Times New Roman" w:eastAsia="Times New Roman" w:hAnsi="Times New Roman"/>
                <w:color w:val="000000"/>
                <w:w w:val="97"/>
                <w:sz w:val="16"/>
                <w:lang w:val="ru-RU"/>
              </w:rPr>
              <w:t xml:space="preserve">Составление списка авторов; </w:t>
            </w:r>
            <w:r w:rsidRPr="00825B1C">
              <w:rPr>
                <w:lang w:val="ru-RU"/>
              </w:rPr>
              <w:br/>
            </w:r>
            <w:r w:rsidRPr="00825B1C">
              <w:rPr>
                <w:rFonts w:ascii="Times New Roman" w:eastAsia="Times New Roman" w:hAnsi="Times New Roman"/>
                <w:color w:val="000000"/>
                <w:w w:val="97"/>
                <w:sz w:val="16"/>
                <w:lang w:val="ru-RU"/>
              </w:rPr>
              <w:t>которые писали о природе (с помощью учителя);;</w:t>
            </w:r>
          </w:p>
        </w:tc>
        <w:tc>
          <w:tcPr>
            <w:tcW w:w="1284" w:type="dxa"/>
            <w:tcBorders>
              <w:left w:val="single" w:sz="4" w:space="0" w:color="000000"/>
              <w:bottom w:val="single" w:sz="4" w:space="0" w:color="000000"/>
              <w:right w:val="single" w:sz="4" w:space="0" w:color="000000"/>
            </w:tcBorders>
            <w:tcMar>
              <w:left w:w="0" w:type="dxa"/>
              <w:right w:w="0" w:type="dxa"/>
            </w:tcMar>
          </w:tcPr>
          <w:p w:rsidR="006C3A6C" w:rsidRPr="00825B1C" w:rsidRDefault="006C3A6C">
            <w:pPr>
              <w:rPr>
                <w:lang w:val="ru-RU"/>
              </w:rPr>
            </w:pPr>
          </w:p>
        </w:tc>
        <w:tc>
          <w:tcPr>
            <w:tcW w:w="3568" w:type="dxa"/>
            <w:tcBorders>
              <w:left w:val="single" w:sz="4" w:space="0" w:color="000000"/>
              <w:bottom w:val="single" w:sz="4" w:space="0" w:color="000000"/>
              <w:right w:val="single" w:sz="4" w:space="0" w:color="000000"/>
            </w:tcBorders>
            <w:tcMar>
              <w:left w:w="0" w:type="dxa"/>
              <w:right w:w="0" w:type="dxa"/>
            </w:tcMar>
          </w:tcPr>
          <w:p w:rsidR="006C3A6C" w:rsidRPr="00825B1C" w:rsidRDefault="006C3A6C">
            <w:pPr>
              <w:rPr>
                <w:lang w:val="ru-RU"/>
              </w:rPr>
            </w:pPr>
          </w:p>
        </w:tc>
      </w:tr>
    </w:tbl>
    <w:p w:rsidR="006C3A6C" w:rsidRPr="00825B1C" w:rsidRDefault="006C3A6C">
      <w:pPr>
        <w:autoSpaceDE w:val="0"/>
        <w:autoSpaceDN w:val="0"/>
        <w:spacing w:after="0" w:line="14" w:lineRule="exact"/>
        <w:rPr>
          <w:lang w:val="ru-RU"/>
        </w:rPr>
      </w:pPr>
    </w:p>
    <w:p w:rsidR="006C3A6C" w:rsidRPr="00825B1C" w:rsidRDefault="006C3A6C">
      <w:pPr>
        <w:rPr>
          <w:lang w:val="ru-RU"/>
        </w:rPr>
        <w:sectPr w:rsidR="006C3A6C" w:rsidRPr="00825B1C">
          <w:pgSz w:w="16840" w:h="11900"/>
          <w:pgMar w:top="0" w:right="640" w:bottom="1440" w:left="666" w:header="720" w:footer="720" w:gutter="0"/>
          <w:cols w:space="720" w:equalWidth="0">
            <w:col w:w="15534" w:space="0"/>
          </w:cols>
          <w:docGrid w:linePitch="360"/>
        </w:sectPr>
      </w:pPr>
    </w:p>
    <w:p w:rsidR="006C3A6C" w:rsidRPr="00825B1C" w:rsidRDefault="006C3A6C">
      <w:pPr>
        <w:autoSpaceDE w:val="0"/>
        <w:autoSpaceDN w:val="0"/>
        <w:spacing w:after="66" w:line="220" w:lineRule="exact"/>
        <w:rPr>
          <w:lang w:val="ru-RU"/>
        </w:rPr>
      </w:pPr>
    </w:p>
    <w:tbl>
      <w:tblPr>
        <w:tblW w:w="0" w:type="auto"/>
        <w:tblInd w:w="6" w:type="dxa"/>
        <w:tblLayout w:type="fixed"/>
        <w:tblLook w:val="04A0"/>
      </w:tblPr>
      <w:tblGrid>
        <w:gridCol w:w="468"/>
        <w:gridCol w:w="2558"/>
        <w:gridCol w:w="528"/>
        <w:gridCol w:w="1104"/>
        <w:gridCol w:w="1142"/>
        <w:gridCol w:w="864"/>
        <w:gridCol w:w="3986"/>
        <w:gridCol w:w="1284"/>
        <w:gridCol w:w="3568"/>
      </w:tblGrid>
      <w:tr w:rsidR="006C3A6C">
        <w:trPr>
          <w:trHeight w:hRule="exact" w:val="474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1.4.</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45" w:lineRule="auto"/>
              <w:ind w:left="72" w:right="288"/>
              <w:rPr>
                <w:lang w:val="ru-RU"/>
              </w:rPr>
            </w:pPr>
            <w:r w:rsidRPr="00825B1C">
              <w:rPr>
                <w:rFonts w:ascii="Times New Roman" w:eastAsia="Times New Roman" w:hAnsi="Times New Roman"/>
                <w:color w:val="000000"/>
                <w:w w:val="97"/>
                <w:sz w:val="16"/>
                <w:lang w:val="ru-RU"/>
              </w:rPr>
              <w:t>Устное народное творчество —малые фольклорные жанры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jc w:val="center"/>
            </w:pPr>
            <w:r>
              <w:rPr>
                <w:rFonts w:ascii="Times New Roman" w:eastAsia="Times New Roman" w:hAnsi="Times New Roman"/>
                <w:color w:val="000000"/>
                <w:w w:val="97"/>
                <w:sz w:val="16"/>
              </w:rPr>
              <w:t>24.03.2023 07.04.2023</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7" w:lineRule="auto"/>
              <w:ind w:left="72" w:right="144"/>
              <w:rPr>
                <w:lang w:val="ru-RU"/>
              </w:rPr>
            </w:pPr>
            <w:r w:rsidRPr="00825B1C">
              <w:rPr>
                <w:rFonts w:ascii="Times New Roman" w:eastAsia="Times New Roman" w:hAnsi="Times New Roman"/>
                <w:color w:val="000000"/>
                <w:w w:val="97"/>
                <w:sz w:val="16"/>
                <w:lang w:val="ru-RU"/>
              </w:rPr>
              <w:t xml:space="preserve">Упражнение в чтении вслух (использовать слоговое плавное чтение с переходом на чтение словами без пропусков и перестановок букв и слогов); </w:t>
            </w:r>
            <w:r w:rsidRPr="00825B1C">
              <w:rPr>
                <w:lang w:val="ru-RU"/>
              </w:rPr>
              <w:br/>
            </w:r>
            <w:r w:rsidRPr="00825B1C">
              <w:rPr>
                <w:rFonts w:ascii="Times New Roman" w:eastAsia="Times New Roman" w:hAnsi="Times New Roman"/>
                <w:color w:val="000000"/>
                <w:w w:val="97"/>
                <w:sz w:val="16"/>
                <w:lang w:val="ru-RU"/>
              </w:rPr>
              <w:t xml:space="preserve">соблюдение норм произношения; </w:t>
            </w:r>
            <w:r w:rsidRPr="00825B1C">
              <w:rPr>
                <w:lang w:val="ru-RU"/>
              </w:rPr>
              <w:br/>
            </w:r>
            <w:r w:rsidRPr="00825B1C">
              <w:rPr>
                <w:rFonts w:ascii="Times New Roman" w:eastAsia="Times New Roman" w:hAnsi="Times New Roman"/>
                <w:color w:val="000000"/>
                <w:w w:val="97"/>
                <w:sz w:val="16"/>
                <w:lang w:val="ru-RU"/>
              </w:rPr>
              <w:t xml:space="preserve">расстановка ударений при выразительном чтении; Анализ потешек; </w:t>
            </w:r>
            <w:r w:rsidRPr="00825B1C">
              <w:rPr>
                <w:lang w:val="ru-RU"/>
              </w:rPr>
              <w:br/>
            </w:r>
            <w:r w:rsidRPr="00825B1C">
              <w:rPr>
                <w:rFonts w:ascii="Times New Roman" w:eastAsia="Times New Roman" w:hAnsi="Times New Roman"/>
                <w:color w:val="000000"/>
                <w:w w:val="97"/>
                <w:sz w:val="16"/>
                <w:lang w:val="ru-RU"/>
              </w:rPr>
              <w:t xml:space="preserve">считалок; </w:t>
            </w:r>
            <w:r w:rsidRPr="00825B1C">
              <w:rPr>
                <w:lang w:val="ru-RU"/>
              </w:rPr>
              <w:br/>
            </w:r>
            <w:r w:rsidRPr="00825B1C">
              <w:rPr>
                <w:rFonts w:ascii="Times New Roman" w:eastAsia="Times New Roman" w:hAnsi="Times New Roman"/>
                <w:color w:val="000000"/>
                <w:w w:val="97"/>
                <w:sz w:val="16"/>
                <w:lang w:val="ru-RU"/>
              </w:rPr>
              <w:t xml:space="preserve">загадок: поиск ключевых слов; </w:t>
            </w:r>
            <w:r w:rsidRPr="00825B1C">
              <w:rPr>
                <w:lang w:val="ru-RU"/>
              </w:rPr>
              <w:br/>
            </w:r>
            <w:r w:rsidRPr="00825B1C">
              <w:rPr>
                <w:rFonts w:ascii="Times New Roman" w:eastAsia="Times New Roman" w:hAnsi="Times New Roman"/>
                <w:color w:val="000000"/>
                <w:w w:val="97"/>
                <w:sz w:val="16"/>
                <w:lang w:val="ru-RU"/>
              </w:rPr>
              <w:t>помогающих охарактеризовать жанр произведения и назвать его (не менее шести произведений); Учебный диалог: объяснение смысла пословиц;</w:t>
            </w:r>
            <w:r w:rsidRPr="00825B1C">
              <w:rPr>
                <w:lang w:val="ru-RU"/>
              </w:rPr>
              <w:br/>
            </w:r>
            <w:r w:rsidRPr="00825B1C">
              <w:rPr>
                <w:rFonts w:ascii="Times New Roman" w:eastAsia="Times New Roman" w:hAnsi="Times New Roman"/>
                <w:color w:val="000000"/>
                <w:w w:val="97"/>
                <w:sz w:val="16"/>
                <w:lang w:val="ru-RU"/>
              </w:rPr>
              <w:t xml:space="preserve">соотнесение их с содержанием произведения; </w:t>
            </w:r>
            <w:r w:rsidRPr="00825B1C">
              <w:rPr>
                <w:lang w:val="ru-RU"/>
              </w:rPr>
              <w:br/>
            </w:r>
            <w:r w:rsidRPr="00825B1C">
              <w:rPr>
                <w:rFonts w:ascii="Times New Roman" w:eastAsia="Times New Roman" w:hAnsi="Times New Roman"/>
                <w:color w:val="000000"/>
                <w:w w:val="97"/>
                <w:sz w:val="16"/>
                <w:lang w:val="ru-RU"/>
              </w:rPr>
              <w:t xml:space="preserve">Разыгрывание в совместной деятельности небольших диалогов с учётом поставленной цели (организация начала игры; </w:t>
            </w:r>
            <w:r w:rsidRPr="00825B1C">
              <w:rPr>
                <w:lang w:val="ru-RU"/>
              </w:rPr>
              <w:br/>
            </w:r>
            <w:r w:rsidRPr="00825B1C">
              <w:rPr>
                <w:rFonts w:ascii="Times New Roman" w:eastAsia="Times New Roman" w:hAnsi="Times New Roman"/>
                <w:color w:val="000000"/>
                <w:w w:val="97"/>
                <w:sz w:val="16"/>
                <w:lang w:val="ru-RU"/>
              </w:rPr>
              <w:t xml:space="preserve">веселить; </w:t>
            </w:r>
            <w:r w:rsidRPr="00825B1C">
              <w:rPr>
                <w:lang w:val="ru-RU"/>
              </w:rPr>
              <w:br/>
            </w:r>
            <w:r w:rsidRPr="00825B1C">
              <w:rPr>
                <w:rFonts w:ascii="Times New Roman" w:eastAsia="Times New Roman" w:hAnsi="Times New Roman"/>
                <w:color w:val="000000"/>
                <w:w w:val="97"/>
                <w:sz w:val="16"/>
                <w:lang w:val="ru-RU"/>
              </w:rPr>
              <w:t xml:space="preserve">потешать); Драматизация потешек; </w:t>
            </w:r>
            <w:r w:rsidRPr="00825B1C">
              <w:rPr>
                <w:lang w:val="ru-RU"/>
              </w:rPr>
              <w:br/>
            </w:r>
            <w:r w:rsidRPr="00825B1C">
              <w:rPr>
                <w:rFonts w:ascii="Times New Roman" w:eastAsia="Times New Roman" w:hAnsi="Times New Roman"/>
                <w:color w:val="000000"/>
                <w:w w:val="97"/>
                <w:sz w:val="16"/>
                <w:lang w:val="ru-RU"/>
              </w:rPr>
              <w:t xml:space="preserve">Игра «Вспомни и назови»: определение жанров </w:t>
            </w:r>
            <w:r w:rsidRPr="00825B1C">
              <w:rPr>
                <w:lang w:val="ru-RU"/>
              </w:rPr>
              <w:br/>
            </w:r>
            <w:r w:rsidRPr="00825B1C">
              <w:rPr>
                <w:rFonts w:ascii="Times New Roman" w:eastAsia="Times New Roman" w:hAnsi="Times New Roman"/>
                <w:color w:val="000000"/>
                <w:w w:val="97"/>
                <w:sz w:val="16"/>
                <w:lang w:val="ru-RU"/>
              </w:rPr>
              <w:t xml:space="preserve">прослушанных и прочитанных произведений: потешка; загадка; </w:t>
            </w:r>
            <w:r w:rsidRPr="00825B1C">
              <w:rPr>
                <w:lang w:val="ru-RU"/>
              </w:rPr>
              <w:br/>
            </w:r>
            <w:r w:rsidRPr="00825B1C">
              <w:rPr>
                <w:rFonts w:ascii="Times New Roman" w:eastAsia="Times New Roman" w:hAnsi="Times New Roman"/>
                <w:color w:val="000000"/>
                <w:w w:val="97"/>
                <w:sz w:val="16"/>
                <w:lang w:val="ru-RU"/>
              </w:rPr>
              <w:t xml:space="preserve">сказка; </w:t>
            </w:r>
            <w:r w:rsidRPr="00825B1C">
              <w:rPr>
                <w:lang w:val="ru-RU"/>
              </w:rPr>
              <w:br/>
            </w:r>
            <w:r w:rsidRPr="00825B1C">
              <w:rPr>
                <w:rFonts w:ascii="Times New Roman" w:eastAsia="Times New Roman" w:hAnsi="Times New Roman"/>
                <w:color w:val="000000"/>
                <w:w w:val="97"/>
                <w:sz w:val="16"/>
                <w:lang w:val="ru-RU"/>
              </w:rPr>
              <w:t xml:space="preserve">рассказ; </w:t>
            </w:r>
            <w:r w:rsidRPr="00825B1C">
              <w:rPr>
                <w:lang w:val="ru-RU"/>
              </w:rPr>
              <w:br/>
            </w:r>
            <w:r w:rsidRPr="00825B1C">
              <w:rPr>
                <w:rFonts w:ascii="Times New Roman" w:eastAsia="Times New Roman" w:hAnsi="Times New Roman"/>
                <w:color w:val="000000"/>
                <w:w w:val="97"/>
                <w:sz w:val="16"/>
                <w:lang w:val="ru-RU"/>
              </w:rPr>
              <w:t xml:space="preserve">стихотворение; </w:t>
            </w:r>
            <w:r w:rsidRPr="00825B1C">
              <w:rPr>
                <w:lang w:val="ru-RU"/>
              </w:rPr>
              <w:br/>
            </w:r>
            <w:r w:rsidRPr="00825B1C">
              <w:rPr>
                <w:rFonts w:ascii="Times New Roman" w:eastAsia="Times New Roman" w:hAnsi="Times New Roman"/>
                <w:color w:val="000000"/>
                <w:w w:val="97"/>
                <w:sz w:val="16"/>
                <w:lang w:val="ru-RU"/>
              </w:rPr>
              <w:t>;</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52" w:lineRule="auto"/>
              <w:ind w:left="72" w:right="144"/>
            </w:pPr>
            <w:r>
              <w:rPr>
                <w:rFonts w:ascii="Times New Roman" w:eastAsia="Times New Roman" w:hAnsi="Times New Roman"/>
                <w:color w:val="000000"/>
                <w:w w:val="97"/>
                <w:sz w:val="16"/>
              </w:rPr>
              <w:t xml:space="preserve">Урок «Загадки, песенки, потешки» (РЭШ) </w:t>
            </w:r>
            <w:r>
              <w:br/>
            </w:r>
            <w:r>
              <w:rPr>
                <w:rFonts w:ascii="Times New Roman" w:eastAsia="Times New Roman" w:hAnsi="Times New Roman"/>
                <w:color w:val="000000"/>
                <w:w w:val="97"/>
                <w:sz w:val="16"/>
              </w:rPr>
              <w:t xml:space="preserve">https://resh.edu.ru/subject/lesson/3892/start/293791/ Урок «Загадки» (internetурок) </w:t>
            </w:r>
            <w:r>
              <w:br/>
            </w:r>
            <w:r>
              <w:rPr>
                <w:rFonts w:ascii="Times New Roman" w:eastAsia="Times New Roman" w:hAnsi="Times New Roman"/>
                <w:color w:val="000000"/>
                <w:w w:val="97"/>
                <w:sz w:val="16"/>
              </w:rPr>
              <w:t>https://interneturok.ru/lesson/chtenie/1-</w:t>
            </w:r>
            <w:r>
              <w:br/>
            </w:r>
            <w:r>
              <w:rPr>
                <w:rFonts w:ascii="Times New Roman" w:eastAsia="Times New Roman" w:hAnsi="Times New Roman"/>
                <w:color w:val="000000"/>
                <w:w w:val="97"/>
                <w:sz w:val="16"/>
              </w:rPr>
              <w:t xml:space="preserve">klass/chaspotehi/ </w:t>
            </w:r>
            <w:r>
              <w:br/>
            </w:r>
            <w:r>
              <w:rPr>
                <w:rFonts w:ascii="Times New Roman" w:eastAsia="Times New Roman" w:hAnsi="Times New Roman"/>
                <w:color w:val="000000"/>
                <w:w w:val="97"/>
                <w:sz w:val="16"/>
              </w:rPr>
              <w:t>zagadki</w:t>
            </w:r>
          </w:p>
        </w:tc>
      </w:tr>
    </w:tbl>
    <w:p w:rsidR="006C3A6C" w:rsidRDefault="006C3A6C">
      <w:pPr>
        <w:autoSpaceDE w:val="0"/>
        <w:autoSpaceDN w:val="0"/>
        <w:spacing w:after="0" w:line="14" w:lineRule="exact"/>
      </w:pPr>
    </w:p>
    <w:p w:rsidR="006C3A6C" w:rsidRDefault="006C3A6C">
      <w:pPr>
        <w:sectPr w:rsidR="006C3A6C">
          <w:pgSz w:w="16840" w:h="11900"/>
          <w:pgMar w:top="284" w:right="640" w:bottom="1440" w:left="666" w:header="720" w:footer="720" w:gutter="0"/>
          <w:cols w:space="720" w:equalWidth="0">
            <w:col w:w="15534" w:space="0"/>
          </w:cols>
          <w:docGrid w:linePitch="360"/>
        </w:sectPr>
      </w:pPr>
    </w:p>
    <w:p w:rsidR="006C3A6C" w:rsidRDefault="006C3A6C">
      <w:pPr>
        <w:autoSpaceDE w:val="0"/>
        <w:autoSpaceDN w:val="0"/>
        <w:spacing w:after="66" w:line="220" w:lineRule="exact"/>
      </w:pPr>
    </w:p>
    <w:tbl>
      <w:tblPr>
        <w:tblW w:w="0" w:type="auto"/>
        <w:tblInd w:w="6" w:type="dxa"/>
        <w:tblLayout w:type="fixed"/>
        <w:tblLook w:val="04A0"/>
      </w:tblPr>
      <w:tblGrid>
        <w:gridCol w:w="468"/>
        <w:gridCol w:w="2558"/>
        <w:gridCol w:w="528"/>
        <w:gridCol w:w="1104"/>
        <w:gridCol w:w="1142"/>
        <w:gridCol w:w="864"/>
        <w:gridCol w:w="3986"/>
        <w:gridCol w:w="1284"/>
        <w:gridCol w:w="3568"/>
      </w:tblGrid>
      <w:tr w:rsidR="006C3A6C" w:rsidRPr="00825B1C">
        <w:trPr>
          <w:trHeight w:hRule="exact" w:val="860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1.5.</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45" w:lineRule="auto"/>
              <w:ind w:left="72" w:right="288"/>
              <w:rPr>
                <w:lang w:val="ru-RU"/>
              </w:rPr>
            </w:pPr>
            <w:r w:rsidRPr="00825B1C">
              <w:rPr>
                <w:rFonts w:ascii="Times New Roman" w:eastAsia="Times New Roman" w:hAnsi="Times New Roman"/>
                <w:color w:val="000000"/>
                <w:w w:val="97"/>
                <w:sz w:val="16"/>
                <w:lang w:val="ru-RU"/>
              </w:rPr>
              <w:t>Произведения о братьях наших меньших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7</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jc w:val="center"/>
            </w:pPr>
            <w:r>
              <w:rPr>
                <w:rFonts w:ascii="Times New Roman" w:eastAsia="Times New Roman" w:hAnsi="Times New Roman"/>
                <w:color w:val="000000"/>
                <w:w w:val="97"/>
                <w:sz w:val="16"/>
              </w:rPr>
              <w:t>10.04.2023 20.04.2023</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4" w:lineRule="auto"/>
              <w:ind w:left="72" w:right="288"/>
              <w:rPr>
                <w:lang w:val="ru-RU"/>
              </w:rPr>
            </w:pPr>
            <w:r w:rsidRPr="00825B1C">
              <w:rPr>
                <w:rFonts w:ascii="Times New Roman" w:eastAsia="Times New Roman" w:hAnsi="Times New Roman"/>
                <w:color w:val="000000"/>
                <w:w w:val="97"/>
                <w:sz w:val="16"/>
                <w:lang w:val="ru-RU"/>
              </w:rPr>
              <w:t>Слушание произведений о животных. Например; произведения Н. И. Сладкова«Без слов»;</w:t>
            </w:r>
            <w:r w:rsidRPr="00825B1C">
              <w:rPr>
                <w:lang w:val="ru-RU"/>
              </w:rPr>
              <w:br/>
            </w:r>
            <w:r w:rsidRPr="00825B1C">
              <w:rPr>
                <w:rFonts w:ascii="Times New Roman" w:eastAsia="Times New Roman" w:hAnsi="Times New Roman"/>
                <w:color w:val="000000"/>
                <w:w w:val="97"/>
                <w:sz w:val="16"/>
                <w:lang w:val="ru-RU"/>
              </w:rPr>
              <w:t xml:space="preserve">«На одном бревне»; </w:t>
            </w:r>
            <w:r w:rsidRPr="00825B1C">
              <w:rPr>
                <w:lang w:val="ru-RU"/>
              </w:rPr>
              <w:br/>
            </w:r>
            <w:r w:rsidRPr="00825B1C">
              <w:rPr>
                <w:rFonts w:ascii="Times New Roman" w:eastAsia="Times New Roman" w:hAnsi="Times New Roman"/>
                <w:color w:val="000000"/>
                <w:w w:val="97"/>
                <w:sz w:val="16"/>
                <w:lang w:val="ru-RU"/>
              </w:rPr>
              <w:t xml:space="preserve">Ю. И. Коваля «Бабочка»; </w:t>
            </w:r>
            <w:r w:rsidRPr="00825B1C">
              <w:rPr>
                <w:lang w:val="ru-RU"/>
              </w:rPr>
              <w:br/>
            </w:r>
            <w:r w:rsidRPr="00825B1C">
              <w:rPr>
                <w:rFonts w:ascii="Times New Roman" w:eastAsia="Times New Roman" w:hAnsi="Times New Roman"/>
                <w:color w:val="000000"/>
                <w:w w:val="97"/>
                <w:sz w:val="16"/>
                <w:lang w:val="ru-RU"/>
              </w:rPr>
              <w:t xml:space="preserve">Е. И. Чарушина «Про Томку»; </w:t>
            </w:r>
            <w:r w:rsidRPr="00825B1C">
              <w:rPr>
                <w:lang w:val="ru-RU"/>
              </w:rPr>
              <w:br/>
            </w:r>
            <w:r w:rsidRPr="00825B1C">
              <w:rPr>
                <w:rFonts w:ascii="Times New Roman" w:eastAsia="Times New Roman" w:hAnsi="Times New Roman"/>
                <w:color w:val="000000"/>
                <w:w w:val="97"/>
                <w:sz w:val="16"/>
                <w:lang w:val="ru-RU"/>
              </w:rPr>
              <w:t>А. Л. Барто «Страшная птица»;</w:t>
            </w:r>
            <w:r w:rsidRPr="00825B1C">
              <w:rPr>
                <w:lang w:val="ru-RU"/>
              </w:rPr>
              <w:br/>
            </w:r>
            <w:r w:rsidRPr="00825B1C">
              <w:rPr>
                <w:rFonts w:ascii="Times New Roman" w:eastAsia="Times New Roman" w:hAnsi="Times New Roman"/>
                <w:color w:val="000000"/>
                <w:w w:val="97"/>
                <w:sz w:val="16"/>
                <w:lang w:val="ru-RU"/>
              </w:rPr>
              <w:t xml:space="preserve">«Вам не нужна сорока?»; </w:t>
            </w:r>
            <w:r w:rsidRPr="00825B1C">
              <w:rPr>
                <w:lang w:val="ru-RU"/>
              </w:rPr>
              <w:br/>
            </w:r>
            <w:r w:rsidRPr="00825B1C">
              <w:rPr>
                <w:rFonts w:ascii="Times New Roman" w:eastAsia="Times New Roman" w:hAnsi="Times New Roman"/>
                <w:color w:val="000000"/>
                <w:w w:val="97"/>
                <w:sz w:val="16"/>
                <w:lang w:val="ru-RU"/>
              </w:rPr>
              <w:t xml:space="preserve">Беседа по выявлению понимания прослушанного произведения; </w:t>
            </w:r>
            <w:r w:rsidRPr="00825B1C">
              <w:rPr>
                <w:lang w:val="ru-RU"/>
              </w:rPr>
              <w:br/>
            </w:r>
            <w:r w:rsidRPr="00825B1C">
              <w:rPr>
                <w:rFonts w:ascii="Times New Roman" w:eastAsia="Times New Roman" w:hAnsi="Times New Roman"/>
                <w:color w:val="000000"/>
                <w:w w:val="97"/>
                <w:sz w:val="16"/>
                <w:lang w:val="ru-RU"/>
              </w:rPr>
              <w:t>ответы на вопросы о впечатлении от произведения; Самостоятельное чтение произведений о животных; различение прозаического и стихотворного текстов.</w:t>
            </w:r>
          </w:p>
          <w:p w:rsidR="006C3A6C" w:rsidRPr="00825B1C" w:rsidRDefault="00EE4671">
            <w:pPr>
              <w:autoSpaceDE w:val="0"/>
              <w:autoSpaceDN w:val="0"/>
              <w:spacing w:before="18" w:after="0" w:line="257" w:lineRule="auto"/>
              <w:ind w:left="72" w:right="432"/>
              <w:rPr>
                <w:lang w:val="ru-RU"/>
              </w:rPr>
            </w:pPr>
            <w:r w:rsidRPr="00825B1C">
              <w:rPr>
                <w:rFonts w:ascii="Times New Roman" w:eastAsia="Times New Roman" w:hAnsi="Times New Roman"/>
                <w:color w:val="000000"/>
                <w:w w:val="97"/>
                <w:sz w:val="16"/>
                <w:lang w:val="ru-RU"/>
              </w:rPr>
              <w:t xml:space="preserve">Например; </w:t>
            </w:r>
            <w:r w:rsidRPr="00825B1C">
              <w:rPr>
                <w:lang w:val="ru-RU"/>
              </w:rPr>
              <w:br/>
            </w:r>
            <w:r w:rsidRPr="00825B1C">
              <w:rPr>
                <w:rFonts w:ascii="Times New Roman" w:eastAsia="Times New Roman" w:hAnsi="Times New Roman"/>
                <w:color w:val="000000"/>
                <w:w w:val="97"/>
                <w:sz w:val="16"/>
                <w:lang w:val="ru-RU"/>
              </w:rPr>
              <w:t>Е. А. Благинина «Котёнок»;</w:t>
            </w:r>
            <w:r w:rsidRPr="00825B1C">
              <w:rPr>
                <w:lang w:val="ru-RU"/>
              </w:rPr>
              <w:br/>
            </w:r>
            <w:r w:rsidRPr="00825B1C">
              <w:rPr>
                <w:rFonts w:ascii="Times New Roman" w:eastAsia="Times New Roman" w:hAnsi="Times New Roman"/>
                <w:color w:val="000000"/>
                <w:w w:val="97"/>
                <w:sz w:val="16"/>
                <w:lang w:val="ru-RU"/>
              </w:rPr>
              <w:t>«В лесу смешная птица»;</w:t>
            </w:r>
            <w:r w:rsidRPr="00825B1C">
              <w:rPr>
                <w:lang w:val="ru-RU"/>
              </w:rPr>
              <w:br/>
            </w:r>
            <w:r w:rsidRPr="00825B1C">
              <w:rPr>
                <w:rFonts w:ascii="Times New Roman" w:eastAsia="Times New Roman" w:hAnsi="Times New Roman"/>
                <w:color w:val="000000"/>
                <w:w w:val="97"/>
                <w:sz w:val="16"/>
                <w:lang w:val="ru-RU"/>
              </w:rPr>
              <w:t xml:space="preserve">«Жук; </w:t>
            </w:r>
            <w:r w:rsidRPr="00825B1C">
              <w:rPr>
                <w:lang w:val="ru-RU"/>
              </w:rPr>
              <w:br/>
            </w:r>
            <w:r w:rsidRPr="00825B1C">
              <w:rPr>
                <w:rFonts w:ascii="Times New Roman" w:eastAsia="Times New Roman" w:hAnsi="Times New Roman"/>
                <w:color w:val="000000"/>
                <w:w w:val="97"/>
                <w:sz w:val="16"/>
                <w:lang w:val="ru-RU"/>
              </w:rPr>
              <w:t xml:space="preserve">жук; </w:t>
            </w:r>
            <w:r w:rsidRPr="00825B1C">
              <w:rPr>
                <w:lang w:val="ru-RU"/>
              </w:rPr>
              <w:br/>
            </w:r>
            <w:r w:rsidRPr="00825B1C">
              <w:rPr>
                <w:rFonts w:ascii="Times New Roman" w:eastAsia="Times New Roman" w:hAnsi="Times New Roman"/>
                <w:color w:val="000000"/>
                <w:w w:val="97"/>
                <w:sz w:val="16"/>
                <w:lang w:val="ru-RU"/>
              </w:rPr>
              <w:t xml:space="preserve">где твой дом?»; </w:t>
            </w:r>
            <w:r w:rsidRPr="00825B1C">
              <w:rPr>
                <w:lang w:val="ru-RU"/>
              </w:rPr>
              <w:br/>
            </w:r>
            <w:r w:rsidRPr="00825B1C">
              <w:rPr>
                <w:rFonts w:ascii="Times New Roman" w:eastAsia="Times New Roman" w:hAnsi="Times New Roman"/>
                <w:color w:val="000000"/>
                <w:w w:val="97"/>
                <w:sz w:val="16"/>
                <w:lang w:val="ru-RU"/>
              </w:rPr>
              <w:t xml:space="preserve">Э. Ю. Шим «Жук на ниточке»; </w:t>
            </w:r>
            <w:r w:rsidRPr="00825B1C">
              <w:rPr>
                <w:lang w:val="ru-RU"/>
              </w:rPr>
              <w:br/>
            </w:r>
            <w:r w:rsidRPr="00825B1C">
              <w:rPr>
                <w:rFonts w:ascii="Times New Roman" w:eastAsia="Times New Roman" w:hAnsi="Times New Roman"/>
                <w:color w:val="000000"/>
                <w:w w:val="97"/>
                <w:sz w:val="16"/>
                <w:lang w:val="ru-RU"/>
              </w:rPr>
              <w:t>В. Д. Берестов«Выводок»;</w:t>
            </w:r>
            <w:r w:rsidRPr="00825B1C">
              <w:rPr>
                <w:lang w:val="ru-RU"/>
              </w:rPr>
              <w:br/>
            </w:r>
            <w:r w:rsidRPr="00825B1C">
              <w:rPr>
                <w:rFonts w:ascii="Times New Roman" w:eastAsia="Times New Roman" w:hAnsi="Times New Roman"/>
                <w:color w:val="000000"/>
                <w:w w:val="97"/>
                <w:sz w:val="16"/>
                <w:lang w:val="ru-RU"/>
              </w:rPr>
              <w:t xml:space="preserve">«Цыплята»; </w:t>
            </w:r>
            <w:r w:rsidRPr="00825B1C">
              <w:rPr>
                <w:lang w:val="ru-RU"/>
              </w:rPr>
              <w:br/>
            </w:r>
            <w:r w:rsidRPr="00825B1C">
              <w:rPr>
                <w:rFonts w:ascii="Times New Roman" w:eastAsia="Times New Roman" w:hAnsi="Times New Roman"/>
                <w:color w:val="000000"/>
                <w:w w:val="97"/>
                <w:sz w:val="16"/>
                <w:lang w:val="ru-RU"/>
              </w:rPr>
              <w:t>С. В. Михалков «Мой щенок»;</w:t>
            </w:r>
            <w:r w:rsidRPr="00825B1C">
              <w:rPr>
                <w:lang w:val="ru-RU"/>
              </w:rPr>
              <w:br/>
            </w:r>
            <w:r w:rsidRPr="00825B1C">
              <w:rPr>
                <w:rFonts w:ascii="Times New Roman" w:eastAsia="Times New Roman" w:hAnsi="Times New Roman"/>
                <w:color w:val="000000"/>
                <w:w w:val="97"/>
                <w:sz w:val="16"/>
                <w:lang w:val="ru-RU"/>
              </w:rPr>
              <w:t>«Трезор»;</w:t>
            </w:r>
            <w:r w:rsidRPr="00825B1C">
              <w:rPr>
                <w:lang w:val="ru-RU"/>
              </w:rPr>
              <w:br/>
            </w:r>
            <w:r w:rsidRPr="00825B1C">
              <w:rPr>
                <w:rFonts w:ascii="Times New Roman" w:eastAsia="Times New Roman" w:hAnsi="Times New Roman"/>
                <w:color w:val="000000"/>
                <w:w w:val="97"/>
                <w:sz w:val="16"/>
                <w:lang w:val="ru-RU"/>
              </w:rPr>
              <w:t xml:space="preserve">«Зяблик»; </w:t>
            </w:r>
            <w:r w:rsidRPr="00825B1C">
              <w:rPr>
                <w:lang w:val="ru-RU"/>
              </w:rPr>
              <w:br/>
            </w:r>
            <w:r w:rsidRPr="00825B1C">
              <w:rPr>
                <w:rFonts w:ascii="Times New Roman" w:eastAsia="Times New Roman" w:hAnsi="Times New Roman"/>
                <w:color w:val="000000"/>
                <w:w w:val="97"/>
                <w:sz w:val="16"/>
                <w:lang w:val="ru-RU"/>
              </w:rPr>
              <w:t>И. П. Токмакова «Купите собаку»;</w:t>
            </w:r>
            <w:r w:rsidRPr="00825B1C">
              <w:rPr>
                <w:lang w:val="ru-RU"/>
              </w:rPr>
              <w:br/>
            </w:r>
            <w:r w:rsidRPr="00825B1C">
              <w:rPr>
                <w:rFonts w:ascii="Times New Roman" w:eastAsia="Times New Roman" w:hAnsi="Times New Roman"/>
                <w:color w:val="000000"/>
                <w:w w:val="97"/>
                <w:sz w:val="16"/>
                <w:lang w:val="ru-RU"/>
              </w:rPr>
              <w:t xml:space="preserve">«Разговор синицы и дятла»; </w:t>
            </w:r>
            <w:r w:rsidRPr="00825B1C">
              <w:rPr>
                <w:lang w:val="ru-RU"/>
              </w:rPr>
              <w:br/>
            </w:r>
            <w:r w:rsidRPr="00825B1C">
              <w:rPr>
                <w:rFonts w:ascii="Times New Roman" w:eastAsia="Times New Roman" w:hAnsi="Times New Roman"/>
                <w:color w:val="000000"/>
                <w:w w:val="97"/>
                <w:sz w:val="16"/>
                <w:lang w:val="ru-RU"/>
              </w:rPr>
              <w:t xml:space="preserve">И. А. Мазнин «Давайте дружить»; </w:t>
            </w:r>
            <w:r w:rsidRPr="00825B1C">
              <w:rPr>
                <w:lang w:val="ru-RU"/>
              </w:rPr>
              <w:br/>
            </w:r>
            <w:r w:rsidRPr="00825B1C">
              <w:rPr>
                <w:rFonts w:ascii="Times New Roman" w:eastAsia="Times New Roman" w:hAnsi="Times New Roman"/>
                <w:color w:val="000000"/>
                <w:w w:val="97"/>
                <w:sz w:val="16"/>
                <w:lang w:val="ru-RU"/>
              </w:rPr>
              <w:t xml:space="preserve">Учебный диалог по обсуждению прочитанного произведения: определение темы и главной мысли; осознание нравственно-этического содержания произведения (любовь и забота о братьях наших меньших; </w:t>
            </w:r>
            <w:r w:rsidRPr="00825B1C">
              <w:rPr>
                <w:lang w:val="ru-RU"/>
              </w:rPr>
              <w:br/>
            </w:r>
            <w:r w:rsidRPr="00825B1C">
              <w:rPr>
                <w:rFonts w:ascii="Times New Roman" w:eastAsia="Times New Roman" w:hAnsi="Times New Roman"/>
                <w:color w:val="000000"/>
                <w:w w:val="97"/>
                <w:sz w:val="16"/>
                <w:lang w:val="ru-RU"/>
              </w:rPr>
              <w:t xml:space="preserve">бережное отношение к природе); Работа с текстом: нахождение в тексте слов; </w:t>
            </w:r>
            <w:r w:rsidRPr="00825B1C">
              <w:rPr>
                <w:lang w:val="ru-RU"/>
              </w:rPr>
              <w:br/>
            </w:r>
            <w:r w:rsidRPr="00825B1C">
              <w:rPr>
                <w:rFonts w:ascii="Times New Roman" w:eastAsia="Times New Roman" w:hAnsi="Times New Roman"/>
                <w:color w:val="000000"/>
                <w:w w:val="97"/>
                <w:sz w:val="16"/>
                <w:lang w:val="ru-RU"/>
              </w:rPr>
              <w:t xml:space="preserve">характеризующих героя (внешность; </w:t>
            </w:r>
            <w:r w:rsidRPr="00825B1C">
              <w:rPr>
                <w:lang w:val="ru-RU"/>
              </w:rPr>
              <w:br/>
            </w:r>
            <w:r w:rsidRPr="00825B1C">
              <w:rPr>
                <w:rFonts w:ascii="Times New Roman" w:eastAsia="Times New Roman" w:hAnsi="Times New Roman"/>
                <w:color w:val="000000"/>
                <w:w w:val="97"/>
                <w:sz w:val="16"/>
                <w:lang w:val="ru-RU"/>
              </w:rPr>
              <w:t xml:space="preserve">поступки) в произведениях разных авторов (трёх-четырёх по выбору). Например; </w:t>
            </w:r>
            <w:r w:rsidRPr="00825B1C">
              <w:rPr>
                <w:lang w:val="ru-RU"/>
              </w:rPr>
              <w:br/>
            </w:r>
            <w:r w:rsidRPr="00825B1C">
              <w:rPr>
                <w:rFonts w:ascii="Times New Roman" w:eastAsia="Times New Roman" w:hAnsi="Times New Roman"/>
                <w:color w:val="000000"/>
                <w:w w:val="97"/>
                <w:sz w:val="16"/>
                <w:lang w:val="ru-RU"/>
              </w:rPr>
              <w:t xml:space="preserve">Н. И. Сладков «Лисица и Ёж»; </w:t>
            </w:r>
            <w:r w:rsidRPr="00825B1C">
              <w:rPr>
                <w:lang w:val="ru-RU"/>
              </w:rPr>
              <w:br/>
            </w:r>
            <w:r w:rsidRPr="00825B1C">
              <w:rPr>
                <w:rFonts w:ascii="Times New Roman" w:eastAsia="Times New Roman" w:hAnsi="Times New Roman"/>
                <w:color w:val="000000"/>
                <w:w w:val="97"/>
                <w:sz w:val="16"/>
                <w:lang w:val="ru-RU"/>
              </w:rPr>
              <w:t xml:space="preserve">М. М. Пришвин «Ёж»; </w:t>
            </w:r>
            <w:r w:rsidRPr="00825B1C">
              <w:rPr>
                <w:lang w:val="ru-RU"/>
              </w:rPr>
              <w:br/>
            </w:r>
            <w:r w:rsidRPr="00825B1C">
              <w:rPr>
                <w:rFonts w:ascii="Times New Roman" w:eastAsia="Times New Roman" w:hAnsi="Times New Roman"/>
                <w:color w:val="000000"/>
                <w:w w:val="97"/>
                <w:sz w:val="16"/>
                <w:lang w:val="ru-RU"/>
              </w:rPr>
              <w:t xml:space="preserve">Ю. Н. Могутин «Убежал»; </w:t>
            </w:r>
            <w:r w:rsidRPr="00825B1C">
              <w:rPr>
                <w:lang w:val="ru-RU"/>
              </w:rPr>
              <w:br/>
            </w:r>
            <w:r w:rsidRPr="00825B1C">
              <w:rPr>
                <w:rFonts w:ascii="Times New Roman" w:eastAsia="Times New Roman" w:hAnsi="Times New Roman"/>
                <w:color w:val="000000"/>
                <w:w w:val="97"/>
                <w:sz w:val="16"/>
                <w:lang w:val="ru-RU"/>
              </w:rPr>
              <w:t xml:space="preserve">Б В Заходер «Ёжик»; </w:t>
            </w:r>
            <w:r w:rsidRPr="00825B1C">
              <w:rPr>
                <w:lang w:val="ru-RU"/>
              </w:rPr>
              <w:br/>
            </w:r>
            <w:r w:rsidRPr="00825B1C">
              <w:rPr>
                <w:rFonts w:ascii="Times New Roman" w:eastAsia="Times New Roman" w:hAnsi="Times New Roman"/>
                <w:color w:val="000000"/>
                <w:w w:val="97"/>
                <w:sz w:val="16"/>
                <w:lang w:val="ru-RU"/>
              </w:rPr>
              <w:t>Е. И. Чарушин «Томка»;</w:t>
            </w:r>
            <w:r w:rsidRPr="00825B1C">
              <w:rPr>
                <w:lang w:val="ru-RU"/>
              </w:rPr>
              <w:br/>
            </w:r>
            <w:r w:rsidRPr="00825B1C">
              <w:rPr>
                <w:rFonts w:ascii="Times New Roman" w:eastAsia="Times New Roman" w:hAnsi="Times New Roman"/>
                <w:color w:val="000000"/>
                <w:w w:val="97"/>
                <w:sz w:val="16"/>
                <w:lang w:val="ru-RU"/>
              </w:rPr>
              <w:t>«Томка и корова»;</w:t>
            </w:r>
            <w:r w:rsidRPr="00825B1C">
              <w:rPr>
                <w:lang w:val="ru-RU"/>
              </w:rPr>
              <w:br/>
            </w:r>
            <w:r w:rsidRPr="00825B1C">
              <w:rPr>
                <w:rFonts w:ascii="Times New Roman" w:eastAsia="Times New Roman" w:hAnsi="Times New Roman"/>
                <w:color w:val="000000"/>
                <w:w w:val="97"/>
                <w:sz w:val="16"/>
                <w:lang w:val="ru-RU"/>
              </w:rPr>
              <w:t>«Томкины сны»;;</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0" w:lineRule="auto"/>
              <w:ind w:left="72" w:right="144"/>
              <w:rPr>
                <w:lang w:val="ru-RU"/>
              </w:rPr>
            </w:pPr>
            <w:r w:rsidRPr="00825B1C">
              <w:rPr>
                <w:rFonts w:ascii="Times New Roman" w:eastAsia="Times New Roman" w:hAnsi="Times New Roman"/>
                <w:color w:val="000000"/>
                <w:w w:val="97"/>
                <w:sz w:val="16"/>
                <w:lang w:val="ru-RU"/>
              </w:rPr>
              <w:t xml:space="preserve">Урок «С. Михалков. «Трезор». Р. Сеф. «Кто </w:t>
            </w:r>
            <w:r w:rsidRPr="00825B1C">
              <w:rPr>
                <w:lang w:val="ru-RU"/>
              </w:rPr>
              <w:br/>
            </w:r>
            <w:r w:rsidRPr="00825B1C">
              <w:rPr>
                <w:rFonts w:ascii="Times New Roman" w:eastAsia="Times New Roman" w:hAnsi="Times New Roman"/>
                <w:color w:val="000000"/>
                <w:w w:val="97"/>
                <w:sz w:val="16"/>
                <w:lang w:val="ru-RU"/>
              </w:rPr>
              <w:t xml:space="preserve">любит собак»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/4177/</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/286111/ Урок «М. Пляцковский. «Цап Царапыч». Г.</w:t>
            </w:r>
          </w:p>
          <w:p w:rsidR="006C3A6C" w:rsidRPr="00825B1C" w:rsidRDefault="00EE4671">
            <w:pPr>
              <w:autoSpaceDE w:val="0"/>
              <w:autoSpaceDN w:val="0"/>
              <w:spacing w:before="20" w:after="0" w:line="245" w:lineRule="auto"/>
              <w:ind w:left="72"/>
              <w:rPr>
                <w:lang w:val="ru-RU"/>
              </w:rPr>
            </w:pPr>
            <w:r w:rsidRPr="00825B1C">
              <w:rPr>
                <w:rFonts w:ascii="Times New Roman" w:eastAsia="Times New Roman" w:hAnsi="Times New Roman"/>
                <w:color w:val="000000"/>
                <w:w w:val="97"/>
                <w:sz w:val="16"/>
                <w:lang w:val="ru-RU"/>
              </w:rPr>
              <w:t>Сапгир. «Кошка». Научно-познавательный текст о кошках. Д. Хармс. «Храбрый ёж». Н. Сладков.</w:t>
            </w:r>
          </w:p>
          <w:p w:rsidR="006C3A6C" w:rsidRPr="00825B1C" w:rsidRDefault="00EE4671">
            <w:pPr>
              <w:autoSpaceDE w:val="0"/>
              <w:autoSpaceDN w:val="0"/>
              <w:spacing w:before="20" w:after="0" w:line="250" w:lineRule="auto"/>
              <w:ind w:left="72" w:right="144"/>
              <w:rPr>
                <w:lang w:val="ru-RU"/>
              </w:rPr>
            </w:pPr>
            <w:r w:rsidRPr="00825B1C">
              <w:rPr>
                <w:rFonts w:ascii="Times New Roman" w:eastAsia="Times New Roman" w:hAnsi="Times New Roman"/>
                <w:color w:val="000000"/>
                <w:w w:val="97"/>
                <w:sz w:val="16"/>
                <w:lang w:val="ru-RU"/>
              </w:rPr>
              <w:t xml:space="preserve">«Лисица и ёж»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/6465/</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/141289/ Урок «Берестов. «Лягушата». Научно-</w:t>
            </w:r>
            <w:r w:rsidRPr="00825B1C">
              <w:rPr>
                <w:lang w:val="ru-RU"/>
              </w:rPr>
              <w:br/>
            </w:r>
            <w:r w:rsidRPr="00825B1C">
              <w:rPr>
                <w:rFonts w:ascii="Times New Roman" w:eastAsia="Times New Roman" w:hAnsi="Times New Roman"/>
                <w:color w:val="000000"/>
                <w:w w:val="97"/>
                <w:sz w:val="16"/>
                <w:lang w:val="ru-RU"/>
              </w:rPr>
              <w:t>познавательный текст о лягушатах. С. Аксаков.</w:t>
            </w:r>
          </w:p>
          <w:p w:rsidR="006C3A6C" w:rsidRPr="00825B1C" w:rsidRDefault="00EE4671">
            <w:pPr>
              <w:autoSpaceDE w:val="0"/>
              <w:autoSpaceDN w:val="0"/>
              <w:spacing w:before="20" w:after="0" w:line="250" w:lineRule="auto"/>
              <w:ind w:left="72" w:right="144"/>
              <w:rPr>
                <w:lang w:val="ru-RU"/>
              </w:rPr>
            </w:pPr>
            <w:r w:rsidRPr="00825B1C">
              <w:rPr>
                <w:rFonts w:ascii="Times New Roman" w:eastAsia="Times New Roman" w:hAnsi="Times New Roman"/>
                <w:color w:val="000000"/>
                <w:w w:val="97"/>
                <w:sz w:val="16"/>
                <w:lang w:val="ru-RU"/>
              </w:rPr>
              <w:t xml:space="preserve">«Гнездо». Проверьте себя и оцените свои </w:t>
            </w:r>
            <w:r w:rsidRPr="00825B1C">
              <w:rPr>
                <w:lang w:val="ru-RU"/>
              </w:rPr>
              <w:br/>
            </w:r>
            <w:r w:rsidRPr="00825B1C">
              <w:rPr>
                <w:rFonts w:ascii="Times New Roman" w:eastAsia="Times New Roman" w:hAnsi="Times New Roman"/>
                <w:color w:val="000000"/>
                <w:w w:val="97"/>
                <w:sz w:val="16"/>
                <w:lang w:val="ru-RU"/>
              </w:rPr>
              <w:t xml:space="preserve">достижения»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/4179/</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/304111/</w:t>
            </w:r>
          </w:p>
        </w:tc>
      </w:tr>
    </w:tbl>
    <w:p w:rsidR="006C3A6C" w:rsidRPr="00825B1C" w:rsidRDefault="006C3A6C">
      <w:pPr>
        <w:autoSpaceDE w:val="0"/>
        <w:autoSpaceDN w:val="0"/>
        <w:spacing w:after="0" w:line="14" w:lineRule="exact"/>
        <w:rPr>
          <w:lang w:val="ru-RU"/>
        </w:rPr>
      </w:pPr>
    </w:p>
    <w:p w:rsidR="006C3A6C" w:rsidRPr="00825B1C" w:rsidRDefault="006C3A6C">
      <w:pPr>
        <w:rPr>
          <w:lang w:val="ru-RU"/>
        </w:rPr>
        <w:sectPr w:rsidR="006C3A6C" w:rsidRPr="00825B1C">
          <w:pgSz w:w="16840" w:h="11900"/>
          <w:pgMar w:top="284" w:right="640" w:bottom="1348" w:left="666" w:header="720" w:footer="720" w:gutter="0"/>
          <w:cols w:space="720" w:equalWidth="0">
            <w:col w:w="15534" w:space="0"/>
          </w:cols>
          <w:docGrid w:linePitch="360"/>
        </w:sectPr>
      </w:pPr>
    </w:p>
    <w:p w:rsidR="006C3A6C" w:rsidRPr="00825B1C" w:rsidRDefault="006C3A6C">
      <w:pPr>
        <w:autoSpaceDE w:val="0"/>
        <w:autoSpaceDN w:val="0"/>
        <w:spacing w:after="66" w:line="220" w:lineRule="exact"/>
        <w:rPr>
          <w:lang w:val="ru-RU"/>
        </w:rPr>
      </w:pPr>
    </w:p>
    <w:tbl>
      <w:tblPr>
        <w:tblW w:w="0" w:type="auto"/>
        <w:tblInd w:w="6" w:type="dxa"/>
        <w:tblLayout w:type="fixed"/>
        <w:tblLook w:val="04A0"/>
      </w:tblPr>
      <w:tblGrid>
        <w:gridCol w:w="468"/>
        <w:gridCol w:w="2558"/>
        <w:gridCol w:w="528"/>
        <w:gridCol w:w="1104"/>
        <w:gridCol w:w="1142"/>
        <w:gridCol w:w="864"/>
        <w:gridCol w:w="3986"/>
        <w:gridCol w:w="1284"/>
        <w:gridCol w:w="3568"/>
      </w:tblGrid>
      <w:tr w:rsidR="006C3A6C" w:rsidRPr="00825B1C">
        <w:trPr>
          <w:trHeight w:hRule="exact" w:val="81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1.6.</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Произведения о маме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jc w:val="center"/>
            </w:pPr>
            <w:r>
              <w:rPr>
                <w:rFonts w:ascii="Times New Roman" w:eastAsia="Times New Roman" w:hAnsi="Times New Roman"/>
                <w:color w:val="000000"/>
                <w:w w:val="97"/>
                <w:sz w:val="16"/>
              </w:rPr>
              <w:t>21.04.2023 25.04.2023</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7" w:lineRule="auto"/>
              <w:ind w:left="72" w:right="144"/>
              <w:rPr>
                <w:lang w:val="ru-RU"/>
              </w:rPr>
            </w:pPr>
            <w:r w:rsidRPr="00825B1C">
              <w:rPr>
                <w:rFonts w:ascii="Times New Roman" w:eastAsia="Times New Roman" w:hAnsi="Times New Roman"/>
                <w:color w:val="000000"/>
                <w:w w:val="97"/>
                <w:sz w:val="16"/>
                <w:lang w:val="ru-RU"/>
              </w:rPr>
              <w:t xml:space="preserve">Беседа по выявлению понимания </w:t>
            </w:r>
            <w:r w:rsidRPr="00825B1C">
              <w:rPr>
                <w:lang w:val="ru-RU"/>
              </w:rPr>
              <w:br/>
            </w:r>
            <w:r w:rsidRPr="00825B1C">
              <w:rPr>
                <w:rFonts w:ascii="Times New Roman" w:eastAsia="Times New Roman" w:hAnsi="Times New Roman"/>
                <w:color w:val="000000"/>
                <w:w w:val="97"/>
                <w:sz w:val="16"/>
                <w:lang w:val="ru-RU"/>
              </w:rPr>
              <w:t xml:space="preserve">прослушанного/прочитанного произведения; </w:t>
            </w:r>
            <w:r w:rsidRPr="00825B1C">
              <w:rPr>
                <w:lang w:val="ru-RU"/>
              </w:rPr>
              <w:br/>
            </w:r>
            <w:r w:rsidRPr="00825B1C">
              <w:rPr>
                <w:rFonts w:ascii="Times New Roman" w:eastAsia="Times New Roman" w:hAnsi="Times New Roman"/>
                <w:color w:val="000000"/>
                <w:w w:val="97"/>
                <w:sz w:val="16"/>
                <w:lang w:val="ru-RU"/>
              </w:rPr>
              <w:t xml:space="preserve">ответы на вопросы о впечатлении от произведения; понимание идеи; </w:t>
            </w:r>
            <w:r w:rsidRPr="00825B1C">
              <w:rPr>
                <w:lang w:val="ru-RU"/>
              </w:rPr>
              <w:br/>
            </w:r>
            <w:r w:rsidRPr="00825B1C">
              <w:rPr>
                <w:rFonts w:ascii="Times New Roman" w:eastAsia="Times New Roman" w:hAnsi="Times New Roman"/>
                <w:color w:val="000000"/>
                <w:w w:val="97"/>
                <w:sz w:val="16"/>
                <w:lang w:val="ru-RU"/>
              </w:rPr>
              <w:t xml:space="preserve">произведения: любовь к своей семье; </w:t>
            </w:r>
            <w:r w:rsidRPr="00825B1C">
              <w:rPr>
                <w:lang w:val="ru-RU"/>
              </w:rPr>
              <w:br/>
            </w:r>
            <w:r w:rsidRPr="00825B1C">
              <w:rPr>
                <w:rFonts w:ascii="Times New Roman" w:eastAsia="Times New Roman" w:hAnsi="Times New Roman"/>
                <w:color w:val="000000"/>
                <w:w w:val="97"/>
                <w:sz w:val="16"/>
                <w:lang w:val="ru-RU"/>
              </w:rPr>
              <w:t xml:space="preserve">родным; </w:t>
            </w:r>
            <w:r w:rsidRPr="00825B1C">
              <w:rPr>
                <w:lang w:val="ru-RU"/>
              </w:rPr>
              <w:br/>
            </w:r>
            <w:r w:rsidRPr="00825B1C">
              <w:rPr>
                <w:rFonts w:ascii="Times New Roman" w:eastAsia="Times New Roman" w:hAnsi="Times New Roman"/>
                <w:color w:val="000000"/>
                <w:w w:val="97"/>
                <w:sz w:val="16"/>
                <w:lang w:val="ru-RU"/>
              </w:rPr>
              <w:t xml:space="preserve">Родине — самое дорогое и важное чувство в жизни человека. Например; </w:t>
            </w:r>
            <w:r w:rsidRPr="00825B1C">
              <w:rPr>
                <w:lang w:val="ru-RU"/>
              </w:rPr>
              <w:br/>
            </w:r>
            <w:r w:rsidRPr="00825B1C">
              <w:rPr>
                <w:rFonts w:ascii="Times New Roman" w:eastAsia="Times New Roman" w:hAnsi="Times New Roman"/>
                <w:color w:val="000000"/>
                <w:w w:val="97"/>
                <w:sz w:val="16"/>
                <w:lang w:val="ru-RU"/>
              </w:rPr>
              <w:t xml:space="preserve">слушание и чтение произведений П. Н.; </w:t>
            </w:r>
            <w:r w:rsidRPr="00825B1C">
              <w:rPr>
                <w:lang w:val="ru-RU"/>
              </w:rPr>
              <w:br/>
            </w:r>
            <w:r w:rsidRPr="00825B1C">
              <w:rPr>
                <w:rFonts w:ascii="Times New Roman" w:eastAsia="Times New Roman" w:hAnsi="Times New Roman"/>
                <w:color w:val="000000"/>
                <w:w w:val="97"/>
                <w:sz w:val="16"/>
                <w:lang w:val="ru-RU"/>
              </w:rPr>
              <w:t xml:space="preserve">; </w:t>
            </w:r>
            <w:r w:rsidRPr="00825B1C">
              <w:rPr>
                <w:lang w:val="ru-RU"/>
              </w:rPr>
              <w:br/>
            </w:r>
            <w:r w:rsidRPr="00825B1C">
              <w:rPr>
                <w:rFonts w:ascii="Times New Roman" w:eastAsia="Times New Roman" w:hAnsi="Times New Roman"/>
                <w:color w:val="000000"/>
                <w:w w:val="97"/>
                <w:sz w:val="16"/>
                <w:lang w:val="ru-RU"/>
              </w:rPr>
              <w:t xml:space="preserve">Воронько «Лучше нет родного края»; </w:t>
            </w:r>
            <w:r w:rsidRPr="00825B1C">
              <w:rPr>
                <w:lang w:val="ru-RU"/>
              </w:rPr>
              <w:br/>
            </w:r>
            <w:r w:rsidRPr="00825B1C">
              <w:rPr>
                <w:rFonts w:ascii="Times New Roman" w:eastAsia="Times New Roman" w:hAnsi="Times New Roman"/>
                <w:color w:val="000000"/>
                <w:w w:val="97"/>
                <w:sz w:val="16"/>
                <w:lang w:val="ru-RU"/>
              </w:rPr>
              <w:t xml:space="preserve">М. Ю. Есеновского «Моя небольшая родина»; </w:t>
            </w:r>
            <w:r w:rsidRPr="00825B1C">
              <w:rPr>
                <w:lang w:val="ru-RU"/>
              </w:rPr>
              <w:br/>
            </w:r>
            <w:r w:rsidRPr="00825B1C">
              <w:rPr>
                <w:rFonts w:ascii="Times New Roman" w:eastAsia="Times New Roman" w:hAnsi="Times New Roman"/>
                <w:color w:val="000000"/>
                <w:w w:val="97"/>
                <w:sz w:val="16"/>
                <w:lang w:val="ru-RU"/>
              </w:rPr>
              <w:t xml:space="preserve">Н. Н. Бромлей «Какое самое первое слово?»; </w:t>
            </w:r>
            <w:r w:rsidRPr="00825B1C">
              <w:rPr>
                <w:lang w:val="ru-RU"/>
              </w:rPr>
              <w:br/>
            </w:r>
            <w:r w:rsidRPr="00825B1C">
              <w:rPr>
                <w:rFonts w:ascii="Times New Roman" w:eastAsia="Times New Roman" w:hAnsi="Times New Roman"/>
                <w:color w:val="000000"/>
                <w:w w:val="97"/>
                <w:sz w:val="16"/>
                <w:lang w:val="ru-RU"/>
              </w:rPr>
              <w:t xml:space="preserve">А. В. Митяева «За что я люблю маму»; </w:t>
            </w:r>
            <w:r w:rsidRPr="00825B1C">
              <w:rPr>
                <w:lang w:val="ru-RU"/>
              </w:rPr>
              <w:br/>
            </w:r>
            <w:r w:rsidRPr="00825B1C">
              <w:rPr>
                <w:rFonts w:ascii="Times New Roman" w:eastAsia="Times New Roman" w:hAnsi="Times New Roman"/>
                <w:color w:val="000000"/>
                <w:w w:val="97"/>
                <w:sz w:val="16"/>
                <w:lang w:val="ru-RU"/>
              </w:rPr>
              <w:t xml:space="preserve">В. Д. Берестова «Любили тебя без особых причин…»; Г. П. Виеру«Сколько звёзд на ясном небе!»; </w:t>
            </w:r>
            <w:r w:rsidRPr="00825B1C">
              <w:rPr>
                <w:lang w:val="ru-RU"/>
              </w:rPr>
              <w:br/>
            </w:r>
            <w:r w:rsidRPr="00825B1C">
              <w:rPr>
                <w:rFonts w:ascii="Times New Roman" w:eastAsia="Times New Roman" w:hAnsi="Times New Roman"/>
                <w:color w:val="000000"/>
                <w:w w:val="97"/>
                <w:sz w:val="16"/>
                <w:lang w:val="ru-RU"/>
              </w:rPr>
              <w:t xml:space="preserve">И. С. Соколова-Микитова «Радуга»; </w:t>
            </w:r>
            <w:r w:rsidRPr="00825B1C">
              <w:rPr>
                <w:lang w:val="ru-RU"/>
              </w:rPr>
              <w:br/>
            </w:r>
            <w:r w:rsidRPr="00825B1C">
              <w:rPr>
                <w:rFonts w:ascii="Times New Roman" w:eastAsia="Times New Roman" w:hAnsi="Times New Roman"/>
                <w:color w:val="000000"/>
                <w:w w:val="97"/>
                <w:sz w:val="16"/>
                <w:lang w:val="ru-RU"/>
              </w:rPr>
              <w:t xml:space="preserve">С. Я.; </w:t>
            </w:r>
            <w:r w:rsidRPr="00825B1C">
              <w:rPr>
                <w:lang w:val="ru-RU"/>
              </w:rPr>
              <w:br/>
            </w:r>
            <w:r w:rsidRPr="00825B1C">
              <w:rPr>
                <w:rFonts w:ascii="Times New Roman" w:eastAsia="Times New Roman" w:hAnsi="Times New Roman"/>
                <w:color w:val="000000"/>
                <w:w w:val="97"/>
                <w:sz w:val="16"/>
                <w:lang w:val="ru-RU"/>
              </w:rPr>
              <w:t xml:space="preserve">; </w:t>
            </w:r>
            <w:r w:rsidRPr="00825B1C">
              <w:rPr>
                <w:lang w:val="ru-RU"/>
              </w:rPr>
              <w:br/>
            </w:r>
            <w:r w:rsidRPr="00825B1C">
              <w:rPr>
                <w:rFonts w:ascii="Times New Roman" w:eastAsia="Times New Roman" w:hAnsi="Times New Roman"/>
                <w:color w:val="000000"/>
                <w:w w:val="97"/>
                <w:sz w:val="16"/>
                <w:lang w:val="ru-RU"/>
              </w:rPr>
              <w:t xml:space="preserve">Маршака «Радуга» (по выбору не менее одного автора); Работа с текстом произведения: поиск и анализ </w:t>
            </w:r>
            <w:r w:rsidRPr="00825B1C">
              <w:rPr>
                <w:lang w:val="ru-RU"/>
              </w:rPr>
              <w:br/>
            </w:r>
            <w:r w:rsidRPr="00825B1C">
              <w:rPr>
                <w:rFonts w:ascii="Times New Roman" w:eastAsia="Times New Roman" w:hAnsi="Times New Roman"/>
                <w:color w:val="000000"/>
                <w:w w:val="97"/>
                <w:sz w:val="16"/>
                <w:lang w:val="ru-RU"/>
              </w:rPr>
              <w:t xml:space="preserve">ключевых слов; </w:t>
            </w:r>
            <w:r w:rsidRPr="00825B1C">
              <w:rPr>
                <w:lang w:val="ru-RU"/>
              </w:rPr>
              <w:br/>
            </w:r>
            <w:r w:rsidRPr="00825B1C">
              <w:rPr>
                <w:rFonts w:ascii="Times New Roman" w:eastAsia="Times New Roman" w:hAnsi="Times New Roman"/>
                <w:color w:val="000000"/>
                <w:w w:val="97"/>
                <w:sz w:val="16"/>
                <w:lang w:val="ru-RU"/>
              </w:rPr>
              <w:t xml:space="preserve">определяющих главную мысль произведения; </w:t>
            </w:r>
            <w:r w:rsidRPr="00825B1C">
              <w:rPr>
                <w:lang w:val="ru-RU"/>
              </w:rPr>
              <w:br/>
            </w:r>
            <w:r w:rsidRPr="00825B1C">
              <w:rPr>
                <w:rFonts w:ascii="Times New Roman" w:eastAsia="Times New Roman" w:hAnsi="Times New Roman"/>
                <w:color w:val="000000"/>
                <w:w w:val="97"/>
                <w:sz w:val="16"/>
                <w:lang w:val="ru-RU"/>
              </w:rPr>
              <w:t xml:space="preserve">объяснение заголовка; </w:t>
            </w:r>
            <w:r w:rsidRPr="00825B1C">
              <w:rPr>
                <w:lang w:val="ru-RU"/>
              </w:rPr>
              <w:br/>
            </w:r>
            <w:r w:rsidRPr="00825B1C">
              <w:rPr>
                <w:rFonts w:ascii="Times New Roman" w:eastAsia="Times New Roman" w:hAnsi="Times New Roman"/>
                <w:color w:val="000000"/>
                <w:w w:val="97"/>
                <w:sz w:val="16"/>
                <w:lang w:val="ru-RU"/>
              </w:rPr>
              <w:t xml:space="preserve">поиск значения незнакомого слова с использованием словаря; </w:t>
            </w:r>
            <w:r w:rsidRPr="00825B1C">
              <w:rPr>
                <w:lang w:val="ru-RU"/>
              </w:rPr>
              <w:br/>
            </w:r>
            <w:r w:rsidRPr="00825B1C">
              <w:rPr>
                <w:rFonts w:ascii="Times New Roman" w:eastAsia="Times New Roman" w:hAnsi="Times New Roman"/>
                <w:color w:val="000000"/>
                <w:w w:val="97"/>
                <w:sz w:val="16"/>
                <w:lang w:val="ru-RU"/>
              </w:rPr>
              <w:t>Учебный диалог: обсуждение значения выражений«Родина-мать»;</w:t>
            </w:r>
            <w:r w:rsidRPr="00825B1C">
              <w:rPr>
                <w:lang w:val="ru-RU"/>
              </w:rPr>
              <w:br/>
            </w:r>
            <w:r w:rsidRPr="00825B1C">
              <w:rPr>
                <w:rFonts w:ascii="Times New Roman" w:eastAsia="Times New Roman" w:hAnsi="Times New Roman"/>
                <w:color w:val="000000"/>
                <w:w w:val="97"/>
                <w:sz w:val="16"/>
                <w:lang w:val="ru-RU"/>
              </w:rPr>
              <w:t xml:space="preserve">«Родина любимая — что мать родная»; </w:t>
            </w:r>
            <w:r w:rsidRPr="00825B1C">
              <w:rPr>
                <w:lang w:val="ru-RU"/>
              </w:rPr>
              <w:br/>
            </w:r>
            <w:r w:rsidRPr="00825B1C">
              <w:rPr>
                <w:rFonts w:ascii="Times New Roman" w:eastAsia="Times New Roman" w:hAnsi="Times New Roman"/>
                <w:color w:val="000000"/>
                <w:w w:val="97"/>
                <w:sz w:val="16"/>
                <w:lang w:val="ru-RU"/>
              </w:rPr>
              <w:t xml:space="preserve">осознание нравственно-этических понятий; </w:t>
            </w:r>
            <w:r w:rsidRPr="00825B1C">
              <w:rPr>
                <w:lang w:val="ru-RU"/>
              </w:rPr>
              <w:br/>
            </w:r>
            <w:r w:rsidRPr="00825B1C">
              <w:rPr>
                <w:rFonts w:ascii="Times New Roman" w:eastAsia="Times New Roman" w:hAnsi="Times New Roman"/>
                <w:color w:val="000000"/>
                <w:w w:val="97"/>
                <w:sz w:val="16"/>
                <w:lang w:val="ru-RU"/>
              </w:rPr>
              <w:t xml:space="preserve">обогащение духовно-нравственного опыта учащихся: заботливое отношение к родным в семье; </w:t>
            </w:r>
            <w:r w:rsidRPr="00825B1C">
              <w:rPr>
                <w:lang w:val="ru-RU"/>
              </w:rPr>
              <w:br/>
            </w:r>
            <w:r w:rsidRPr="00825B1C">
              <w:rPr>
                <w:rFonts w:ascii="Times New Roman" w:eastAsia="Times New Roman" w:hAnsi="Times New Roman"/>
                <w:color w:val="000000"/>
                <w:w w:val="97"/>
                <w:sz w:val="16"/>
                <w:lang w:val="ru-RU"/>
              </w:rPr>
              <w:t xml:space="preserve">внимание и любовь к ним; </w:t>
            </w:r>
            <w:r w:rsidRPr="00825B1C">
              <w:rPr>
                <w:lang w:val="ru-RU"/>
              </w:rPr>
              <w:br/>
            </w:r>
            <w:r w:rsidRPr="00825B1C">
              <w:rPr>
                <w:rFonts w:ascii="Times New Roman" w:eastAsia="Times New Roman" w:hAnsi="Times New Roman"/>
                <w:color w:val="000000"/>
                <w:w w:val="97"/>
                <w:sz w:val="16"/>
                <w:lang w:val="ru-RU"/>
              </w:rPr>
              <w:t xml:space="preserve">Выразительное чтение стихотворений с выделением ключевых слов; </w:t>
            </w:r>
            <w:r w:rsidRPr="00825B1C">
              <w:rPr>
                <w:lang w:val="ru-RU"/>
              </w:rPr>
              <w:br/>
            </w:r>
            <w:r w:rsidRPr="00825B1C">
              <w:rPr>
                <w:rFonts w:ascii="Times New Roman" w:eastAsia="Times New Roman" w:hAnsi="Times New Roman"/>
                <w:color w:val="000000"/>
                <w:w w:val="97"/>
                <w:sz w:val="16"/>
                <w:lang w:val="ru-RU"/>
              </w:rPr>
              <w:t xml:space="preserve">с; </w:t>
            </w:r>
            <w:r w:rsidRPr="00825B1C">
              <w:rPr>
                <w:lang w:val="ru-RU"/>
              </w:rPr>
              <w:br/>
            </w:r>
            <w:r w:rsidRPr="00825B1C">
              <w:rPr>
                <w:rFonts w:ascii="Times New Roman" w:eastAsia="Times New Roman" w:hAnsi="Times New Roman"/>
                <w:color w:val="000000"/>
                <w:w w:val="97"/>
                <w:sz w:val="16"/>
                <w:lang w:val="ru-RU"/>
              </w:rPr>
              <w:t xml:space="preserve">соблюдением норм произношения; </w:t>
            </w:r>
            <w:r w:rsidRPr="00825B1C">
              <w:rPr>
                <w:lang w:val="ru-RU"/>
              </w:rPr>
              <w:br/>
            </w:r>
            <w:r w:rsidRPr="00825B1C">
              <w:rPr>
                <w:rFonts w:ascii="Times New Roman" w:eastAsia="Times New Roman" w:hAnsi="Times New Roman"/>
                <w:color w:val="000000"/>
                <w:w w:val="97"/>
                <w:sz w:val="16"/>
                <w:lang w:val="ru-RU"/>
              </w:rPr>
              <w:t xml:space="preserve">Рассказ по предложенному плану о своём родном крае; городе; </w:t>
            </w:r>
            <w:r w:rsidRPr="00825B1C">
              <w:rPr>
                <w:lang w:val="ru-RU"/>
              </w:rPr>
              <w:br/>
            </w:r>
            <w:r w:rsidRPr="00825B1C">
              <w:rPr>
                <w:rFonts w:ascii="Times New Roman" w:eastAsia="Times New Roman" w:hAnsi="Times New Roman"/>
                <w:color w:val="000000"/>
                <w:w w:val="97"/>
                <w:sz w:val="16"/>
                <w:lang w:val="ru-RU"/>
              </w:rPr>
              <w:t xml:space="preserve">селе; </w:t>
            </w:r>
            <w:r w:rsidRPr="00825B1C">
              <w:rPr>
                <w:lang w:val="ru-RU"/>
              </w:rPr>
              <w:br/>
            </w:r>
            <w:r w:rsidRPr="00825B1C">
              <w:rPr>
                <w:rFonts w:ascii="Times New Roman" w:eastAsia="Times New Roman" w:hAnsi="Times New Roman"/>
                <w:color w:val="000000"/>
                <w:w w:val="97"/>
                <w:sz w:val="16"/>
                <w:lang w:val="ru-RU"/>
              </w:rPr>
              <w:t>о своих чувствах к месту;;</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30" w:lineRule="auto"/>
              <w:ind w:left="72"/>
              <w:rPr>
                <w:lang w:val="ru-RU"/>
              </w:rPr>
            </w:pPr>
            <w:r w:rsidRPr="00825B1C">
              <w:rPr>
                <w:rFonts w:ascii="Times New Roman" w:eastAsia="Times New Roman" w:hAnsi="Times New Roman"/>
                <w:color w:val="000000"/>
                <w:w w:val="97"/>
                <w:sz w:val="16"/>
                <w:lang w:val="ru-RU"/>
              </w:rPr>
              <w:t>Урок «Е. Благинина «Посидим в тишине». Э.</w:t>
            </w:r>
          </w:p>
          <w:p w:rsidR="006C3A6C" w:rsidRPr="00825B1C" w:rsidRDefault="00EE4671">
            <w:pPr>
              <w:autoSpaceDE w:val="0"/>
              <w:autoSpaceDN w:val="0"/>
              <w:spacing w:before="20" w:after="0" w:line="245" w:lineRule="auto"/>
              <w:ind w:left="72" w:right="144"/>
              <w:rPr>
                <w:lang w:val="ru-RU"/>
              </w:rPr>
            </w:pPr>
            <w:r w:rsidRPr="00825B1C">
              <w:rPr>
                <w:rFonts w:ascii="Times New Roman" w:eastAsia="Times New Roman" w:hAnsi="Times New Roman"/>
                <w:color w:val="000000"/>
                <w:w w:val="97"/>
                <w:sz w:val="16"/>
                <w:lang w:val="ru-RU"/>
              </w:rPr>
              <w:t xml:space="preserve">Мошковская «Я маму мою обидел»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/5070/</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/187430/</w:t>
            </w:r>
          </w:p>
        </w:tc>
      </w:tr>
    </w:tbl>
    <w:p w:rsidR="006C3A6C" w:rsidRPr="00825B1C" w:rsidRDefault="006C3A6C">
      <w:pPr>
        <w:autoSpaceDE w:val="0"/>
        <w:autoSpaceDN w:val="0"/>
        <w:spacing w:after="0" w:line="14" w:lineRule="exact"/>
        <w:rPr>
          <w:lang w:val="ru-RU"/>
        </w:rPr>
      </w:pPr>
    </w:p>
    <w:p w:rsidR="006C3A6C" w:rsidRPr="00825B1C" w:rsidRDefault="006C3A6C">
      <w:pPr>
        <w:rPr>
          <w:lang w:val="ru-RU"/>
        </w:rPr>
        <w:sectPr w:rsidR="006C3A6C" w:rsidRPr="00825B1C">
          <w:pgSz w:w="16840" w:h="11900"/>
          <w:pgMar w:top="284" w:right="640" w:bottom="1440" w:left="666" w:header="720" w:footer="720" w:gutter="0"/>
          <w:cols w:space="720" w:equalWidth="0">
            <w:col w:w="15534" w:space="0"/>
          </w:cols>
          <w:docGrid w:linePitch="360"/>
        </w:sectPr>
      </w:pPr>
    </w:p>
    <w:p w:rsidR="006C3A6C" w:rsidRPr="00825B1C" w:rsidRDefault="006C3A6C">
      <w:pPr>
        <w:autoSpaceDE w:val="0"/>
        <w:autoSpaceDN w:val="0"/>
        <w:spacing w:after="66" w:line="220" w:lineRule="exact"/>
        <w:rPr>
          <w:lang w:val="ru-RU"/>
        </w:rPr>
      </w:pPr>
    </w:p>
    <w:tbl>
      <w:tblPr>
        <w:tblW w:w="0" w:type="auto"/>
        <w:tblInd w:w="6" w:type="dxa"/>
        <w:tblLayout w:type="fixed"/>
        <w:tblLook w:val="04A0"/>
      </w:tblPr>
      <w:tblGrid>
        <w:gridCol w:w="468"/>
        <w:gridCol w:w="2558"/>
        <w:gridCol w:w="528"/>
        <w:gridCol w:w="1104"/>
        <w:gridCol w:w="1142"/>
        <w:gridCol w:w="864"/>
        <w:gridCol w:w="3986"/>
        <w:gridCol w:w="1284"/>
        <w:gridCol w:w="3568"/>
      </w:tblGrid>
      <w:tr w:rsidR="006C3A6C" w:rsidRPr="00825B1C">
        <w:trPr>
          <w:trHeight w:hRule="exact" w:val="457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1.7.</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45" w:lineRule="auto"/>
              <w:ind w:left="72"/>
              <w:rPr>
                <w:lang w:val="ru-RU"/>
              </w:rPr>
            </w:pPr>
            <w:r w:rsidRPr="00825B1C">
              <w:rPr>
                <w:rFonts w:ascii="Times New Roman" w:eastAsia="Times New Roman" w:hAnsi="Times New Roman"/>
                <w:color w:val="000000"/>
                <w:w w:val="97"/>
                <w:sz w:val="16"/>
                <w:lang w:val="ru-RU"/>
              </w:rPr>
              <w:t xml:space="preserve">Фольклорные и авторские </w:t>
            </w:r>
            <w:r w:rsidRPr="00825B1C">
              <w:rPr>
                <w:lang w:val="ru-RU"/>
              </w:rPr>
              <w:br/>
            </w:r>
            <w:r w:rsidRPr="00825B1C">
              <w:rPr>
                <w:rFonts w:ascii="Times New Roman" w:eastAsia="Times New Roman" w:hAnsi="Times New Roman"/>
                <w:color w:val="000000"/>
                <w:w w:val="97"/>
                <w:sz w:val="16"/>
                <w:lang w:val="ru-RU"/>
              </w:rPr>
              <w:t>произведения о чудесах и фантазии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jc w:val="center"/>
            </w:pPr>
            <w:r>
              <w:rPr>
                <w:rFonts w:ascii="Times New Roman" w:eastAsia="Times New Roman" w:hAnsi="Times New Roman"/>
                <w:color w:val="000000"/>
                <w:w w:val="97"/>
                <w:sz w:val="16"/>
              </w:rPr>
              <w:t>27.04.2023 04.05.2023</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7" w:lineRule="auto"/>
              <w:ind w:left="72"/>
              <w:rPr>
                <w:lang w:val="ru-RU"/>
              </w:rPr>
            </w:pPr>
            <w:r w:rsidRPr="00825B1C">
              <w:rPr>
                <w:rFonts w:ascii="Times New Roman" w:eastAsia="Times New Roman" w:hAnsi="Times New Roman"/>
                <w:color w:val="000000"/>
                <w:w w:val="97"/>
                <w:sz w:val="16"/>
                <w:lang w:val="ru-RU"/>
              </w:rPr>
              <w:t xml:space="preserve">Работа с текстом произведения: выделение ключевых слов; </w:t>
            </w:r>
            <w:r w:rsidRPr="00825B1C">
              <w:rPr>
                <w:lang w:val="ru-RU"/>
              </w:rPr>
              <w:br/>
            </w:r>
            <w:r w:rsidRPr="00825B1C">
              <w:rPr>
                <w:rFonts w:ascii="Times New Roman" w:eastAsia="Times New Roman" w:hAnsi="Times New Roman"/>
                <w:color w:val="000000"/>
                <w:w w:val="97"/>
                <w:sz w:val="16"/>
                <w:lang w:val="ru-RU"/>
              </w:rPr>
              <w:t xml:space="preserve">которые определяют необычность; </w:t>
            </w:r>
            <w:r w:rsidRPr="00825B1C">
              <w:rPr>
                <w:lang w:val="ru-RU"/>
              </w:rPr>
              <w:br/>
            </w:r>
            <w:r w:rsidRPr="00825B1C">
              <w:rPr>
                <w:rFonts w:ascii="Times New Roman" w:eastAsia="Times New Roman" w:hAnsi="Times New Roman"/>
                <w:color w:val="000000"/>
                <w:w w:val="97"/>
                <w:sz w:val="16"/>
                <w:lang w:val="ru-RU"/>
              </w:rPr>
              <w:t xml:space="preserve">сказочность событий произведения; </w:t>
            </w:r>
            <w:r w:rsidRPr="00825B1C">
              <w:rPr>
                <w:lang w:val="ru-RU"/>
              </w:rPr>
              <w:br/>
            </w:r>
            <w:r w:rsidRPr="00825B1C">
              <w:rPr>
                <w:rFonts w:ascii="Times New Roman" w:eastAsia="Times New Roman" w:hAnsi="Times New Roman"/>
                <w:color w:val="000000"/>
                <w:w w:val="97"/>
                <w:sz w:val="16"/>
                <w:lang w:val="ru-RU"/>
              </w:rPr>
              <w:t xml:space="preserve">нахождение созвучных слов (рифм); </w:t>
            </w:r>
            <w:r w:rsidRPr="00825B1C">
              <w:rPr>
                <w:lang w:val="ru-RU"/>
              </w:rPr>
              <w:br/>
            </w:r>
            <w:r w:rsidRPr="00825B1C">
              <w:rPr>
                <w:rFonts w:ascii="Times New Roman" w:eastAsia="Times New Roman" w:hAnsi="Times New Roman"/>
                <w:color w:val="000000"/>
                <w:w w:val="97"/>
                <w:sz w:val="16"/>
                <w:lang w:val="ru-RU"/>
              </w:rPr>
              <w:t xml:space="preserve">наблюдение за ритмом стихотворного текста; </w:t>
            </w:r>
            <w:r w:rsidRPr="00825B1C">
              <w:rPr>
                <w:lang w:val="ru-RU"/>
              </w:rPr>
              <w:br/>
            </w:r>
            <w:r w:rsidRPr="00825B1C">
              <w:rPr>
                <w:rFonts w:ascii="Times New Roman" w:eastAsia="Times New Roman" w:hAnsi="Times New Roman"/>
                <w:color w:val="000000"/>
                <w:w w:val="97"/>
                <w:sz w:val="16"/>
                <w:lang w:val="ru-RU"/>
              </w:rPr>
              <w:t xml:space="preserve">составление; </w:t>
            </w:r>
            <w:r w:rsidRPr="00825B1C">
              <w:rPr>
                <w:lang w:val="ru-RU"/>
              </w:rPr>
              <w:br/>
            </w:r>
            <w:r w:rsidRPr="00825B1C">
              <w:rPr>
                <w:rFonts w:ascii="Times New Roman" w:eastAsia="Times New Roman" w:hAnsi="Times New Roman"/>
                <w:color w:val="000000"/>
                <w:w w:val="97"/>
                <w:sz w:val="16"/>
                <w:lang w:val="ru-RU"/>
              </w:rPr>
              <w:t xml:space="preserve">интонационного рисунка с опорой на знаки препинания; объяснение значения слова с использованием словаря; Беседа на тему «О каком чуде ты мечтаешь»; </w:t>
            </w:r>
            <w:r w:rsidRPr="00825B1C">
              <w:rPr>
                <w:lang w:val="ru-RU"/>
              </w:rPr>
              <w:br/>
            </w:r>
            <w:r w:rsidRPr="00825B1C">
              <w:rPr>
                <w:rFonts w:ascii="Times New Roman" w:eastAsia="Times New Roman" w:hAnsi="Times New Roman"/>
                <w:color w:val="000000"/>
                <w:w w:val="97"/>
                <w:sz w:val="16"/>
                <w:lang w:val="ru-RU"/>
              </w:rPr>
              <w:t xml:space="preserve">передача своих впечатлений от прочитанного </w:t>
            </w:r>
            <w:r w:rsidRPr="00825B1C">
              <w:rPr>
                <w:lang w:val="ru-RU"/>
              </w:rPr>
              <w:br/>
            </w:r>
            <w:r w:rsidRPr="00825B1C">
              <w:rPr>
                <w:rFonts w:ascii="Times New Roman" w:eastAsia="Times New Roman" w:hAnsi="Times New Roman"/>
                <w:color w:val="000000"/>
                <w:w w:val="97"/>
                <w:sz w:val="16"/>
                <w:lang w:val="ru-RU"/>
              </w:rPr>
              <w:t>произведения в высказывании (не менее 3 предложений) или в рисунке;</w:t>
            </w:r>
            <w:r w:rsidRPr="00825B1C">
              <w:rPr>
                <w:lang w:val="ru-RU"/>
              </w:rPr>
              <w:br/>
            </w:r>
            <w:r w:rsidRPr="00825B1C">
              <w:rPr>
                <w:rFonts w:ascii="Times New Roman" w:eastAsia="Times New Roman" w:hAnsi="Times New Roman"/>
                <w:color w:val="000000"/>
                <w:w w:val="97"/>
                <w:sz w:val="16"/>
                <w:lang w:val="ru-RU"/>
              </w:rPr>
              <w:t xml:space="preserve">Задание на сравнение произведений на одну тему разных авторов: прозаическое или стихотворное; </w:t>
            </w:r>
            <w:r w:rsidRPr="00825B1C">
              <w:rPr>
                <w:lang w:val="ru-RU"/>
              </w:rPr>
              <w:br/>
            </w:r>
            <w:r w:rsidRPr="00825B1C">
              <w:rPr>
                <w:rFonts w:ascii="Times New Roman" w:eastAsia="Times New Roman" w:hAnsi="Times New Roman"/>
                <w:color w:val="000000"/>
                <w:w w:val="97"/>
                <w:sz w:val="16"/>
                <w:lang w:val="ru-RU"/>
              </w:rPr>
              <w:t xml:space="preserve">жанр (рассказ; </w:t>
            </w:r>
            <w:r w:rsidRPr="00825B1C">
              <w:rPr>
                <w:lang w:val="ru-RU"/>
              </w:rPr>
              <w:br/>
            </w:r>
            <w:r w:rsidRPr="00825B1C">
              <w:rPr>
                <w:rFonts w:ascii="Times New Roman" w:eastAsia="Times New Roman" w:hAnsi="Times New Roman"/>
                <w:color w:val="000000"/>
                <w:w w:val="97"/>
                <w:sz w:val="16"/>
                <w:lang w:val="ru-RU"/>
              </w:rPr>
              <w:t xml:space="preserve">стихотворение; </w:t>
            </w:r>
            <w:r w:rsidRPr="00825B1C">
              <w:rPr>
                <w:lang w:val="ru-RU"/>
              </w:rPr>
              <w:br/>
            </w:r>
            <w:r w:rsidRPr="00825B1C">
              <w:rPr>
                <w:rFonts w:ascii="Times New Roman" w:eastAsia="Times New Roman" w:hAnsi="Times New Roman"/>
                <w:color w:val="000000"/>
                <w:w w:val="97"/>
                <w:sz w:val="16"/>
                <w:lang w:val="ru-RU"/>
              </w:rPr>
              <w:t xml:space="preserve">сказка; </w:t>
            </w:r>
            <w:r w:rsidRPr="00825B1C">
              <w:rPr>
                <w:lang w:val="ru-RU"/>
              </w:rPr>
              <w:br/>
            </w:r>
            <w:r w:rsidRPr="00825B1C">
              <w:rPr>
                <w:rFonts w:ascii="Times New Roman" w:eastAsia="Times New Roman" w:hAnsi="Times New Roman"/>
                <w:color w:val="000000"/>
                <w:w w:val="97"/>
                <w:sz w:val="16"/>
                <w:lang w:val="ru-RU"/>
              </w:rPr>
              <w:t xml:space="preserve">загадка; </w:t>
            </w:r>
            <w:r w:rsidRPr="00825B1C">
              <w:rPr>
                <w:lang w:val="ru-RU"/>
              </w:rPr>
              <w:br/>
            </w:r>
            <w:r w:rsidRPr="00825B1C">
              <w:rPr>
                <w:rFonts w:ascii="Times New Roman" w:eastAsia="Times New Roman" w:hAnsi="Times New Roman"/>
                <w:color w:val="000000"/>
                <w:w w:val="97"/>
                <w:sz w:val="16"/>
                <w:lang w:val="ru-RU"/>
              </w:rPr>
              <w:t xml:space="preserve">скороговорка; </w:t>
            </w:r>
            <w:r w:rsidRPr="00825B1C">
              <w:rPr>
                <w:lang w:val="ru-RU"/>
              </w:rPr>
              <w:br/>
            </w:r>
            <w:r w:rsidRPr="00825B1C">
              <w:rPr>
                <w:rFonts w:ascii="Times New Roman" w:eastAsia="Times New Roman" w:hAnsi="Times New Roman"/>
                <w:color w:val="000000"/>
                <w:w w:val="97"/>
                <w:sz w:val="16"/>
                <w:lang w:val="ru-RU"/>
              </w:rPr>
              <w:t xml:space="preserve">потешка); </w:t>
            </w:r>
            <w:r w:rsidRPr="00825B1C">
              <w:rPr>
                <w:lang w:val="ru-RU"/>
              </w:rPr>
              <w:br/>
            </w:r>
            <w:r w:rsidRPr="00825B1C">
              <w:rPr>
                <w:rFonts w:ascii="Times New Roman" w:eastAsia="Times New Roman" w:hAnsi="Times New Roman"/>
                <w:color w:val="000000"/>
                <w:w w:val="97"/>
                <w:sz w:val="16"/>
                <w:lang w:val="ru-RU"/>
              </w:rPr>
              <w:t xml:space="preserve">Выразительное чтение стихотворений с опорой на </w:t>
            </w:r>
            <w:r w:rsidRPr="00825B1C">
              <w:rPr>
                <w:lang w:val="ru-RU"/>
              </w:rPr>
              <w:br/>
            </w:r>
            <w:r w:rsidRPr="00825B1C">
              <w:rPr>
                <w:rFonts w:ascii="Times New Roman" w:eastAsia="Times New Roman" w:hAnsi="Times New Roman"/>
                <w:color w:val="000000"/>
                <w:w w:val="97"/>
                <w:sz w:val="16"/>
                <w:lang w:val="ru-RU"/>
              </w:rPr>
              <w:t>интонационный рисунок;;</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Устныйопрос;</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30" w:lineRule="auto"/>
              <w:ind w:left="72"/>
              <w:rPr>
                <w:lang w:val="ru-RU"/>
              </w:rPr>
            </w:pPr>
            <w:r w:rsidRPr="00825B1C">
              <w:rPr>
                <w:rFonts w:ascii="Times New Roman" w:eastAsia="Times New Roman" w:hAnsi="Times New Roman"/>
                <w:color w:val="000000"/>
                <w:w w:val="97"/>
                <w:sz w:val="16"/>
                <w:lang w:val="ru-RU"/>
              </w:rPr>
              <w:t>Урок «И. Токмакова «Мы играли в хохотушки».</w:t>
            </w:r>
          </w:p>
          <w:p w:rsidR="006C3A6C" w:rsidRPr="00825B1C" w:rsidRDefault="00EE4671">
            <w:pPr>
              <w:autoSpaceDE w:val="0"/>
              <w:autoSpaceDN w:val="0"/>
              <w:spacing w:before="20" w:after="0" w:line="247" w:lineRule="auto"/>
              <w:ind w:left="72" w:right="144"/>
              <w:rPr>
                <w:lang w:val="ru-RU"/>
              </w:rPr>
            </w:pPr>
            <w:r w:rsidRPr="00825B1C">
              <w:rPr>
                <w:rFonts w:ascii="Times New Roman" w:eastAsia="Times New Roman" w:hAnsi="Times New Roman"/>
                <w:color w:val="000000"/>
                <w:w w:val="97"/>
                <w:sz w:val="16"/>
                <w:lang w:val="ru-RU"/>
              </w:rPr>
              <w:t xml:space="preserve">Я. Тайц. «Волк»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/6463/</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/222663/ Урок «И. Пивоварова. «Кулинаки-пулинаки». О.</w:t>
            </w:r>
          </w:p>
          <w:p w:rsidR="006C3A6C" w:rsidRPr="00825B1C" w:rsidRDefault="00EE4671">
            <w:pPr>
              <w:autoSpaceDE w:val="0"/>
              <w:autoSpaceDN w:val="0"/>
              <w:spacing w:before="20" w:after="0" w:line="252" w:lineRule="auto"/>
              <w:ind w:left="72" w:right="144"/>
              <w:rPr>
                <w:lang w:val="ru-RU"/>
              </w:rPr>
            </w:pPr>
            <w:r w:rsidRPr="00825B1C">
              <w:rPr>
                <w:rFonts w:ascii="Times New Roman" w:eastAsia="Times New Roman" w:hAnsi="Times New Roman"/>
                <w:color w:val="000000"/>
                <w:w w:val="97"/>
                <w:sz w:val="16"/>
                <w:lang w:val="ru-RU"/>
              </w:rPr>
              <w:t xml:space="preserve">Григорьев. «Стук». И. Токмакова. «Разговор Лютика и Жучка»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/4176/</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 xml:space="preserve">/222685/ Урок «Английские народные песенки из </w:t>
            </w:r>
            <w:r w:rsidRPr="00825B1C">
              <w:rPr>
                <w:lang w:val="ru-RU"/>
              </w:rPr>
              <w:br/>
            </w:r>
            <w:r w:rsidRPr="00825B1C">
              <w:rPr>
                <w:rFonts w:ascii="Times New Roman" w:eastAsia="Times New Roman" w:hAnsi="Times New Roman"/>
                <w:color w:val="000000"/>
                <w:w w:val="97"/>
                <w:sz w:val="16"/>
                <w:lang w:val="ru-RU"/>
              </w:rPr>
              <w:t xml:space="preserve">книги«Рифмы Матушки Гусыни»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/4158/</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/293810/</w:t>
            </w:r>
          </w:p>
        </w:tc>
      </w:tr>
      <w:tr w:rsidR="006C3A6C" w:rsidRPr="00825B1C">
        <w:trPr>
          <w:trHeight w:hRule="exact" w:val="131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jc w:val="center"/>
            </w:pPr>
            <w:r>
              <w:rPr>
                <w:rFonts w:ascii="Times New Roman" w:eastAsia="Times New Roman" w:hAnsi="Times New Roman"/>
                <w:color w:val="000000"/>
                <w:w w:val="97"/>
                <w:sz w:val="16"/>
              </w:rPr>
              <w:t>1.8.</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45" w:lineRule="auto"/>
              <w:ind w:left="72" w:right="432"/>
              <w:rPr>
                <w:lang w:val="ru-RU"/>
              </w:rPr>
            </w:pPr>
            <w:r w:rsidRPr="00825B1C">
              <w:rPr>
                <w:rFonts w:ascii="Times New Roman" w:eastAsia="Times New Roman" w:hAnsi="Times New Roman"/>
                <w:color w:val="000000"/>
                <w:w w:val="97"/>
                <w:sz w:val="16"/>
                <w:lang w:val="ru-RU"/>
              </w:rPr>
              <w:t>Библиографическая культура (работа с детской книгой)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jc w:val="center"/>
            </w:pPr>
            <w:r>
              <w:rPr>
                <w:rFonts w:ascii="Times New Roman" w:eastAsia="Times New Roman" w:hAnsi="Times New Roman"/>
                <w:color w:val="000000"/>
                <w:w w:val="97"/>
                <w:sz w:val="16"/>
              </w:rPr>
              <w:t>10.05.2023 25.05.2023</w:t>
            </w:r>
          </w:p>
        </w:tc>
        <w:tc>
          <w:tcPr>
            <w:tcW w:w="3986"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52" w:lineRule="auto"/>
              <w:ind w:left="72" w:right="288"/>
              <w:rPr>
                <w:lang w:val="ru-RU"/>
              </w:rPr>
            </w:pPr>
            <w:r w:rsidRPr="00825B1C">
              <w:rPr>
                <w:rFonts w:ascii="Times New Roman" w:eastAsia="Times New Roman" w:hAnsi="Times New Roman"/>
                <w:color w:val="000000"/>
                <w:w w:val="97"/>
                <w:sz w:val="16"/>
                <w:lang w:val="ru-RU"/>
              </w:rPr>
              <w:t xml:space="preserve">Поиск необходимой информации в словарях и </w:t>
            </w:r>
            <w:r w:rsidRPr="00825B1C">
              <w:rPr>
                <w:lang w:val="ru-RU"/>
              </w:rPr>
              <w:br/>
            </w:r>
            <w:r w:rsidRPr="00825B1C">
              <w:rPr>
                <w:rFonts w:ascii="Times New Roman" w:eastAsia="Times New Roman" w:hAnsi="Times New Roman"/>
                <w:color w:val="000000"/>
                <w:w w:val="97"/>
                <w:sz w:val="16"/>
                <w:lang w:val="ru-RU"/>
              </w:rPr>
              <w:t xml:space="preserve">справочниках об авторах изученных произведений; Рассказ о своих любимых книгах по предложенному алгоритму; Рекомендации по летнему чтению; </w:t>
            </w:r>
            <w:r w:rsidRPr="00825B1C">
              <w:rPr>
                <w:lang w:val="ru-RU"/>
              </w:rPr>
              <w:br/>
            </w:r>
            <w:r w:rsidRPr="00825B1C">
              <w:rPr>
                <w:rFonts w:ascii="Times New Roman" w:eastAsia="Times New Roman" w:hAnsi="Times New Roman"/>
                <w:color w:val="000000"/>
                <w:w w:val="97"/>
                <w:sz w:val="16"/>
                <w:lang w:val="ru-RU"/>
              </w:rPr>
              <w:t xml:space="preserve">оформление дневника читателя; </w:t>
            </w:r>
            <w:r w:rsidRPr="00825B1C">
              <w:rPr>
                <w:lang w:val="ru-RU"/>
              </w:rPr>
              <w:br/>
            </w:r>
            <w:r w:rsidRPr="00825B1C">
              <w:rPr>
                <w:rFonts w:ascii="Times New Roman" w:eastAsia="Times New Roman" w:hAnsi="Times New Roman"/>
                <w:color w:val="000000"/>
                <w:w w:val="97"/>
                <w:sz w:val="16"/>
                <w:lang w:val="ru-RU"/>
              </w:rPr>
              <w:t>;</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8" w:after="0" w:line="245" w:lineRule="auto"/>
              <w:ind w:left="72" w:right="288"/>
            </w:pPr>
            <w:r>
              <w:rPr>
                <w:rFonts w:ascii="Times New Roman" w:eastAsia="Times New Roman" w:hAnsi="Times New Roman"/>
                <w:color w:val="000000"/>
                <w:w w:val="97"/>
                <w:sz w:val="16"/>
              </w:rPr>
              <w:t>Контрольнаяработа;</w:t>
            </w:r>
          </w:p>
        </w:tc>
        <w:tc>
          <w:tcPr>
            <w:tcW w:w="356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8" w:after="0" w:line="245" w:lineRule="auto"/>
              <w:ind w:left="72" w:right="144"/>
              <w:rPr>
                <w:lang w:val="ru-RU"/>
              </w:rPr>
            </w:pPr>
            <w:r w:rsidRPr="00825B1C">
              <w:rPr>
                <w:rFonts w:ascii="Times New Roman" w:eastAsia="Times New Roman" w:hAnsi="Times New Roman"/>
                <w:color w:val="000000"/>
                <w:w w:val="97"/>
                <w:sz w:val="16"/>
                <w:lang w:val="ru-RU"/>
              </w:rPr>
              <w:t xml:space="preserve">Урок «Чтение в нашей жизни» (РЭШ) </w:t>
            </w:r>
            <w:r w:rsidRPr="00825B1C">
              <w:rPr>
                <w:lang w:val="ru-RU"/>
              </w:rPr>
              <w:br/>
            </w:r>
            <w:r>
              <w:rPr>
                <w:rFonts w:ascii="Times New Roman" w:eastAsia="Times New Roman" w:hAnsi="Times New Roman"/>
                <w:color w:val="000000"/>
                <w:w w:val="97"/>
                <w:sz w:val="16"/>
              </w:rPr>
              <w:t>https</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25B1C">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25B1C">
              <w:rPr>
                <w:rFonts w:ascii="Times New Roman" w:eastAsia="Times New Roman" w:hAnsi="Times New Roman"/>
                <w:color w:val="000000"/>
                <w:w w:val="97"/>
                <w:sz w:val="16"/>
                <w:lang w:val="ru-RU"/>
              </w:rPr>
              <w:t>/3869/</w:t>
            </w:r>
            <w:r>
              <w:rPr>
                <w:rFonts w:ascii="Times New Roman" w:eastAsia="Times New Roman" w:hAnsi="Times New Roman"/>
                <w:color w:val="000000"/>
                <w:w w:val="97"/>
                <w:sz w:val="16"/>
              </w:rPr>
              <w:t>start</w:t>
            </w:r>
            <w:r w:rsidRPr="00825B1C">
              <w:rPr>
                <w:rFonts w:ascii="Times New Roman" w:eastAsia="Times New Roman" w:hAnsi="Times New Roman"/>
                <w:color w:val="000000"/>
                <w:w w:val="97"/>
                <w:sz w:val="16"/>
                <w:lang w:val="ru-RU"/>
              </w:rPr>
              <w:t>/285784/</w:t>
            </w:r>
          </w:p>
        </w:tc>
      </w:tr>
      <w:tr w:rsidR="006C3A6C">
        <w:trPr>
          <w:trHeight w:hRule="exact" w:val="348"/>
        </w:trPr>
        <w:tc>
          <w:tcPr>
            <w:tcW w:w="302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40</w:t>
            </w:r>
          </w:p>
        </w:tc>
        <w:tc>
          <w:tcPr>
            <w:tcW w:w="11948"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r>
      <w:tr w:rsidR="006C3A6C">
        <w:trPr>
          <w:trHeight w:hRule="exact" w:val="348"/>
        </w:trPr>
        <w:tc>
          <w:tcPr>
            <w:tcW w:w="302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Резервное время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12</w:t>
            </w:r>
          </w:p>
        </w:tc>
        <w:tc>
          <w:tcPr>
            <w:tcW w:w="11948"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r>
      <w:tr w:rsidR="006C3A6C">
        <w:trPr>
          <w:trHeight w:hRule="exact" w:val="520"/>
        </w:trPr>
        <w:tc>
          <w:tcPr>
            <w:tcW w:w="302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76" w:after="0" w:line="245" w:lineRule="auto"/>
              <w:ind w:left="72" w:right="432"/>
              <w:rPr>
                <w:lang w:val="ru-RU"/>
              </w:rPr>
            </w:pPr>
            <w:r w:rsidRPr="00825B1C">
              <w:rPr>
                <w:rFonts w:ascii="Times New Roman" w:eastAsia="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132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2</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76" w:after="0" w:line="233" w:lineRule="auto"/>
              <w:ind w:left="72"/>
            </w:pPr>
            <w:r>
              <w:rPr>
                <w:rFonts w:ascii="Times New Roman" w:eastAsia="Times New Roman" w:hAnsi="Times New Roman"/>
                <w:color w:val="000000"/>
                <w:w w:val="97"/>
                <w:sz w:val="16"/>
              </w:rPr>
              <w:t>0</w:t>
            </w:r>
          </w:p>
        </w:tc>
        <w:tc>
          <w:tcPr>
            <w:tcW w:w="9702"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r>
    </w:tbl>
    <w:p w:rsidR="006C3A6C" w:rsidRDefault="006C3A6C">
      <w:pPr>
        <w:autoSpaceDE w:val="0"/>
        <w:autoSpaceDN w:val="0"/>
        <w:spacing w:after="0" w:line="14" w:lineRule="exact"/>
      </w:pPr>
    </w:p>
    <w:p w:rsidR="006C3A6C" w:rsidRDefault="006C3A6C">
      <w:pPr>
        <w:sectPr w:rsidR="006C3A6C">
          <w:pgSz w:w="16840" w:h="11900"/>
          <w:pgMar w:top="284" w:right="640" w:bottom="1440" w:left="666" w:header="720" w:footer="720" w:gutter="0"/>
          <w:cols w:space="720" w:equalWidth="0">
            <w:col w:w="15534" w:space="0"/>
          </w:cols>
          <w:docGrid w:linePitch="360"/>
        </w:sectPr>
      </w:pPr>
    </w:p>
    <w:p w:rsidR="006C3A6C" w:rsidRDefault="006C3A6C">
      <w:pPr>
        <w:autoSpaceDE w:val="0"/>
        <w:autoSpaceDN w:val="0"/>
        <w:spacing w:after="76" w:line="220" w:lineRule="exact"/>
      </w:pPr>
    </w:p>
    <w:p w:rsidR="006C3A6C" w:rsidRDefault="00EE4671">
      <w:pPr>
        <w:autoSpaceDE w:val="0"/>
        <w:autoSpaceDN w:val="0"/>
        <w:spacing w:after="290" w:line="230" w:lineRule="auto"/>
      </w:pPr>
      <w:r>
        <w:rPr>
          <w:rFonts w:ascii="Times New Roman" w:eastAsia="Times New Roman" w:hAnsi="Times New Roman"/>
          <w:b/>
          <w:color w:val="000000"/>
          <w:w w:val="98"/>
        </w:rPr>
        <w:t xml:space="preserve">ПОУРОЧНОЕ ПЛАНИРОВАНИЕ </w:t>
      </w:r>
    </w:p>
    <w:tbl>
      <w:tblPr>
        <w:tblW w:w="0" w:type="auto"/>
        <w:tblInd w:w="6" w:type="dxa"/>
        <w:tblLayout w:type="fixed"/>
        <w:tblLook w:val="04A0"/>
      </w:tblPr>
      <w:tblGrid>
        <w:gridCol w:w="520"/>
        <w:gridCol w:w="3962"/>
        <w:gridCol w:w="664"/>
        <w:gridCol w:w="1464"/>
        <w:gridCol w:w="1508"/>
        <w:gridCol w:w="1118"/>
        <w:gridCol w:w="1422"/>
      </w:tblGrid>
      <w:tr w:rsidR="006C3A6C">
        <w:trPr>
          <w:trHeight w:hRule="exact" w:val="444"/>
        </w:trPr>
        <w:tc>
          <w:tcPr>
            <w:tcW w:w="52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left="64"/>
            </w:pPr>
            <w:r>
              <w:rPr>
                <w:rFonts w:ascii="Times New Roman" w:eastAsia="Times New Roman" w:hAnsi="Times New Roman"/>
                <w:b/>
                <w:color w:val="000000"/>
                <w:w w:val="98"/>
              </w:rPr>
              <w:t>№</w:t>
            </w:r>
            <w:r>
              <w:br/>
            </w:r>
            <w:r>
              <w:rPr>
                <w:rFonts w:ascii="Times New Roman" w:eastAsia="Times New Roman" w:hAnsi="Times New Roman"/>
                <w:b/>
                <w:color w:val="000000"/>
                <w:w w:val="98"/>
              </w:rPr>
              <w:t>п/п</w:t>
            </w:r>
          </w:p>
        </w:tc>
        <w:tc>
          <w:tcPr>
            <w:tcW w:w="396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6"/>
            </w:pPr>
            <w:r>
              <w:rPr>
                <w:rFonts w:ascii="Times New Roman" w:eastAsia="Times New Roman" w:hAnsi="Times New Roman"/>
                <w:b/>
                <w:color w:val="000000"/>
                <w:w w:val="98"/>
              </w:rPr>
              <w:t>Тема урока</w:t>
            </w:r>
          </w:p>
        </w:tc>
        <w:tc>
          <w:tcPr>
            <w:tcW w:w="363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b/>
                <w:color w:val="000000"/>
                <w:w w:val="98"/>
              </w:rPr>
              <w:t>Количество часов</w:t>
            </w:r>
          </w:p>
        </w:tc>
        <w:tc>
          <w:tcPr>
            <w:tcW w:w="11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left="64"/>
            </w:pPr>
            <w:r>
              <w:rPr>
                <w:rFonts w:ascii="Times New Roman" w:eastAsia="Times New Roman" w:hAnsi="Times New Roman"/>
                <w:b/>
                <w:color w:val="000000"/>
                <w:w w:val="98"/>
              </w:rPr>
              <w:t xml:space="preserve">Дата </w:t>
            </w:r>
            <w:r>
              <w:br/>
            </w:r>
            <w:r>
              <w:rPr>
                <w:rFonts w:ascii="Times New Roman" w:eastAsia="Times New Roman" w:hAnsi="Times New Roman"/>
                <w:b/>
                <w:color w:val="000000"/>
                <w:w w:val="98"/>
              </w:rPr>
              <w:t>изучения</w:t>
            </w:r>
          </w:p>
        </w:tc>
        <w:tc>
          <w:tcPr>
            <w:tcW w:w="142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71" w:lineRule="auto"/>
              <w:ind w:left="64" w:right="288"/>
            </w:pPr>
            <w:r>
              <w:rPr>
                <w:rFonts w:ascii="Times New Roman" w:eastAsia="Times New Roman" w:hAnsi="Times New Roman"/>
                <w:b/>
                <w:color w:val="000000"/>
                <w:w w:val="98"/>
              </w:rPr>
              <w:t xml:space="preserve">Виды, </w:t>
            </w:r>
            <w:r>
              <w:br/>
            </w:r>
            <w:r>
              <w:rPr>
                <w:rFonts w:ascii="Times New Roman" w:eastAsia="Times New Roman" w:hAnsi="Times New Roman"/>
                <w:b/>
                <w:color w:val="000000"/>
                <w:w w:val="98"/>
              </w:rPr>
              <w:t xml:space="preserve">формы </w:t>
            </w:r>
            <w:r>
              <w:br/>
            </w:r>
            <w:r>
              <w:rPr>
                <w:rFonts w:ascii="Times New Roman" w:eastAsia="Times New Roman" w:hAnsi="Times New Roman"/>
                <w:b/>
                <w:color w:val="000000"/>
                <w:w w:val="98"/>
              </w:rPr>
              <w:t>контроля</w:t>
            </w:r>
          </w:p>
        </w:tc>
      </w:tr>
      <w:tr w:rsidR="006C3A6C">
        <w:trPr>
          <w:trHeight w:hRule="exact" w:val="750"/>
        </w:trPr>
        <w:tc>
          <w:tcPr>
            <w:tcW w:w="1527" w:type="dxa"/>
            <w:vMerge/>
            <w:tcBorders>
              <w:top w:val="single" w:sz="4" w:space="0" w:color="000000"/>
              <w:left w:val="single" w:sz="4" w:space="0" w:color="000000"/>
              <w:bottom w:val="single" w:sz="4" w:space="0" w:color="000000"/>
              <w:right w:val="single" w:sz="4" w:space="0" w:color="000000"/>
            </w:tcBorders>
          </w:tcPr>
          <w:p w:rsidR="006C3A6C" w:rsidRDefault="006C3A6C"/>
        </w:tc>
        <w:tc>
          <w:tcPr>
            <w:tcW w:w="1527" w:type="dxa"/>
            <w:vMerge/>
            <w:tcBorders>
              <w:top w:val="single" w:sz="4" w:space="0" w:color="000000"/>
              <w:left w:val="single" w:sz="4" w:space="0" w:color="000000"/>
              <w:bottom w:val="single" w:sz="4" w:space="0" w:color="000000"/>
              <w:right w:val="single" w:sz="4" w:space="0" w:color="000000"/>
            </w:tcBorders>
          </w:tcPr>
          <w:p w:rsidR="006C3A6C" w:rsidRDefault="006C3A6C"/>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b/>
                <w:color w:val="000000"/>
                <w:w w:val="98"/>
              </w:rPr>
              <w:t xml:space="preserve">всего </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left="64"/>
            </w:pPr>
            <w:r>
              <w:rPr>
                <w:rFonts w:ascii="Times New Roman" w:eastAsia="Times New Roman" w:hAnsi="Times New Roman"/>
                <w:b/>
                <w:color w:val="000000"/>
                <w:w w:val="98"/>
              </w:rPr>
              <w:t>контрольные работы</w:t>
            </w:r>
          </w:p>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left="64"/>
            </w:pPr>
            <w:r>
              <w:rPr>
                <w:rFonts w:ascii="Times New Roman" w:eastAsia="Times New Roman" w:hAnsi="Times New Roman"/>
                <w:b/>
                <w:color w:val="000000"/>
                <w:w w:val="98"/>
              </w:rPr>
              <w:t>практические работы</w:t>
            </w:r>
          </w:p>
        </w:tc>
        <w:tc>
          <w:tcPr>
            <w:tcW w:w="1527" w:type="dxa"/>
            <w:vMerge/>
            <w:tcBorders>
              <w:top w:val="single" w:sz="4" w:space="0" w:color="000000"/>
              <w:left w:val="single" w:sz="4" w:space="0" w:color="000000"/>
              <w:bottom w:val="single" w:sz="4" w:space="0" w:color="000000"/>
              <w:right w:val="single" w:sz="4" w:space="0" w:color="000000"/>
            </w:tcBorders>
          </w:tcPr>
          <w:p w:rsidR="006C3A6C" w:rsidRDefault="006C3A6C"/>
        </w:tc>
        <w:tc>
          <w:tcPr>
            <w:tcW w:w="1527" w:type="dxa"/>
            <w:vMerge/>
            <w:tcBorders>
              <w:top w:val="single" w:sz="4" w:space="0" w:color="000000"/>
              <w:left w:val="single" w:sz="4" w:space="0" w:color="000000"/>
              <w:bottom w:val="single" w:sz="4" w:space="0" w:color="000000"/>
              <w:right w:val="single" w:sz="4" w:space="0" w:color="000000"/>
            </w:tcBorders>
          </w:tcPr>
          <w:p w:rsidR="006C3A6C" w:rsidRDefault="006C3A6C"/>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3" w:lineRule="auto"/>
              <w:ind w:left="64"/>
            </w:pPr>
            <w:r>
              <w:rPr>
                <w:rFonts w:ascii="Times New Roman" w:eastAsia="Times New Roman" w:hAnsi="Times New Roman"/>
                <w:color w:val="000000"/>
                <w:w w:val="98"/>
              </w:rPr>
              <w:t>1.</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3" w:lineRule="auto"/>
              <w:ind w:left="66"/>
            </w:pPr>
            <w:r>
              <w:rPr>
                <w:rFonts w:ascii="Times New Roman" w:eastAsia="Times New Roman" w:hAnsi="Times New Roman"/>
                <w:color w:val="000000"/>
                <w:w w:val="98"/>
              </w:rPr>
              <w:t>Чтение в нашей жизни.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3"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3" w:lineRule="auto"/>
              <w:jc w:val="center"/>
            </w:pPr>
            <w:r>
              <w:rPr>
                <w:rFonts w:ascii="Times New Roman" w:eastAsia="Times New Roman" w:hAnsi="Times New Roman"/>
                <w:color w:val="000000"/>
                <w:w w:val="98"/>
              </w:rPr>
              <w:t>01.09.2022</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62" w:lineRule="auto"/>
              <w:ind w:left="64" w:right="576"/>
            </w:pPr>
            <w:r>
              <w:rPr>
                <w:rFonts w:ascii="Times New Roman" w:eastAsia="Times New Roman" w:hAnsi="Times New Roman"/>
                <w:color w:val="000000"/>
                <w:w w:val="98"/>
              </w:rPr>
              <w:t>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2.</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6"/>
            </w:pPr>
            <w:r>
              <w:rPr>
                <w:rFonts w:ascii="Times New Roman" w:eastAsia="Times New Roman" w:hAnsi="Times New Roman"/>
                <w:color w:val="000000"/>
                <w:w w:val="98"/>
              </w:rPr>
              <w:t>Речь устная и письменная.</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02.09.2022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6"/>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3.</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6"/>
            </w:pPr>
            <w:r>
              <w:rPr>
                <w:rFonts w:ascii="Times New Roman" w:eastAsia="Times New Roman" w:hAnsi="Times New Roman"/>
                <w:color w:val="000000"/>
                <w:w w:val="98"/>
              </w:rPr>
              <w:t>Пословицы и поговорки обучении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05.09.2022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135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4.</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ind w:left="66" w:right="288"/>
              <w:rPr>
                <w:lang w:val="ru-RU"/>
              </w:rPr>
            </w:pPr>
            <w:r w:rsidRPr="00825B1C">
              <w:rPr>
                <w:rFonts w:ascii="Times New Roman" w:eastAsia="Times New Roman" w:hAnsi="Times New Roman"/>
                <w:color w:val="000000"/>
                <w:w w:val="98"/>
                <w:lang w:val="ru-RU"/>
              </w:rPr>
              <w:t xml:space="preserve">Речевой этикет в ситуациях учебного общения:приветствие, </w:t>
            </w:r>
            <w:r w:rsidRPr="00825B1C">
              <w:rPr>
                <w:lang w:val="ru-RU"/>
              </w:rPr>
              <w:br/>
            </w:r>
            <w:r w:rsidRPr="00825B1C">
              <w:rPr>
                <w:rFonts w:ascii="Times New Roman" w:eastAsia="Times New Roman" w:hAnsi="Times New Roman"/>
                <w:color w:val="000000"/>
                <w:w w:val="98"/>
                <w:lang w:val="ru-RU"/>
              </w:rPr>
              <w:t xml:space="preserve">прощание,извинение, </w:t>
            </w:r>
            <w:r w:rsidRPr="00825B1C">
              <w:rPr>
                <w:lang w:val="ru-RU"/>
              </w:rPr>
              <w:br/>
            </w:r>
            <w:r w:rsidRPr="00825B1C">
              <w:rPr>
                <w:rFonts w:ascii="Times New Roman" w:eastAsia="Times New Roman" w:hAnsi="Times New Roman"/>
                <w:color w:val="000000"/>
                <w:w w:val="98"/>
                <w:lang w:val="ru-RU"/>
              </w:rPr>
              <w:t>благодарность,обращение с просьбой.</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06.09.2022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5.</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left="66" w:right="144"/>
              <w:rPr>
                <w:lang w:val="ru-RU"/>
              </w:rPr>
            </w:pPr>
            <w:r w:rsidRPr="00825B1C">
              <w:rPr>
                <w:rFonts w:ascii="Times New Roman" w:eastAsia="Times New Roman" w:hAnsi="Times New Roman"/>
                <w:color w:val="000000"/>
                <w:w w:val="98"/>
                <w:lang w:val="ru-RU"/>
              </w:rPr>
              <w:t>Слушание текста,понимание текста при его прослушивании.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08.09.2022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6"/>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3" w:lineRule="auto"/>
              <w:ind w:left="64"/>
            </w:pPr>
            <w:r>
              <w:rPr>
                <w:rFonts w:ascii="Times New Roman" w:eastAsia="Times New Roman" w:hAnsi="Times New Roman"/>
                <w:color w:val="000000"/>
                <w:w w:val="98"/>
              </w:rPr>
              <w:t>6.</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3" w:lineRule="auto"/>
              <w:ind w:left="66"/>
            </w:pPr>
            <w:r>
              <w:rPr>
                <w:rFonts w:ascii="Times New Roman" w:eastAsia="Times New Roman" w:hAnsi="Times New Roman"/>
                <w:color w:val="000000"/>
                <w:w w:val="98"/>
              </w:rPr>
              <w:t>Предложение.</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3"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3" w:lineRule="auto"/>
              <w:ind w:left="64"/>
            </w:pPr>
            <w:r>
              <w:rPr>
                <w:rFonts w:ascii="Times New Roman" w:eastAsia="Times New Roman" w:hAnsi="Times New Roman"/>
                <w:color w:val="000000"/>
                <w:w w:val="98"/>
              </w:rPr>
              <w:t xml:space="preserve">09.09.2022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7.</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6"/>
            </w:pPr>
            <w:r>
              <w:rPr>
                <w:rFonts w:ascii="Times New Roman" w:eastAsia="Times New Roman" w:hAnsi="Times New Roman"/>
                <w:color w:val="000000"/>
                <w:w w:val="98"/>
              </w:rPr>
              <w:t>Слово и предложение</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12.09.2022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8.</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6"/>
            </w:pPr>
            <w:r>
              <w:rPr>
                <w:rFonts w:ascii="Times New Roman" w:eastAsia="Times New Roman" w:hAnsi="Times New Roman"/>
                <w:color w:val="000000"/>
                <w:w w:val="98"/>
              </w:rPr>
              <w:t>Значение слова.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13.09.2022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1052"/>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9.</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71" w:lineRule="auto"/>
              <w:ind w:left="66"/>
              <w:rPr>
                <w:lang w:val="ru-RU"/>
              </w:rPr>
            </w:pPr>
            <w:r w:rsidRPr="00825B1C">
              <w:rPr>
                <w:rFonts w:ascii="Times New Roman" w:eastAsia="Times New Roman" w:hAnsi="Times New Roman"/>
                <w:color w:val="000000"/>
                <w:w w:val="98"/>
                <w:lang w:val="ru-RU"/>
              </w:rPr>
              <w:t xml:space="preserve">Графическое изображение слова в </w:t>
            </w:r>
            <w:r w:rsidRPr="00825B1C">
              <w:rPr>
                <w:lang w:val="ru-RU"/>
              </w:rPr>
              <w:br/>
            </w:r>
            <w:r w:rsidRPr="00825B1C">
              <w:rPr>
                <w:rFonts w:ascii="Times New Roman" w:eastAsia="Times New Roman" w:hAnsi="Times New Roman"/>
                <w:color w:val="000000"/>
                <w:w w:val="98"/>
                <w:lang w:val="ru-RU"/>
              </w:rPr>
              <w:t>составе предложения. Вн. чтение . Стихи об осени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15.09.2022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10.</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Пословицы о труде и трудолюбии.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16.09.2022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11.</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6"/>
            </w:pPr>
            <w:r>
              <w:rPr>
                <w:rFonts w:ascii="Times New Roman" w:eastAsia="Times New Roman" w:hAnsi="Times New Roman"/>
                <w:color w:val="000000"/>
                <w:w w:val="98"/>
              </w:rPr>
              <w:t>Слог.</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 xml:space="preserve">19.09.2022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12.</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6"/>
            </w:pPr>
            <w:r>
              <w:rPr>
                <w:rFonts w:ascii="Times New Roman" w:eastAsia="Times New Roman" w:hAnsi="Times New Roman"/>
                <w:color w:val="000000"/>
                <w:w w:val="98"/>
              </w:rPr>
              <w:t>Ударение. Ударный слог.</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20.09.2022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13.</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30" w:lineRule="auto"/>
              <w:ind w:left="66"/>
              <w:rPr>
                <w:lang w:val="ru-RU"/>
              </w:rPr>
            </w:pPr>
            <w:r w:rsidRPr="00825B1C">
              <w:rPr>
                <w:rFonts w:ascii="Times New Roman" w:eastAsia="Times New Roman" w:hAnsi="Times New Roman"/>
                <w:color w:val="000000"/>
                <w:w w:val="98"/>
                <w:lang w:val="ru-RU"/>
              </w:rPr>
              <w:t>Звуки в окружающем мире и в речи.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22.09.2022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14.</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6"/>
            </w:pPr>
            <w:r>
              <w:rPr>
                <w:rFonts w:ascii="Times New Roman" w:eastAsia="Times New Roman" w:hAnsi="Times New Roman"/>
                <w:color w:val="000000"/>
                <w:w w:val="98"/>
              </w:rPr>
              <w:t>Звуки в словах.</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23.09.2022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15.</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6"/>
            </w:pPr>
            <w:r>
              <w:rPr>
                <w:rFonts w:ascii="Times New Roman" w:eastAsia="Times New Roman" w:hAnsi="Times New Roman"/>
                <w:color w:val="000000"/>
                <w:w w:val="98"/>
              </w:rPr>
              <w:t>Слог-слияние.</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26.09.2022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976"/>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16.</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left="66" w:right="720"/>
            </w:pPr>
            <w:r w:rsidRPr="00825B1C">
              <w:rPr>
                <w:rFonts w:ascii="Times New Roman" w:eastAsia="Times New Roman" w:hAnsi="Times New Roman"/>
                <w:color w:val="000000"/>
                <w:w w:val="98"/>
                <w:lang w:val="ru-RU"/>
              </w:rPr>
              <w:t xml:space="preserve">Повторение и обобщение по теме«Фонетика». </w:t>
            </w:r>
            <w:r>
              <w:rPr>
                <w:rFonts w:ascii="Times New Roman" w:eastAsia="Times New Roman" w:hAnsi="Times New Roman"/>
                <w:color w:val="000000"/>
                <w:w w:val="98"/>
              </w:rPr>
              <w:t>Любимыесказки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27.09.2022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2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17.</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6"/>
            </w:pPr>
            <w:r>
              <w:rPr>
                <w:rFonts w:ascii="Times New Roman" w:eastAsia="Times New Roman" w:hAnsi="Times New Roman"/>
                <w:color w:val="000000"/>
                <w:w w:val="98"/>
              </w:rPr>
              <w:t>«Азбука» – первая учебная книга».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29.09.2022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bl>
    <w:p w:rsidR="006C3A6C" w:rsidRDefault="006C3A6C">
      <w:pPr>
        <w:autoSpaceDE w:val="0"/>
        <w:autoSpaceDN w:val="0"/>
        <w:spacing w:after="0" w:line="14" w:lineRule="exact"/>
      </w:pPr>
    </w:p>
    <w:p w:rsidR="006C3A6C" w:rsidRDefault="006C3A6C">
      <w:pPr>
        <w:sectPr w:rsidR="006C3A6C">
          <w:pgSz w:w="11900" w:h="16840"/>
          <w:pgMar w:top="298" w:right="556" w:bottom="320" w:left="656" w:header="720" w:footer="720" w:gutter="0"/>
          <w:cols w:space="720" w:equalWidth="0">
            <w:col w:w="10688" w:space="0"/>
          </w:cols>
          <w:docGrid w:linePitch="360"/>
        </w:sectPr>
      </w:pPr>
    </w:p>
    <w:p w:rsidR="006C3A6C" w:rsidRDefault="006C3A6C">
      <w:pPr>
        <w:autoSpaceDE w:val="0"/>
        <w:autoSpaceDN w:val="0"/>
        <w:spacing w:after="66" w:line="220" w:lineRule="exact"/>
      </w:pPr>
    </w:p>
    <w:tbl>
      <w:tblPr>
        <w:tblW w:w="0" w:type="auto"/>
        <w:tblInd w:w="6" w:type="dxa"/>
        <w:tblLayout w:type="fixed"/>
        <w:tblLook w:val="04A0"/>
      </w:tblPr>
      <w:tblGrid>
        <w:gridCol w:w="520"/>
        <w:gridCol w:w="3962"/>
        <w:gridCol w:w="664"/>
        <w:gridCol w:w="1464"/>
        <w:gridCol w:w="1508"/>
        <w:gridCol w:w="1118"/>
        <w:gridCol w:w="1422"/>
      </w:tblGrid>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18.</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Гласный звук [а], буквы А, 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30.09.2022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19.</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Гласный звук [о], буквы О,о.</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03.10.2022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20.</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Гласный звук [и], буквы И, 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04.10.2022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21.</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Гласный звук [ы], буква ы.</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06.10.2022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6"/>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22.</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3" w:lineRule="auto"/>
              <w:ind w:left="66"/>
              <w:rPr>
                <w:lang w:val="ru-RU"/>
              </w:rPr>
            </w:pPr>
            <w:r w:rsidRPr="00825B1C">
              <w:rPr>
                <w:rFonts w:ascii="Times New Roman" w:eastAsia="Times New Roman" w:hAnsi="Times New Roman"/>
                <w:color w:val="000000"/>
                <w:w w:val="98"/>
                <w:lang w:val="ru-RU"/>
              </w:rPr>
              <w:t>Гласный звук [у], буквы У,у.</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 xml:space="preserve">07.10.2022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23.</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30" w:lineRule="auto"/>
              <w:ind w:left="66"/>
              <w:rPr>
                <w:lang w:val="ru-RU"/>
              </w:rPr>
            </w:pPr>
            <w:r w:rsidRPr="00825B1C">
              <w:rPr>
                <w:rFonts w:ascii="Times New Roman" w:eastAsia="Times New Roman" w:hAnsi="Times New Roman"/>
                <w:color w:val="000000"/>
                <w:w w:val="98"/>
                <w:lang w:val="ru-RU"/>
              </w:rPr>
              <w:t>Согласные звуки [н],[н’],буквы Н, н.</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10.10.2022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24.</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Согласные звуки [с], [с’],буквы С, с.</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11.10.2022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25.</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30" w:lineRule="auto"/>
              <w:ind w:left="66"/>
              <w:rPr>
                <w:lang w:val="ru-RU"/>
              </w:rPr>
            </w:pPr>
            <w:r w:rsidRPr="00825B1C">
              <w:rPr>
                <w:rFonts w:ascii="Times New Roman" w:eastAsia="Times New Roman" w:hAnsi="Times New Roman"/>
                <w:color w:val="000000"/>
                <w:w w:val="98"/>
                <w:lang w:val="ru-RU"/>
              </w:rPr>
              <w:t>Согласные звуки [к],[к’],буквы К, к.</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13.10.2022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26.</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Согласные звуки[т], [т’],буквы Т, т.</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14.10.2022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27.</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left="66" w:right="288"/>
              <w:rPr>
                <w:lang w:val="ru-RU"/>
              </w:rPr>
            </w:pPr>
            <w:r w:rsidRPr="00825B1C">
              <w:rPr>
                <w:rFonts w:ascii="Times New Roman" w:eastAsia="Times New Roman" w:hAnsi="Times New Roman"/>
                <w:color w:val="000000"/>
                <w:w w:val="98"/>
                <w:lang w:val="ru-RU"/>
              </w:rPr>
              <w:t xml:space="preserve">Животные и растения в сказках, </w:t>
            </w:r>
            <w:r w:rsidRPr="00825B1C">
              <w:rPr>
                <w:lang w:val="ru-RU"/>
              </w:rPr>
              <w:br/>
            </w:r>
            <w:r w:rsidRPr="00825B1C">
              <w:rPr>
                <w:rFonts w:ascii="Times New Roman" w:eastAsia="Times New Roman" w:hAnsi="Times New Roman"/>
                <w:color w:val="000000"/>
                <w:w w:val="98"/>
                <w:lang w:val="ru-RU"/>
              </w:rPr>
              <w:t>рассказах и на картинах художников.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17.10.2022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28.</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Согласные звуки [л],[л’],буквы Л, л.</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18.10.2022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29.</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3" w:lineRule="auto"/>
              <w:ind w:left="66"/>
              <w:rPr>
                <w:lang w:val="ru-RU"/>
              </w:rPr>
            </w:pPr>
            <w:r w:rsidRPr="00825B1C">
              <w:rPr>
                <w:rFonts w:ascii="Times New Roman" w:eastAsia="Times New Roman" w:hAnsi="Times New Roman"/>
                <w:color w:val="000000"/>
                <w:w w:val="98"/>
                <w:lang w:val="ru-RU"/>
              </w:rPr>
              <w:t>Согласные звуки [р],[р’],буквы Р, р.</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 xml:space="preserve">20.10.2022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30.</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Согласные звуки [в],[в’],буквы В, 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21.10.2022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31.</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6"/>
            </w:pPr>
            <w:r>
              <w:rPr>
                <w:rFonts w:ascii="Times New Roman" w:eastAsia="Times New Roman" w:hAnsi="Times New Roman"/>
                <w:color w:val="000000"/>
                <w:w w:val="98"/>
              </w:rPr>
              <w:t>Буквы Е, е.</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24.10.2022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32.</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62" w:lineRule="auto"/>
              <w:ind w:left="66" w:right="144"/>
              <w:rPr>
                <w:lang w:val="ru-RU"/>
              </w:rPr>
            </w:pPr>
            <w:r w:rsidRPr="00825B1C">
              <w:rPr>
                <w:rFonts w:ascii="Times New Roman" w:eastAsia="Times New Roman" w:hAnsi="Times New Roman"/>
                <w:color w:val="000000"/>
                <w:w w:val="98"/>
                <w:lang w:val="ru-RU"/>
              </w:rPr>
              <w:t>Буква е в начале слов и после гласных в середине и на конце слов.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25.10.2022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33.</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Согласные звуки [п],[п’],буквы П, п.</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27.10.2022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6"/>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34.</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3" w:lineRule="auto"/>
              <w:ind w:left="66"/>
              <w:rPr>
                <w:lang w:val="ru-RU"/>
              </w:rPr>
            </w:pPr>
            <w:r w:rsidRPr="00825B1C">
              <w:rPr>
                <w:rFonts w:ascii="Times New Roman" w:eastAsia="Times New Roman" w:hAnsi="Times New Roman"/>
                <w:color w:val="000000"/>
                <w:w w:val="98"/>
                <w:lang w:val="ru-RU"/>
              </w:rPr>
              <w:t>Согласные звуки [м], [м’],буквы М, м.</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jc w:val="center"/>
            </w:pPr>
            <w:r>
              <w:rPr>
                <w:rFonts w:ascii="Times New Roman" w:eastAsia="Times New Roman" w:hAnsi="Times New Roman"/>
                <w:color w:val="000000"/>
                <w:w w:val="98"/>
              </w:rPr>
              <w:t>28.10.2022</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left="64" w:right="576"/>
            </w:pPr>
            <w:r>
              <w:rPr>
                <w:rFonts w:ascii="Times New Roman" w:eastAsia="Times New Roman" w:hAnsi="Times New Roman"/>
                <w:color w:val="000000"/>
                <w:w w:val="98"/>
              </w:rPr>
              <w:t>Устный опрос;</w:t>
            </w:r>
          </w:p>
        </w:tc>
      </w:tr>
      <w:tr w:rsidR="006C3A6C">
        <w:trPr>
          <w:trHeight w:hRule="exact" w:val="1054"/>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35.</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71" w:lineRule="auto"/>
              <w:ind w:left="66" w:right="720"/>
              <w:rPr>
                <w:lang w:val="ru-RU"/>
              </w:rPr>
            </w:pPr>
            <w:r w:rsidRPr="00825B1C">
              <w:rPr>
                <w:rFonts w:ascii="Times New Roman" w:eastAsia="Times New Roman" w:hAnsi="Times New Roman"/>
                <w:color w:val="000000"/>
                <w:w w:val="98"/>
                <w:lang w:val="ru-RU"/>
              </w:rPr>
              <w:t xml:space="preserve">Чтение слов с новой </w:t>
            </w:r>
            <w:r w:rsidRPr="00825B1C">
              <w:rPr>
                <w:lang w:val="ru-RU"/>
              </w:rPr>
              <w:br/>
            </w:r>
            <w:r w:rsidRPr="00825B1C">
              <w:rPr>
                <w:rFonts w:ascii="Times New Roman" w:eastAsia="Times New Roman" w:hAnsi="Times New Roman"/>
                <w:color w:val="000000"/>
                <w:w w:val="98"/>
                <w:lang w:val="ru-RU"/>
              </w:rPr>
              <w:t>буквой,предложений и коротких текстов.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07.11.2022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36.</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Согласные звуки [з], [з’],буквы З, з.</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08.11.2022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2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37.</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30" w:lineRule="auto"/>
              <w:ind w:left="66"/>
              <w:rPr>
                <w:lang w:val="ru-RU"/>
              </w:rPr>
            </w:pPr>
            <w:r w:rsidRPr="00825B1C">
              <w:rPr>
                <w:rFonts w:ascii="Times New Roman" w:eastAsia="Times New Roman" w:hAnsi="Times New Roman"/>
                <w:color w:val="000000"/>
                <w:w w:val="98"/>
                <w:lang w:val="ru-RU"/>
              </w:rPr>
              <w:t>Согласные звуки [з], [з’],буквы З, з.</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10.11.2022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bl>
    <w:p w:rsidR="006C3A6C" w:rsidRDefault="006C3A6C">
      <w:pPr>
        <w:autoSpaceDE w:val="0"/>
        <w:autoSpaceDN w:val="0"/>
        <w:spacing w:after="0" w:line="14" w:lineRule="exact"/>
      </w:pPr>
    </w:p>
    <w:p w:rsidR="006C3A6C" w:rsidRDefault="006C3A6C">
      <w:pPr>
        <w:sectPr w:rsidR="006C3A6C">
          <w:pgSz w:w="11900" w:h="16840"/>
          <w:pgMar w:top="284" w:right="556" w:bottom="490" w:left="656" w:header="720" w:footer="720" w:gutter="0"/>
          <w:cols w:space="720" w:equalWidth="0">
            <w:col w:w="10688" w:space="0"/>
          </w:cols>
          <w:docGrid w:linePitch="360"/>
        </w:sectPr>
      </w:pPr>
    </w:p>
    <w:p w:rsidR="006C3A6C" w:rsidRDefault="006C3A6C">
      <w:pPr>
        <w:autoSpaceDE w:val="0"/>
        <w:autoSpaceDN w:val="0"/>
        <w:spacing w:after="66" w:line="220" w:lineRule="exact"/>
      </w:pPr>
    </w:p>
    <w:tbl>
      <w:tblPr>
        <w:tblW w:w="0" w:type="auto"/>
        <w:tblInd w:w="6" w:type="dxa"/>
        <w:tblLayout w:type="fixed"/>
        <w:tblLook w:val="04A0"/>
      </w:tblPr>
      <w:tblGrid>
        <w:gridCol w:w="520"/>
        <w:gridCol w:w="3962"/>
        <w:gridCol w:w="664"/>
        <w:gridCol w:w="1464"/>
        <w:gridCol w:w="1508"/>
        <w:gridCol w:w="1118"/>
        <w:gridCol w:w="1422"/>
      </w:tblGrid>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38.</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Согласные звуки [б], [б’],буквы Б, б.</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11.11.2022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39.</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left="66" w:right="144"/>
              <w:rPr>
                <w:lang w:val="ru-RU"/>
              </w:rPr>
            </w:pPr>
            <w:r w:rsidRPr="00825B1C">
              <w:rPr>
                <w:rFonts w:ascii="Times New Roman" w:eastAsia="Times New Roman" w:hAnsi="Times New Roman"/>
                <w:color w:val="000000"/>
                <w:w w:val="98"/>
                <w:lang w:val="ru-RU"/>
              </w:rPr>
              <w:t>Сопоставление слогов и слов с буквами б и п.</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14.11.2022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1052"/>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40.</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71" w:lineRule="auto"/>
              <w:ind w:left="66" w:right="432"/>
              <w:rPr>
                <w:lang w:val="ru-RU"/>
              </w:rPr>
            </w:pPr>
            <w:r w:rsidRPr="00825B1C">
              <w:rPr>
                <w:rFonts w:ascii="Times New Roman" w:eastAsia="Times New Roman" w:hAnsi="Times New Roman"/>
                <w:color w:val="000000"/>
                <w:w w:val="98"/>
                <w:lang w:val="ru-RU"/>
              </w:rPr>
              <w:t>Чтение предложений с интонацией и паузами в соответствии со знаками препинания.</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15.11.2022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41.</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Согласные звуки [д],[д’],буквы Д, д.</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17.11.2022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3" w:lineRule="auto"/>
              <w:ind w:left="64"/>
            </w:pPr>
            <w:r>
              <w:rPr>
                <w:rFonts w:ascii="Times New Roman" w:eastAsia="Times New Roman" w:hAnsi="Times New Roman"/>
                <w:color w:val="000000"/>
                <w:w w:val="98"/>
              </w:rPr>
              <w:t>42.</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6" w:after="0" w:line="262" w:lineRule="auto"/>
              <w:ind w:left="66" w:right="144"/>
              <w:rPr>
                <w:lang w:val="ru-RU"/>
              </w:rPr>
            </w:pPr>
            <w:r w:rsidRPr="00825B1C">
              <w:rPr>
                <w:rFonts w:ascii="Times New Roman" w:eastAsia="Times New Roman" w:hAnsi="Times New Roman"/>
                <w:color w:val="000000"/>
                <w:w w:val="98"/>
                <w:lang w:val="ru-RU"/>
              </w:rPr>
              <w:t>Сопоставление слогов и слов с буквами д и т.</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3"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3" w:lineRule="auto"/>
              <w:ind w:left="64"/>
            </w:pPr>
            <w:r>
              <w:rPr>
                <w:rFonts w:ascii="Times New Roman" w:eastAsia="Times New Roman" w:hAnsi="Times New Roman"/>
                <w:color w:val="000000"/>
                <w:w w:val="98"/>
              </w:rPr>
              <w:t xml:space="preserve">18.11.2022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43.</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6"/>
            </w:pPr>
            <w:r>
              <w:rPr>
                <w:rFonts w:ascii="Times New Roman" w:eastAsia="Times New Roman" w:hAnsi="Times New Roman"/>
                <w:color w:val="000000"/>
                <w:w w:val="98"/>
              </w:rPr>
              <w:t>Буквы Я, я.</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21.11.2022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44.</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left="66" w:right="144"/>
              <w:rPr>
                <w:lang w:val="ru-RU"/>
              </w:rPr>
            </w:pPr>
            <w:r w:rsidRPr="00825B1C">
              <w:rPr>
                <w:rFonts w:ascii="Times New Roman" w:eastAsia="Times New Roman" w:hAnsi="Times New Roman"/>
                <w:color w:val="000000"/>
                <w:w w:val="98"/>
                <w:lang w:val="ru-RU"/>
              </w:rPr>
              <w:t>Буква я в начале слов и после гласных в середине и на конце слов.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22.11.2022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45.</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left="66" w:right="720"/>
              <w:rPr>
                <w:lang w:val="ru-RU"/>
              </w:rPr>
            </w:pPr>
            <w:r w:rsidRPr="00825B1C">
              <w:rPr>
                <w:rFonts w:ascii="Times New Roman" w:eastAsia="Times New Roman" w:hAnsi="Times New Roman"/>
                <w:color w:val="000000"/>
                <w:w w:val="98"/>
                <w:lang w:val="ru-RU"/>
              </w:rPr>
              <w:t xml:space="preserve">Чтение слов с новой буквой, </w:t>
            </w:r>
            <w:r w:rsidRPr="00825B1C">
              <w:rPr>
                <w:lang w:val="ru-RU"/>
              </w:rPr>
              <w:br/>
            </w:r>
            <w:r w:rsidRPr="00825B1C">
              <w:rPr>
                <w:rFonts w:ascii="Times New Roman" w:eastAsia="Times New Roman" w:hAnsi="Times New Roman"/>
                <w:color w:val="000000"/>
                <w:w w:val="98"/>
                <w:lang w:val="ru-RU"/>
              </w:rPr>
              <w:t>предложений и коротких текстов.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24.11.2022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46.</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Согласные звуки [г], [г’],буквы Г, г.</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25.11.2022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3" w:lineRule="auto"/>
              <w:ind w:left="64"/>
            </w:pPr>
            <w:r>
              <w:rPr>
                <w:rFonts w:ascii="Times New Roman" w:eastAsia="Times New Roman" w:hAnsi="Times New Roman"/>
                <w:color w:val="000000"/>
                <w:w w:val="98"/>
              </w:rPr>
              <w:t>47.</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62" w:lineRule="auto"/>
              <w:ind w:left="66" w:right="144"/>
              <w:rPr>
                <w:lang w:val="ru-RU"/>
              </w:rPr>
            </w:pPr>
            <w:r w:rsidRPr="00825B1C">
              <w:rPr>
                <w:rFonts w:ascii="Times New Roman" w:eastAsia="Times New Roman" w:hAnsi="Times New Roman"/>
                <w:color w:val="000000"/>
                <w:w w:val="98"/>
                <w:lang w:val="ru-RU"/>
              </w:rPr>
              <w:t>Сопоставление слогов и слов с буквами г и к.</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3"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3" w:lineRule="auto"/>
              <w:ind w:left="64"/>
            </w:pPr>
            <w:r>
              <w:rPr>
                <w:rFonts w:ascii="Times New Roman" w:eastAsia="Times New Roman" w:hAnsi="Times New Roman"/>
                <w:color w:val="000000"/>
                <w:w w:val="98"/>
              </w:rPr>
              <w:t xml:space="preserve">28.11.2022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48.</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30" w:lineRule="auto"/>
              <w:ind w:left="66"/>
              <w:rPr>
                <w:lang w:val="ru-RU"/>
              </w:rPr>
            </w:pPr>
            <w:r w:rsidRPr="00825B1C">
              <w:rPr>
                <w:rFonts w:ascii="Times New Roman" w:eastAsia="Times New Roman" w:hAnsi="Times New Roman"/>
                <w:color w:val="000000"/>
                <w:w w:val="98"/>
                <w:lang w:val="ru-RU"/>
              </w:rPr>
              <w:t>Мягкий согласныйзвук [ч’],буквы Ч, ч.</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29.11.2022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6"/>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49.</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left="66" w:right="720"/>
              <w:rPr>
                <w:lang w:val="ru-RU"/>
              </w:rPr>
            </w:pPr>
            <w:r w:rsidRPr="00825B1C">
              <w:rPr>
                <w:rFonts w:ascii="Times New Roman" w:eastAsia="Times New Roman" w:hAnsi="Times New Roman"/>
                <w:color w:val="000000"/>
                <w:w w:val="98"/>
                <w:lang w:val="ru-RU"/>
              </w:rPr>
              <w:t xml:space="preserve">Чтение слов с новой буквой, </w:t>
            </w:r>
            <w:r w:rsidRPr="00825B1C">
              <w:rPr>
                <w:lang w:val="ru-RU"/>
              </w:rPr>
              <w:br/>
            </w:r>
            <w:r w:rsidRPr="00825B1C">
              <w:rPr>
                <w:rFonts w:ascii="Times New Roman" w:eastAsia="Times New Roman" w:hAnsi="Times New Roman"/>
                <w:color w:val="000000"/>
                <w:w w:val="98"/>
                <w:lang w:val="ru-RU"/>
              </w:rPr>
              <w:t>предложений и коротких текстов.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1</w:t>
            </w:r>
          </w:p>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 xml:space="preserve">01.12.2022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tabs>
                <w:tab w:val="left" w:pos="140"/>
              </w:tabs>
              <w:autoSpaceDE w:val="0"/>
              <w:autoSpaceDN w:val="0"/>
              <w:spacing w:before="88" w:after="0" w:line="262" w:lineRule="auto"/>
            </w:pPr>
            <w:r>
              <w:rPr>
                <w:rFonts w:ascii="Times New Roman" w:eastAsia="Times New Roman" w:hAnsi="Times New Roman"/>
                <w:color w:val="000000"/>
                <w:w w:val="98"/>
              </w:rPr>
              <w:t xml:space="preserve"> Практическая </w:t>
            </w:r>
            <w:r>
              <w:tab/>
            </w:r>
            <w:r>
              <w:rPr>
                <w:rFonts w:ascii="Times New Roman" w:eastAsia="Times New Roman" w:hAnsi="Times New Roman"/>
                <w:color w:val="000000"/>
                <w:w w:val="98"/>
              </w:rPr>
              <w:t>работа;</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30" w:lineRule="auto"/>
              <w:ind w:left="64"/>
            </w:pPr>
            <w:r>
              <w:rPr>
                <w:rFonts w:ascii="Times New Roman" w:eastAsia="Times New Roman" w:hAnsi="Times New Roman"/>
                <w:color w:val="000000"/>
                <w:w w:val="98"/>
              </w:rPr>
              <w:t>50.</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2" w:after="0" w:line="262" w:lineRule="auto"/>
              <w:ind w:left="66" w:right="432"/>
              <w:rPr>
                <w:lang w:val="ru-RU"/>
              </w:rPr>
            </w:pPr>
            <w:r w:rsidRPr="00825B1C">
              <w:rPr>
                <w:rFonts w:ascii="Times New Roman" w:eastAsia="Times New Roman" w:hAnsi="Times New Roman"/>
                <w:color w:val="000000"/>
                <w:w w:val="98"/>
                <w:lang w:val="ru-RU"/>
              </w:rPr>
              <w:t xml:space="preserve">Буква ь – показатель мягкости </w:t>
            </w:r>
            <w:r w:rsidRPr="00825B1C">
              <w:rPr>
                <w:lang w:val="ru-RU"/>
              </w:rPr>
              <w:br/>
            </w:r>
            <w:r w:rsidRPr="00825B1C">
              <w:rPr>
                <w:rFonts w:ascii="Times New Roman" w:eastAsia="Times New Roman" w:hAnsi="Times New Roman"/>
                <w:color w:val="000000"/>
                <w:w w:val="98"/>
                <w:lang w:val="ru-RU"/>
              </w:rPr>
              <w:t>предшествующих согласных звуков.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30" w:lineRule="auto"/>
              <w:ind w:left="64"/>
            </w:pPr>
            <w:r>
              <w:rPr>
                <w:rFonts w:ascii="Times New Roman" w:eastAsia="Times New Roman" w:hAnsi="Times New Roman"/>
                <w:color w:val="000000"/>
                <w:w w:val="98"/>
              </w:rPr>
              <w:t xml:space="preserve">02.12.2022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1054"/>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51.</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71" w:lineRule="auto"/>
              <w:ind w:left="66" w:right="432"/>
              <w:rPr>
                <w:lang w:val="ru-RU"/>
              </w:rPr>
            </w:pPr>
            <w:r w:rsidRPr="00825B1C">
              <w:rPr>
                <w:rFonts w:ascii="Times New Roman" w:eastAsia="Times New Roman" w:hAnsi="Times New Roman"/>
                <w:color w:val="000000"/>
                <w:w w:val="98"/>
                <w:lang w:val="ru-RU"/>
              </w:rPr>
              <w:t>Чтение предложений с интонацией и паузами в соответствии со знаками препинания.</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05.12.2022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52.</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62" w:lineRule="auto"/>
              <w:ind w:left="66" w:right="288"/>
              <w:rPr>
                <w:lang w:val="ru-RU"/>
              </w:rPr>
            </w:pPr>
            <w:r w:rsidRPr="00825B1C">
              <w:rPr>
                <w:rFonts w:ascii="Times New Roman" w:eastAsia="Times New Roman" w:hAnsi="Times New Roman"/>
                <w:color w:val="000000"/>
                <w:w w:val="98"/>
                <w:lang w:val="ru-RU"/>
              </w:rPr>
              <w:t>Твёрдый согласный звук [ж],буквы Ж, ж.</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06.12.2022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53.</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Сопоставление звуков[ж] и[ш].</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08.12.2022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54.</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6"/>
            </w:pPr>
            <w:r>
              <w:rPr>
                <w:rFonts w:ascii="Times New Roman" w:eastAsia="Times New Roman" w:hAnsi="Times New Roman"/>
                <w:color w:val="000000"/>
                <w:w w:val="98"/>
              </w:rPr>
              <w:t>Буквы Ё, ё.</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jc w:val="center"/>
            </w:pPr>
            <w:r>
              <w:rPr>
                <w:rFonts w:ascii="Times New Roman" w:eastAsia="Times New Roman" w:hAnsi="Times New Roman"/>
                <w:color w:val="000000"/>
                <w:w w:val="98"/>
              </w:rPr>
              <w:t>09.12.2022</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left="64" w:right="576"/>
            </w:pPr>
            <w:r>
              <w:rPr>
                <w:rFonts w:ascii="Times New Roman" w:eastAsia="Times New Roman" w:hAnsi="Times New Roman"/>
                <w:color w:val="000000"/>
                <w:w w:val="98"/>
              </w:rPr>
              <w:t>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55.</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62" w:lineRule="auto"/>
              <w:ind w:left="66" w:right="144"/>
              <w:rPr>
                <w:lang w:val="ru-RU"/>
              </w:rPr>
            </w:pPr>
            <w:r w:rsidRPr="00825B1C">
              <w:rPr>
                <w:rFonts w:ascii="Times New Roman" w:eastAsia="Times New Roman" w:hAnsi="Times New Roman"/>
                <w:color w:val="000000"/>
                <w:w w:val="98"/>
                <w:lang w:val="ru-RU"/>
              </w:rPr>
              <w:t>Буква ё в начале слов и после гласных в середине и на конце слов.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12.12.2022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56.</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Звук [</w:t>
            </w:r>
            <w:r>
              <w:rPr>
                <w:rFonts w:ascii="Times New Roman" w:eastAsia="Times New Roman" w:hAnsi="Times New Roman"/>
                <w:color w:val="000000"/>
                <w:w w:val="98"/>
              </w:rPr>
              <w:t>j</w:t>
            </w:r>
            <w:r w:rsidRPr="00825B1C">
              <w:rPr>
                <w:rFonts w:ascii="Times New Roman" w:eastAsia="Times New Roman" w:hAnsi="Times New Roman"/>
                <w:color w:val="000000"/>
                <w:w w:val="98"/>
                <w:lang w:val="ru-RU"/>
              </w:rPr>
              <w:t>’], буквы Й, й.</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13.12.2022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3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57.</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62" w:lineRule="auto"/>
              <w:ind w:left="66" w:right="576"/>
              <w:rPr>
                <w:lang w:val="ru-RU"/>
              </w:rPr>
            </w:pPr>
            <w:r w:rsidRPr="00825B1C">
              <w:rPr>
                <w:rFonts w:ascii="Times New Roman" w:eastAsia="Times New Roman" w:hAnsi="Times New Roman"/>
                <w:color w:val="000000"/>
                <w:w w:val="98"/>
                <w:lang w:val="ru-RU"/>
              </w:rPr>
              <w:t>Чтение слов с новой буквой,чтение предложений и коротких текстов.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15.12.2022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bl>
    <w:p w:rsidR="006C3A6C" w:rsidRDefault="006C3A6C">
      <w:pPr>
        <w:autoSpaceDE w:val="0"/>
        <w:autoSpaceDN w:val="0"/>
        <w:spacing w:after="0" w:line="14" w:lineRule="exact"/>
      </w:pPr>
    </w:p>
    <w:p w:rsidR="006C3A6C" w:rsidRDefault="006C3A6C">
      <w:pPr>
        <w:sectPr w:rsidR="006C3A6C">
          <w:pgSz w:w="11900" w:h="16840"/>
          <w:pgMar w:top="284" w:right="556" w:bottom="338" w:left="656" w:header="720" w:footer="720" w:gutter="0"/>
          <w:cols w:space="720" w:equalWidth="0">
            <w:col w:w="10688" w:space="0"/>
          </w:cols>
          <w:docGrid w:linePitch="360"/>
        </w:sectPr>
      </w:pPr>
    </w:p>
    <w:p w:rsidR="006C3A6C" w:rsidRDefault="006C3A6C">
      <w:pPr>
        <w:autoSpaceDE w:val="0"/>
        <w:autoSpaceDN w:val="0"/>
        <w:spacing w:after="66" w:line="220" w:lineRule="exact"/>
      </w:pPr>
    </w:p>
    <w:tbl>
      <w:tblPr>
        <w:tblW w:w="0" w:type="auto"/>
        <w:tblInd w:w="6" w:type="dxa"/>
        <w:tblLayout w:type="fixed"/>
        <w:tblLook w:val="04A0"/>
      </w:tblPr>
      <w:tblGrid>
        <w:gridCol w:w="520"/>
        <w:gridCol w:w="3962"/>
        <w:gridCol w:w="664"/>
        <w:gridCol w:w="1464"/>
        <w:gridCol w:w="1508"/>
        <w:gridCol w:w="1118"/>
        <w:gridCol w:w="1422"/>
      </w:tblGrid>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58.</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Согласные звуки[х], [х’],буквы Х, х.</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16.12.2022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59.</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left="66" w:right="288"/>
              <w:rPr>
                <w:lang w:val="ru-RU"/>
              </w:rPr>
            </w:pPr>
            <w:r w:rsidRPr="00825B1C">
              <w:rPr>
                <w:rFonts w:ascii="Times New Roman" w:eastAsia="Times New Roman" w:hAnsi="Times New Roman"/>
                <w:color w:val="000000"/>
                <w:w w:val="98"/>
                <w:lang w:val="ru-RU"/>
              </w:rPr>
              <w:t>Сопоставление звуков [г] —[г’], [к] —[к’], [х] — [х’].</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19.12.2022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60.</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left="66" w:right="720"/>
              <w:rPr>
                <w:lang w:val="ru-RU"/>
              </w:rPr>
            </w:pPr>
            <w:r w:rsidRPr="00825B1C">
              <w:rPr>
                <w:rFonts w:ascii="Times New Roman" w:eastAsia="Times New Roman" w:hAnsi="Times New Roman"/>
                <w:color w:val="000000"/>
                <w:w w:val="98"/>
                <w:lang w:val="ru-RU"/>
              </w:rPr>
              <w:t xml:space="preserve">Чтение слов с новой буквой, </w:t>
            </w:r>
            <w:r w:rsidRPr="00825B1C">
              <w:rPr>
                <w:lang w:val="ru-RU"/>
              </w:rPr>
              <w:br/>
            </w:r>
            <w:r w:rsidRPr="00825B1C">
              <w:rPr>
                <w:rFonts w:ascii="Times New Roman" w:eastAsia="Times New Roman" w:hAnsi="Times New Roman"/>
                <w:color w:val="000000"/>
                <w:w w:val="98"/>
                <w:lang w:val="ru-RU"/>
              </w:rPr>
              <w:t>предложений и коротких текстов.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20.12.2022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61.</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6"/>
            </w:pPr>
            <w:r>
              <w:rPr>
                <w:rFonts w:ascii="Times New Roman" w:eastAsia="Times New Roman" w:hAnsi="Times New Roman"/>
                <w:color w:val="000000"/>
                <w:w w:val="98"/>
              </w:rPr>
              <w:t>Буквы Ю, ю.</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22.12.2022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6"/>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62.</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left="66"/>
              <w:rPr>
                <w:lang w:val="ru-RU"/>
              </w:rPr>
            </w:pPr>
            <w:r w:rsidRPr="00825B1C">
              <w:rPr>
                <w:rFonts w:ascii="Times New Roman" w:eastAsia="Times New Roman" w:hAnsi="Times New Roman"/>
                <w:color w:val="000000"/>
                <w:w w:val="98"/>
                <w:lang w:val="ru-RU"/>
              </w:rPr>
              <w:t>Буква ю в начале слов и после гласных в середине и на конце слов.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 xml:space="preserve">23.12.2022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63.</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30" w:lineRule="auto"/>
              <w:ind w:left="66"/>
              <w:rPr>
                <w:lang w:val="ru-RU"/>
              </w:rPr>
            </w:pPr>
            <w:r w:rsidRPr="00825B1C">
              <w:rPr>
                <w:rFonts w:ascii="Times New Roman" w:eastAsia="Times New Roman" w:hAnsi="Times New Roman"/>
                <w:color w:val="000000"/>
                <w:w w:val="98"/>
                <w:lang w:val="ru-RU"/>
              </w:rPr>
              <w:t>Твёрдый согласный звук [ц],буквы Ц, ц.</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26.12.2022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64.</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left="66" w:right="576"/>
              <w:rPr>
                <w:lang w:val="ru-RU"/>
              </w:rPr>
            </w:pPr>
            <w:r w:rsidRPr="00825B1C">
              <w:rPr>
                <w:rFonts w:ascii="Times New Roman" w:eastAsia="Times New Roman" w:hAnsi="Times New Roman"/>
                <w:color w:val="000000"/>
                <w:w w:val="98"/>
                <w:lang w:val="ru-RU"/>
              </w:rPr>
              <w:t>Выразительное чтение небольших текстов и стихотворений.</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27.12.2022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65.</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30" w:lineRule="auto"/>
              <w:ind w:left="66"/>
              <w:rPr>
                <w:lang w:val="ru-RU"/>
              </w:rPr>
            </w:pPr>
            <w:r w:rsidRPr="00825B1C">
              <w:rPr>
                <w:rFonts w:ascii="Times New Roman" w:eastAsia="Times New Roman" w:hAnsi="Times New Roman"/>
                <w:color w:val="000000"/>
                <w:w w:val="98"/>
                <w:lang w:val="ru-RU"/>
              </w:rPr>
              <w:t>Гласный звук [э], буквы Э, э.</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29.12.2022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66.</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Звук [э] в начале слов и после гласных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10.01.2023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67.</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left="66" w:right="720"/>
              <w:rPr>
                <w:lang w:val="ru-RU"/>
              </w:rPr>
            </w:pPr>
            <w:r w:rsidRPr="00825B1C">
              <w:rPr>
                <w:rFonts w:ascii="Times New Roman" w:eastAsia="Times New Roman" w:hAnsi="Times New Roman"/>
                <w:color w:val="000000"/>
                <w:w w:val="98"/>
                <w:lang w:val="ru-RU"/>
              </w:rPr>
              <w:t>Внеклассное чтение. В.В.Бианки«Лесная газета»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12.01.2023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68.</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6"/>
            </w:pPr>
            <w:r>
              <w:rPr>
                <w:rFonts w:ascii="Times New Roman" w:eastAsia="Times New Roman" w:hAnsi="Times New Roman"/>
                <w:color w:val="000000"/>
                <w:w w:val="98"/>
              </w:rPr>
              <w:t>Мягкий глухой согласныйзвук [щ’].</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13.01.2023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69.</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6"/>
            </w:pPr>
            <w:r>
              <w:rPr>
                <w:rFonts w:ascii="Times New Roman" w:eastAsia="Times New Roman" w:hAnsi="Times New Roman"/>
                <w:color w:val="000000"/>
                <w:w w:val="98"/>
              </w:rPr>
              <w:t>Буквы Щ, щ.</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 xml:space="preserve">16.01.2023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70.</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left="66" w:right="576"/>
              <w:rPr>
                <w:lang w:val="ru-RU"/>
              </w:rPr>
            </w:pPr>
            <w:r w:rsidRPr="00825B1C">
              <w:rPr>
                <w:rFonts w:ascii="Times New Roman" w:eastAsia="Times New Roman" w:hAnsi="Times New Roman"/>
                <w:color w:val="000000"/>
                <w:w w:val="98"/>
                <w:lang w:val="ru-RU"/>
              </w:rPr>
              <w:t>Чтение слов с новой буквой,чтение предложений и коротких текстов.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17.01.2023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71.</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Согласные звуки [ф],[ф’],буквы Ф, ф.</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19.01.2023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72.</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62" w:lineRule="auto"/>
              <w:ind w:left="66" w:right="576"/>
              <w:rPr>
                <w:lang w:val="ru-RU"/>
              </w:rPr>
            </w:pPr>
            <w:r w:rsidRPr="00825B1C">
              <w:rPr>
                <w:rFonts w:ascii="Times New Roman" w:eastAsia="Times New Roman" w:hAnsi="Times New Roman"/>
                <w:color w:val="000000"/>
                <w:w w:val="98"/>
                <w:lang w:val="ru-RU"/>
              </w:rPr>
              <w:t>Выразительное чтение небольших текстов и стихотворений.</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20.01.2023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73.</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left="66" w:right="576"/>
              <w:rPr>
                <w:lang w:val="ru-RU"/>
              </w:rPr>
            </w:pPr>
            <w:r w:rsidRPr="00825B1C">
              <w:rPr>
                <w:rFonts w:ascii="Times New Roman" w:eastAsia="Times New Roman" w:hAnsi="Times New Roman"/>
                <w:color w:val="000000"/>
                <w:w w:val="98"/>
                <w:lang w:val="ru-RU"/>
              </w:rPr>
              <w:t>Мягкий и твёрдый разделительные знаки.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23.01.2023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6"/>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74.</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6"/>
            </w:pPr>
            <w:r>
              <w:rPr>
                <w:rFonts w:ascii="Times New Roman" w:eastAsia="Times New Roman" w:hAnsi="Times New Roman"/>
                <w:color w:val="000000"/>
                <w:w w:val="98"/>
              </w:rPr>
              <w:t>Русский алфавит</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jc w:val="center"/>
            </w:pPr>
            <w:r>
              <w:rPr>
                <w:rFonts w:ascii="Times New Roman" w:eastAsia="Times New Roman" w:hAnsi="Times New Roman"/>
                <w:color w:val="000000"/>
                <w:w w:val="98"/>
              </w:rPr>
              <w:t>24.01.2023</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left="64" w:right="576"/>
            </w:pPr>
            <w:r>
              <w:rPr>
                <w:rFonts w:ascii="Times New Roman" w:eastAsia="Times New Roman" w:hAnsi="Times New Roman"/>
                <w:color w:val="000000"/>
                <w:w w:val="98"/>
              </w:rPr>
              <w:t>Устный опрос;</w:t>
            </w:r>
          </w:p>
        </w:tc>
      </w:tr>
      <w:tr w:rsidR="006C3A6C">
        <w:trPr>
          <w:trHeight w:hRule="exact" w:val="752"/>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75.</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6"/>
            </w:pPr>
            <w:r>
              <w:rPr>
                <w:rFonts w:ascii="Times New Roman" w:eastAsia="Times New Roman" w:hAnsi="Times New Roman"/>
                <w:color w:val="000000"/>
                <w:w w:val="98"/>
              </w:rPr>
              <w:t>Проект «Живая Азбука».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26.01.2023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1052"/>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76.</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71" w:lineRule="auto"/>
              <w:ind w:left="66" w:right="144"/>
              <w:rPr>
                <w:lang w:val="ru-RU"/>
              </w:rPr>
            </w:pPr>
            <w:r w:rsidRPr="00825B1C">
              <w:rPr>
                <w:rFonts w:ascii="Times New Roman" w:eastAsia="Times New Roman" w:hAnsi="Times New Roman"/>
                <w:color w:val="000000"/>
                <w:w w:val="98"/>
                <w:lang w:val="ru-RU"/>
              </w:rPr>
              <w:t>Как хорошо уметь читать. С.Маршак«Как хорошо уметь читать»,В.Берестов«Читалочка».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27.01.2023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2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77.</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62" w:lineRule="auto"/>
              <w:ind w:left="66" w:right="720"/>
              <w:rPr>
                <w:lang w:val="ru-RU"/>
              </w:rPr>
            </w:pPr>
            <w:r w:rsidRPr="00825B1C">
              <w:rPr>
                <w:rFonts w:ascii="Times New Roman" w:eastAsia="Times New Roman" w:hAnsi="Times New Roman"/>
                <w:color w:val="000000"/>
                <w:w w:val="98"/>
                <w:lang w:val="ru-RU"/>
              </w:rPr>
              <w:t>Е. Чарушин. «Как мальчик Женя научился говорить букву «р».</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30.01.2023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bl>
    <w:p w:rsidR="006C3A6C" w:rsidRDefault="006C3A6C">
      <w:pPr>
        <w:autoSpaceDE w:val="0"/>
        <w:autoSpaceDN w:val="0"/>
        <w:spacing w:after="0" w:line="14" w:lineRule="exact"/>
      </w:pPr>
    </w:p>
    <w:p w:rsidR="006C3A6C" w:rsidRDefault="006C3A6C">
      <w:pPr>
        <w:sectPr w:rsidR="006C3A6C">
          <w:pgSz w:w="11900" w:h="16840"/>
          <w:pgMar w:top="284" w:right="556" w:bottom="490" w:left="656" w:header="720" w:footer="720" w:gutter="0"/>
          <w:cols w:space="720" w:equalWidth="0">
            <w:col w:w="10688" w:space="0"/>
          </w:cols>
          <w:docGrid w:linePitch="360"/>
        </w:sectPr>
      </w:pPr>
    </w:p>
    <w:p w:rsidR="006C3A6C" w:rsidRDefault="006C3A6C">
      <w:pPr>
        <w:autoSpaceDE w:val="0"/>
        <w:autoSpaceDN w:val="0"/>
        <w:spacing w:after="66" w:line="220" w:lineRule="exact"/>
      </w:pPr>
    </w:p>
    <w:tbl>
      <w:tblPr>
        <w:tblW w:w="0" w:type="auto"/>
        <w:tblInd w:w="6" w:type="dxa"/>
        <w:tblLayout w:type="fixed"/>
        <w:tblLook w:val="04A0"/>
      </w:tblPr>
      <w:tblGrid>
        <w:gridCol w:w="520"/>
        <w:gridCol w:w="3962"/>
        <w:gridCol w:w="664"/>
        <w:gridCol w:w="1464"/>
        <w:gridCol w:w="1508"/>
        <w:gridCol w:w="1118"/>
        <w:gridCol w:w="1422"/>
      </w:tblGrid>
      <w:tr w:rsidR="006C3A6C">
        <w:trPr>
          <w:trHeight w:hRule="exact" w:val="1052"/>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78.</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71" w:lineRule="auto"/>
              <w:ind w:left="66" w:right="288"/>
              <w:rPr>
                <w:lang w:val="ru-RU"/>
              </w:rPr>
            </w:pPr>
            <w:r w:rsidRPr="00825B1C">
              <w:rPr>
                <w:rFonts w:ascii="Times New Roman" w:eastAsia="Times New Roman" w:hAnsi="Times New Roman"/>
                <w:color w:val="000000"/>
                <w:w w:val="98"/>
                <w:lang w:val="ru-RU"/>
              </w:rPr>
              <w:t>Одна у человека родная мать– одна у него и Родина.К. Д.Ушинский «Наше Отечество».</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31.01.2023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79.</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История славянской азбуки.В.</w:t>
            </w:r>
          </w:p>
          <w:p w:rsidR="006C3A6C" w:rsidRPr="00825B1C" w:rsidRDefault="00EE4671">
            <w:pPr>
              <w:autoSpaceDE w:val="0"/>
              <w:autoSpaceDN w:val="0"/>
              <w:spacing w:before="64" w:after="0" w:line="230" w:lineRule="auto"/>
              <w:ind w:left="66"/>
              <w:rPr>
                <w:lang w:val="ru-RU"/>
              </w:rPr>
            </w:pPr>
            <w:r w:rsidRPr="00825B1C">
              <w:rPr>
                <w:rFonts w:ascii="Times New Roman" w:eastAsia="Times New Roman" w:hAnsi="Times New Roman"/>
                <w:color w:val="000000"/>
                <w:w w:val="98"/>
                <w:lang w:val="ru-RU"/>
              </w:rPr>
              <w:t>Крупин.«Первоучители словенские»</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02.02.2023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30" w:lineRule="auto"/>
              <w:ind w:left="64"/>
            </w:pPr>
            <w:r>
              <w:rPr>
                <w:rFonts w:ascii="Times New Roman" w:eastAsia="Times New Roman" w:hAnsi="Times New Roman"/>
                <w:color w:val="000000"/>
                <w:w w:val="98"/>
              </w:rPr>
              <w:t>80.</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2" w:after="0" w:line="262" w:lineRule="auto"/>
              <w:ind w:left="66" w:right="576"/>
              <w:rPr>
                <w:lang w:val="ru-RU"/>
              </w:rPr>
            </w:pPr>
            <w:r w:rsidRPr="00825B1C">
              <w:rPr>
                <w:rFonts w:ascii="Times New Roman" w:eastAsia="Times New Roman" w:hAnsi="Times New Roman"/>
                <w:color w:val="000000"/>
                <w:w w:val="98"/>
                <w:lang w:val="ru-RU"/>
              </w:rPr>
              <w:t>История первого русского букваря. В.Крупин «Первый букварь».</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30" w:lineRule="auto"/>
              <w:ind w:left="64"/>
            </w:pPr>
            <w:r>
              <w:rPr>
                <w:rFonts w:ascii="Times New Roman" w:eastAsia="Times New Roman" w:hAnsi="Times New Roman"/>
                <w:color w:val="000000"/>
                <w:w w:val="98"/>
              </w:rPr>
              <w:t xml:space="preserve">03.02.2023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81.</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6"/>
              <w:rPr>
                <w:lang w:val="ru-RU"/>
              </w:rPr>
            </w:pPr>
            <w:r w:rsidRPr="00825B1C">
              <w:rPr>
                <w:rFonts w:ascii="Times New Roman" w:eastAsia="Times New Roman" w:hAnsi="Times New Roman"/>
                <w:color w:val="000000"/>
                <w:w w:val="98"/>
                <w:lang w:val="ru-RU"/>
              </w:rPr>
              <w:t xml:space="preserve">А. С. Пушкин – гордость нашей Родины.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06.02.2023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3" w:lineRule="auto"/>
              <w:ind w:left="64"/>
            </w:pPr>
            <w:r>
              <w:rPr>
                <w:rFonts w:ascii="Times New Roman" w:eastAsia="Times New Roman" w:hAnsi="Times New Roman"/>
                <w:color w:val="000000"/>
                <w:w w:val="98"/>
              </w:rPr>
              <w:t>82.</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6" w:after="0" w:line="233" w:lineRule="auto"/>
              <w:ind w:left="66"/>
              <w:rPr>
                <w:lang w:val="ru-RU"/>
              </w:rPr>
            </w:pPr>
            <w:r w:rsidRPr="00825B1C">
              <w:rPr>
                <w:rFonts w:ascii="Times New Roman" w:eastAsia="Times New Roman" w:hAnsi="Times New Roman"/>
                <w:color w:val="000000"/>
                <w:w w:val="98"/>
                <w:lang w:val="ru-RU"/>
              </w:rPr>
              <w:t>Рассказы Л. Н. Толстого для детей.</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3"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3" w:lineRule="auto"/>
              <w:ind w:left="64"/>
            </w:pPr>
            <w:r>
              <w:rPr>
                <w:rFonts w:ascii="Times New Roman" w:eastAsia="Times New Roman" w:hAnsi="Times New Roman"/>
                <w:color w:val="000000"/>
                <w:w w:val="98"/>
              </w:rPr>
              <w:t xml:space="preserve">07.02.2023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83.</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62" w:lineRule="auto"/>
              <w:ind w:left="66" w:right="576"/>
              <w:rPr>
                <w:lang w:val="ru-RU"/>
              </w:rPr>
            </w:pPr>
            <w:r w:rsidRPr="00825B1C">
              <w:rPr>
                <w:rFonts w:ascii="Times New Roman" w:eastAsia="Times New Roman" w:hAnsi="Times New Roman"/>
                <w:color w:val="000000"/>
                <w:w w:val="98"/>
                <w:lang w:val="ru-RU"/>
              </w:rPr>
              <w:t>Произведения К. Д.Ушинского для детей.</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09.02.2023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84.</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left="66"/>
              <w:rPr>
                <w:lang w:val="ru-RU"/>
              </w:rPr>
            </w:pPr>
            <w:r w:rsidRPr="00825B1C">
              <w:rPr>
                <w:rFonts w:ascii="Times New Roman" w:eastAsia="Times New Roman" w:hAnsi="Times New Roman"/>
                <w:color w:val="000000"/>
                <w:w w:val="98"/>
                <w:lang w:val="ru-RU"/>
              </w:rPr>
              <w:t xml:space="preserve">Стихи </w:t>
            </w:r>
            <w:r w:rsidRPr="00825B1C">
              <w:rPr>
                <w:lang w:val="ru-RU"/>
              </w:rPr>
              <w:br/>
            </w:r>
            <w:r w:rsidRPr="00825B1C">
              <w:rPr>
                <w:rFonts w:ascii="Times New Roman" w:eastAsia="Times New Roman" w:hAnsi="Times New Roman"/>
                <w:color w:val="000000"/>
                <w:w w:val="98"/>
                <w:lang w:val="ru-RU"/>
              </w:rPr>
              <w:t>К.И.Чуковского.«Телефон»,«Небылица».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10.02.2023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85.</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left="66" w:right="576"/>
              <w:rPr>
                <w:lang w:val="ru-RU"/>
              </w:rPr>
            </w:pPr>
            <w:r w:rsidRPr="00825B1C">
              <w:rPr>
                <w:rFonts w:ascii="Times New Roman" w:eastAsia="Times New Roman" w:hAnsi="Times New Roman"/>
                <w:color w:val="000000"/>
                <w:w w:val="98"/>
                <w:lang w:val="ru-RU"/>
              </w:rPr>
              <w:t>Рассказы В. В. Бианки о животных.«Первая охота».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20.02.2023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86.</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left="66" w:right="720"/>
              <w:rPr>
                <w:lang w:val="ru-RU"/>
              </w:rPr>
            </w:pPr>
            <w:r w:rsidRPr="00825B1C">
              <w:rPr>
                <w:rFonts w:ascii="Times New Roman" w:eastAsia="Times New Roman" w:hAnsi="Times New Roman"/>
                <w:color w:val="000000"/>
                <w:w w:val="98"/>
                <w:lang w:val="ru-RU"/>
              </w:rPr>
              <w:t>Стихи С. Я. Маршака.«Угомон»,«Дважды два».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21.02.2023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3" w:lineRule="auto"/>
              <w:ind w:left="64"/>
            </w:pPr>
            <w:r>
              <w:rPr>
                <w:rFonts w:ascii="Times New Roman" w:eastAsia="Times New Roman" w:hAnsi="Times New Roman"/>
                <w:color w:val="000000"/>
                <w:w w:val="98"/>
              </w:rPr>
              <w:t>87.</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62" w:lineRule="auto"/>
              <w:ind w:left="66" w:right="144"/>
              <w:rPr>
                <w:lang w:val="ru-RU"/>
              </w:rPr>
            </w:pPr>
            <w:r w:rsidRPr="00825B1C">
              <w:rPr>
                <w:rFonts w:ascii="Times New Roman" w:eastAsia="Times New Roman" w:hAnsi="Times New Roman"/>
                <w:color w:val="000000"/>
                <w:w w:val="98"/>
                <w:lang w:val="ru-RU"/>
              </w:rPr>
              <w:t>Рассказы М. М. Пришвина о природе.«Предмайское утро», «Глоток молока».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3"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3" w:lineRule="auto"/>
              <w:ind w:left="64"/>
            </w:pPr>
            <w:r>
              <w:rPr>
                <w:rFonts w:ascii="Times New Roman" w:eastAsia="Times New Roman" w:hAnsi="Times New Roman"/>
                <w:color w:val="000000"/>
                <w:w w:val="98"/>
              </w:rPr>
              <w:t xml:space="preserve">27.02.2023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1054"/>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88.</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30" w:lineRule="auto"/>
              <w:ind w:left="66"/>
              <w:rPr>
                <w:lang w:val="ru-RU"/>
              </w:rPr>
            </w:pPr>
            <w:r w:rsidRPr="00825B1C">
              <w:rPr>
                <w:rFonts w:ascii="Times New Roman" w:eastAsia="Times New Roman" w:hAnsi="Times New Roman"/>
                <w:color w:val="000000"/>
                <w:w w:val="98"/>
                <w:lang w:val="ru-RU"/>
              </w:rPr>
              <w:t>Стихи А. Л.</w:t>
            </w:r>
          </w:p>
          <w:p w:rsidR="006C3A6C" w:rsidRPr="00825B1C" w:rsidRDefault="00EE4671">
            <w:pPr>
              <w:autoSpaceDE w:val="0"/>
              <w:autoSpaceDN w:val="0"/>
              <w:spacing w:before="64" w:after="0" w:line="262" w:lineRule="auto"/>
              <w:ind w:left="66" w:right="288"/>
              <w:rPr>
                <w:lang w:val="ru-RU"/>
              </w:rPr>
            </w:pPr>
            <w:r w:rsidRPr="00825B1C">
              <w:rPr>
                <w:rFonts w:ascii="Times New Roman" w:eastAsia="Times New Roman" w:hAnsi="Times New Roman"/>
                <w:color w:val="000000"/>
                <w:w w:val="98"/>
                <w:lang w:val="ru-RU"/>
              </w:rPr>
              <w:t>Барто.«Помощница»,«Зайка»,«Игра в слова».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28.02.2023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6"/>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0" w:lineRule="auto"/>
              <w:ind w:left="64"/>
            </w:pPr>
            <w:r>
              <w:rPr>
                <w:rFonts w:ascii="Times New Roman" w:eastAsia="Times New Roman" w:hAnsi="Times New Roman"/>
                <w:color w:val="000000"/>
                <w:w w:val="98"/>
              </w:rPr>
              <w:t>89.</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6" w:after="0" w:line="230" w:lineRule="auto"/>
              <w:ind w:left="66"/>
              <w:rPr>
                <w:lang w:val="ru-RU"/>
              </w:rPr>
            </w:pPr>
            <w:r w:rsidRPr="00825B1C">
              <w:rPr>
                <w:rFonts w:ascii="Times New Roman" w:eastAsia="Times New Roman" w:hAnsi="Times New Roman"/>
                <w:color w:val="000000"/>
                <w:w w:val="98"/>
                <w:lang w:val="ru-RU"/>
              </w:rPr>
              <w:t>Стихи С. В.Михалкова.«Котята».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0" w:lineRule="auto"/>
              <w:ind w:left="64"/>
            </w:pPr>
            <w:r>
              <w:rPr>
                <w:rFonts w:ascii="Times New Roman" w:eastAsia="Times New Roman" w:hAnsi="Times New Roman"/>
                <w:color w:val="000000"/>
                <w:w w:val="98"/>
              </w:rPr>
              <w:t xml:space="preserve">02.03.2023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30" w:lineRule="auto"/>
              <w:ind w:left="64"/>
            </w:pPr>
            <w:r>
              <w:rPr>
                <w:rFonts w:ascii="Times New Roman" w:eastAsia="Times New Roman" w:hAnsi="Times New Roman"/>
                <w:color w:val="000000"/>
                <w:w w:val="98"/>
              </w:rPr>
              <w:t>90.</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2" w:after="0" w:line="262" w:lineRule="auto"/>
              <w:ind w:left="66" w:right="432"/>
              <w:rPr>
                <w:lang w:val="ru-RU"/>
              </w:rPr>
            </w:pPr>
            <w:r w:rsidRPr="00825B1C">
              <w:rPr>
                <w:rFonts w:ascii="Times New Roman" w:eastAsia="Times New Roman" w:hAnsi="Times New Roman"/>
                <w:color w:val="000000"/>
                <w:w w:val="98"/>
                <w:lang w:val="ru-RU"/>
              </w:rPr>
              <w:t>Весёлые стихи Б. В.Заходера. «Два и три».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30" w:lineRule="auto"/>
              <w:ind w:left="64"/>
            </w:pPr>
            <w:r>
              <w:rPr>
                <w:rFonts w:ascii="Times New Roman" w:eastAsia="Times New Roman" w:hAnsi="Times New Roman"/>
                <w:color w:val="000000"/>
                <w:w w:val="98"/>
              </w:rPr>
              <w:t xml:space="preserve">03.03.2023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91.</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left="66" w:right="288"/>
              <w:rPr>
                <w:lang w:val="ru-RU"/>
              </w:rPr>
            </w:pPr>
            <w:r w:rsidRPr="00825B1C">
              <w:rPr>
                <w:rFonts w:ascii="Times New Roman" w:eastAsia="Times New Roman" w:hAnsi="Times New Roman"/>
                <w:color w:val="000000"/>
                <w:w w:val="98"/>
                <w:lang w:val="ru-RU"/>
              </w:rPr>
              <w:t>Стихи В. Д. Берестова.«Пёсья песня»,«Прощание сдругом».</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06.03.2023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1052"/>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92.</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71" w:lineRule="auto"/>
              <w:ind w:left="66" w:right="288"/>
              <w:rPr>
                <w:lang w:val="ru-RU"/>
              </w:rPr>
            </w:pPr>
            <w:r w:rsidRPr="00825B1C">
              <w:rPr>
                <w:rFonts w:ascii="Times New Roman" w:eastAsia="Times New Roman" w:hAnsi="Times New Roman"/>
                <w:color w:val="000000"/>
                <w:w w:val="98"/>
                <w:lang w:val="ru-RU"/>
              </w:rPr>
              <w:t xml:space="preserve">Повторение по курсу обучения </w:t>
            </w:r>
            <w:r w:rsidRPr="00825B1C">
              <w:rPr>
                <w:lang w:val="ru-RU"/>
              </w:rPr>
              <w:br/>
            </w:r>
            <w:r w:rsidRPr="00825B1C">
              <w:rPr>
                <w:rFonts w:ascii="Times New Roman" w:eastAsia="Times New Roman" w:hAnsi="Times New Roman"/>
                <w:color w:val="000000"/>
                <w:w w:val="98"/>
                <w:lang w:val="ru-RU"/>
              </w:rPr>
              <w:t>грамоте.Внеклассное чтение. Стихи о весне.</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07.03.2023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1052"/>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93.</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71" w:lineRule="auto"/>
              <w:ind w:left="66" w:right="720"/>
              <w:rPr>
                <w:lang w:val="ru-RU"/>
              </w:rPr>
            </w:pPr>
            <w:r w:rsidRPr="00825B1C">
              <w:rPr>
                <w:rFonts w:ascii="Times New Roman" w:eastAsia="Times New Roman" w:hAnsi="Times New Roman"/>
                <w:color w:val="000000"/>
                <w:w w:val="98"/>
                <w:lang w:val="ru-RU"/>
              </w:rPr>
              <w:t>Знакомство с новым учебником«Литературное чтение». Русские народные сказки.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09.03.2023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1052"/>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94.</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71" w:lineRule="auto"/>
              <w:ind w:left="66"/>
              <w:rPr>
                <w:lang w:val="ru-RU"/>
              </w:rPr>
            </w:pPr>
            <w:r w:rsidRPr="00825B1C">
              <w:rPr>
                <w:rFonts w:ascii="Times New Roman" w:eastAsia="Times New Roman" w:hAnsi="Times New Roman"/>
                <w:color w:val="000000"/>
                <w:w w:val="98"/>
                <w:lang w:val="ru-RU"/>
              </w:rPr>
              <w:t xml:space="preserve">Фольклорная и </w:t>
            </w:r>
            <w:r w:rsidRPr="00825B1C">
              <w:rPr>
                <w:lang w:val="ru-RU"/>
              </w:rPr>
              <w:br/>
            </w:r>
            <w:r w:rsidRPr="00825B1C">
              <w:rPr>
                <w:rFonts w:ascii="Times New Roman" w:eastAsia="Times New Roman" w:hAnsi="Times New Roman"/>
                <w:color w:val="000000"/>
                <w:w w:val="98"/>
                <w:lang w:val="ru-RU"/>
              </w:rPr>
              <w:t>литературная(авторская)сказка:сходство и различия.</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10.03.2023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3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95.</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left="66" w:right="576"/>
            </w:pPr>
            <w:r w:rsidRPr="00825B1C">
              <w:rPr>
                <w:rFonts w:ascii="Times New Roman" w:eastAsia="Times New Roman" w:hAnsi="Times New Roman"/>
                <w:color w:val="000000"/>
                <w:w w:val="98"/>
                <w:lang w:val="ru-RU"/>
              </w:rPr>
              <w:t xml:space="preserve">Реальность и волшебство в русской сказке. </w:t>
            </w:r>
            <w:r>
              <w:rPr>
                <w:rFonts w:ascii="Times New Roman" w:eastAsia="Times New Roman" w:hAnsi="Times New Roman"/>
                <w:color w:val="000000"/>
                <w:w w:val="98"/>
              </w:rPr>
              <w:t>Решениекейса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13.03.2023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tabs>
                <w:tab w:val="left" w:pos="140"/>
              </w:tabs>
              <w:autoSpaceDE w:val="0"/>
              <w:autoSpaceDN w:val="0"/>
              <w:spacing w:before="90" w:after="0" w:line="262" w:lineRule="auto"/>
            </w:pPr>
            <w:r>
              <w:rPr>
                <w:rFonts w:ascii="Times New Roman" w:eastAsia="Times New Roman" w:hAnsi="Times New Roman"/>
                <w:color w:val="000000"/>
                <w:w w:val="98"/>
              </w:rPr>
              <w:t xml:space="preserve"> Практическая </w:t>
            </w:r>
            <w:r>
              <w:tab/>
            </w:r>
            <w:r>
              <w:rPr>
                <w:rFonts w:ascii="Times New Roman" w:eastAsia="Times New Roman" w:hAnsi="Times New Roman"/>
                <w:color w:val="000000"/>
                <w:w w:val="98"/>
              </w:rPr>
              <w:t>работа;</w:t>
            </w:r>
          </w:p>
        </w:tc>
      </w:tr>
    </w:tbl>
    <w:p w:rsidR="006C3A6C" w:rsidRDefault="006C3A6C">
      <w:pPr>
        <w:autoSpaceDE w:val="0"/>
        <w:autoSpaceDN w:val="0"/>
        <w:spacing w:after="0" w:line="14" w:lineRule="exact"/>
      </w:pPr>
    </w:p>
    <w:p w:rsidR="006C3A6C" w:rsidRDefault="006C3A6C">
      <w:pPr>
        <w:sectPr w:rsidR="006C3A6C">
          <w:pgSz w:w="11900" w:h="16840"/>
          <w:pgMar w:top="284" w:right="556" w:bottom="630" w:left="656" w:header="720" w:footer="720" w:gutter="0"/>
          <w:cols w:space="720" w:equalWidth="0">
            <w:col w:w="10688" w:space="0"/>
          </w:cols>
          <w:docGrid w:linePitch="360"/>
        </w:sectPr>
      </w:pPr>
    </w:p>
    <w:p w:rsidR="006C3A6C" w:rsidRDefault="006C3A6C">
      <w:pPr>
        <w:autoSpaceDE w:val="0"/>
        <w:autoSpaceDN w:val="0"/>
        <w:spacing w:after="66" w:line="220" w:lineRule="exact"/>
      </w:pPr>
    </w:p>
    <w:tbl>
      <w:tblPr>
        <w:tblW w:w="0" w:type="auto"/>
        <w:tblInd w:w="6" w:type="dxa"/>
        <w:tblLayout w:type="fixed"/>
        <w:tblLook w:val="04A0"/>
      </w:tblPr>
      <w:tblGrid>
        <w:gridCol w:w="520"/>
        <w:gridCol w:w="3962"/>
        <w:gridCol w:w="664"/>
        <w:gridCol w:w="1464"/>
        <w:gridCol w:w="1508"/>
        <w:gridCol w:w="1118"/>
        <w:gridCol w:w="1422"/>
      </w:tblGrid>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96.</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6"/>
            </w:pPr>
            <w:r>
              <w:rPr>
                <w:rFonts w:ascii="Times New Roman" w:eastAsia="Times New Roman" w:hAnsi="Times New Roman"/>
                <w:color w:val="000000"/>
                <w:w w:val="98"/>
              </w:rPr>
              <w:t>Событийная сторона сказок.</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14.03.2023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97.</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left="66" w:right="576"/>
              <w:rPr>
                <w:lang w:val="ru-RU"/>
              </w:rPr>
            </w:pPr>
            <w:r w:rsidRPr="00825B1C">
              <w:rPr>
                <w:rFonts w:ascii="Times New Roman" w:eastAsia="Times New Roman" w:hAnsi="Times New Roman"/>
                <w:color w:val="000000"/>
                <w:w w:val="98"/>
                <w:lang w:val="ru-RU"/>
              </w:rPr>
              <w:t>Нравственные ценности и идеи, традиции,быт, культура в сказках.</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16.03.2023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1052"/>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98.</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71" w:lineRule="auto"/>
              <w:ind w:left="66" w:right="720"/>
              <w:rPr>
                <w:lang w:val="ru-RU"/>
              </w:rPr>
            </w:pPr>
            <w:r w:rsidRPr="00825B1C">
              <w:rPr>
                <w:rFonts w:ascii="Times New Roman" w:eastAsia="Times New Roman" w:hAnsi="Times New Roman"/>
                <w:color w:val="000000"/>
                <w:w w:val="98"/>
                <w:lang w:val="ru-RU"/>
              </w:rPr>
              <w:t xml:space="preserve">Смысловое чтение </w:t>
            </w:r>
            <w:r w:rsidRPr="00825B1C">
              <w:rPr>
                <w:lang w:val="ru-RU"/>
              </w:rPr>
              <w:br/>
            </w:r>
            <w:r w:rsidRPr="00825B1C">
              <w:rPr>
                <w:rFonts w:ascii="Times New Roman" w:eastAsia="Times New Roman" w:hAnsi="Times New Roman"/>
                <w:color w:val="000000"/>
                <w:w w:val="98"/>
                <w:lang w:val="ru-RU"/>
              </w:rPr>
              <w:t xml:space="preserve">народных(фольклорных) и </w:t>
            </w:r>
            <w:r w:rsidRPr="00825B1C">
              <w:rPr>
                <w:lang w:val="ru-RU"/>
              </w:rPr>
              <w:br/>
            </w:r>
            <w:r w:rsidRPr="00825B1C">
              <w:rPr>
                <w:rFonts w:ascii="Times New Roman" w:eastAsia="Times New Roman" w:hAnsi="Times New Roman"/>
                <w:color w:val="000000"/>
                <w:w w:val="98"/>
                <w:lang w:val="ru-RU"/>
              </w:rPr>
              <w:t>литературных (авторских)сказок.</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17.03.2023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99.</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6"/>
            </w:pPr>
            <w:r>
              <w:rPr>
                <w:rFonts w:ascii="Times New Roman" w:eastAsia="Times New Roman" w:hAnsi="Times New Roman"/>
                <w:color w:val="000000"/>
                <w:w w:val="98"/>
              </w:rPr>
              <w:t>Понятие «тема произведения».</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20.03.2023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3" w:lineRule="auto"/>
              <w:jc w:val="center"/>
            </w:pPr>
            <w:r>
              <w:rPr>
                <w:rFonts w:ascii="Times New Roman" w:eastAsia="Times New Roman" w:hAnsi="Times New Roman"/>
                <w:color w:val="000000"/>
                <w:w w:val="98"/>
              </w:rPr>
              <w:t>100.</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6" w:after="0" w:line="233" w:lineRule="auto"/>
              <w:rPr>
                <w:lang w:val="ru-RU"/>
              </w:rPr>
            </w:pPr>
            <w:r w:rsidRPr="00825B1C">
              <w:rPr>
                <w:rFonts w:ascii="Times New Roman" w:eastAsia="Times New Roman" w:hAnsi="Times New Roman"/>
                <w:color w:val="000000"/>
                <w:w w:val="98"/>
                <w:lang w:val="ru-RU"/>
              </w:rPr>
              <w:t>100.  Ю. И. Ермолаев «Лучший друг».</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3"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3" w:lineRule="auto"/>
              <w:ind w:left="64"/>
            </w:pPr>
            <w:r>
              <w:rPr>
                <w:rFonts w:ascii="Times New Roman" w:eastAsia="Times New Roman" w:hAnsi="Times New Roman"/>
                <w:color w:val="000000"/>
                <w:w w:val="98"/>
              </w:rPr>
              <w:t xml:space="preserve">21.03.2023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jc w:val="center"/>
            </w:pPr>
            <w:r>
              <w:rPr>
                <w:rFonts w:ascii="Times New Roman" w:eastAsia="Times New Roman" w:hAnsi="Times New Roman"/>
                <w:color w:val="000000"/>
                <w:w w:val="98"/>
              </w:rPr>
              <w:t>101.</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pPr>
            <w:r>
              <w:rPr>
                <w:rFonts w:ascii="Times New Roman" w:eastAsia="Times New Roman" w:hAnsi="Times New Roman"/>
                <w:color w:val="000000"/>
                <w:w w:val="98"/>
              </w:rPr>
              <w:t>101. Р. С. Сеф «Совет».</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23.03.2023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jc w:val="center"/>
            </w:pPr>
            <w:r>
              <w:rPr>
                <w:rFonts w:ascii="Times New Roman" w:eastAsia="Times New Roman" w:hAnsi="Times New Roman"/>
                <w:color w:val="000000"/>
                <w:w w:val="98"/>
              </w:rPr>
              <w:t>102.</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rPr>
                <w:lang w:val="ru-RU"/>
              </w:rPr>
            </w:pPr>
            <w:r w:rsidRPr="00825B1C">
              <w:rPr>
                <w:rFonts w:ascii="Times New Roman" w:eastAsia="Times New Roman" w:hAnsi="Times New Roman"/>
                <w:color w:val="000000"/>
                <w:w w:val="98"/>
                <w:lang w:val="ru-RU"/>
              </w:rPr>
              <w:t>102. Н. М. Артюхова«Саша-дразнилка».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24.03.2023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jc w:val="center"/>
            </w:pPr>
            <w:r>
              <w:rPr>
                <w:rFonts w:ascii="Times New Roman" w:eastAsia="Times New Roman" w:hAnsi="Times New Roman"/>
                <w:color w:val="000000"/>
                <w:w w:val="98"/>
              </w:rPr>
              <w:t>103.</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pPr>
            <w:r>
              <w:rPr>
                <w:rFonts w:ascii="Times New Roman" w:eastAsia="Times New Roman" w:hAnsi="Times New Roman"/>
                <w:color w:val="000000"/>
                <w:w w:val="98"/>
              </w:rPr>
              <w:t>103. К. Д. Ушинский «Играющиесобаки».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04.04.2023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jc w:val="center"/>
            </w:pPr>
            <w:r>
              <w:rPr>
                <w:rFonts w:ascii="Times New Roman" w:eastAsia="Times New Roman" w:hAnsi="Times New Roman"/>
                <w:color w:val="000000"/>
                <w:w w:val="98"/>
              </w:rPr>
              <w:t>104.</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pPr>
            <w:r>
              <w:rPr>
                <w:rFonts w:ascii="Times New Roman" w:eastAsia="Times New Roman" w:hAnsi="Times New Roman"/>
                <w:color w:val="000000"/>
                <w:w w:val="98"/>
              </w:rPr>
              <w:t>104. Л. Н. Толстой «Косточка».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06.04.2023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3" w:lineRule="auto"/>
              <w:jc w:val="center"/>
            </w:pPr>
            <w:r>
              <w:rPr>
                <w:rFonts w:ascii="Times New Roman" w:eastAsia="Times New Roman" w:hAnsi="Times New Roman"/>
                <w:color w:val="000000"/>
                <w:w w:val="98"/>
              </w:rPr>
              <w:t>105.</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33" w:lineRule="auto"/>
              <w:rPr>
                <w:lang w:val="ru-RU"/>
              </w:rPr>
            </w:pPr>
            <w:r w:rsidRPr="00825B1C">
              <w:rPr>
                <w:rFonts w:ascii="Times New Roman" w:eastAsia="Times New Roman" w:hAnsi="Times New Roman"/>
                <w:color w:val="000000"/>
                <w:w w:val="98"/>
                <w:lang w:val="ru-RU"/>
              </w:rPr>
              <w:t>105.  В. Г. Сутеев «Чей же гриб?»</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3"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3" w:lineRule="auto"/>
              <w:ind w:left="64"/>
            </w:pPr>
            <w:r>
              <w:rPr>
                <w:rFonts w:ascii="Times New Roman" w:eastAsia="Times New Roman" w:hAnsi="Times New Roman"/>
                <w:color w:val="000000"/>
                <w:w w:val="98"/>
              </w:rPr>
              <w:t xml:space="preserve">07.04.2023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1054"/>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jc w:val="center"/>
            </w:pPr>
            <w:r>
              <w:rPr>
                <w:rFonts w:ascii="Times New Roman" w:eastAsia="Times New Roman" w:hAnsi="Times New Roman"/>
                <w:color w:val="000000"/>
                <w:w w:val="98"/>
              </w:rPr>
              <w:t>106.</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71" w:lineRule="auto"/>
              <w:ind w:left="142" w:right="144" w:hanging="142"/>
              <w:rPr>
                <w:lang w:val="ru-RU"/>
              </w:rPr>
            </w:pPr>
            <w:r w:rsidRPr="00825B1C">
              <w:rPr>
                <w:rFonts w:ascii="Times New Roman" w:eastAsia="Times New Roman" w:hAnsi="Times New Roman"/>
                <w:color w:val="000000"/>
                <w:w w:val="98"/>
                <w:lang w:val="ru-RU"/>
              </w:rPr>
              <w:t xml:space="preserve"> Сравнение произведений по критериям: фамилия автора,заголовок, тема, жанр, герои.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10.04.2023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tabs>
                <w:tab w:val="left" w:pos="140"/>
              </w:tabs>
              <w:autoSpaceDE w:val="0"/>
              <w:autoSpaceDN w:val="0"/>
              <w:spacing w:before="90" w:after="0" w:line="262" w:lineRule="auto"/>
            </w:pPr>
            <w:r>
              <w:rPr>
                <w:rFonts w:ascii="Times New Roman" w:eastAsia="Times New Roman" w:hAnsi="Times New Roman"/>
                <w:color w:val="000000"/>
                <w:w w:val="98"/>
              </w:rPr>
              <w:t xml:space="preserve"> Практическая </w:t>
            </w:r>
            <w:r>
              <w:tab/>
            </w:r>
            <w:r>
              <w:rPr>
                <w:rFonts w:ascii="Times New Roman" w:eastAsia="Times New Roman" w:hAnsi="Times New Roman"/>
                <w:color w:val="000000"/>
                <w:w w:val="98"/>
              </w:rPr>
              <w:t>работа;</w:t>
            </w:r>
          </w:p>
        </w:tc>
      </w:tr>
      <w:tr w:rsidR="006C3A6C">
        <w:trPr>
          <w:trHeight w:hRule="exact" w:val="746"/>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0" w:lineRule="auto"/>
              <w:jc w:val="center"/>
            </w:pPr>
            <w:r>
              <w:rPr>
                <w:rFonts w:ascii="Times New Roman" w:eastAsia="Times New Roman" w:hAnsi="Times New Roman"/>
                <w:color w:val="000000"/>
                <w:w w:val="98"/>
              </w:rPr>
              <w:t>107.</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0" w:lineRule="auto"/>
            </w:pPr>
            <w:r>
              <w:rPr>
                <w:rFonts w:ascii="Times New Roman" w:eastAsia="Times New Roman" w:hAnsi="Times New Roman"/>
                <w:color w:val="000000"/>
                <w:w w:val="98"/>
              </w:rPr>
              <w:t>107. Рассказ о прочитанной книге.</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0" w:lineRule="auto"/>
              <w:ind w:left="64"/>
            </w:pPr>
            <w:r>
              <w:rPr>
                <w:rFonts w:ascii="Times New Roman" w:eastAsia="Times New Roman" w:hAnsi="Times New Roman"/>
                <w:color w:val="000000"/>
                <w:w w:val="98"/>
              </w:rPr>
              <w:t xml:space="preserve">11.04.2023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135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30" w:lineRule="auto"/>
              <w:jc w:val="center"/>
            </w:pPr>
            <w:r>
              <w:rPr>
                <w:rFonts w:ascii="Times New Roman" w:eastAsia="Times New Roman" w:hAnsi="Times New Roman"/>
                <w:color w:val="000000"/>
                <w:w w:val="98"/>
              </w:rPr>
              <w:t>108.</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2" w:after="0"/>
              <w:ind w:left="142" w:right="144" w:hanging="142"/>
              <w:rPr>
                <w:lang w:val="ru-RU"/>
              </w:rPr>
            </w:pPr>
            <w:r w:rsidRPr="00825B1C">
              <w:rPr>
                <w:rFonts w:ascii="Times New Roman" w:eastAsia="Times New Roman" w:hAnsi="Times New Roman"/>
                <w:color w:val="000000"/>
                <w:w w:val="98"/>
                <w:lang w:val="ru-RU"/>
              </w:rPr>
              <w:t xml:space="preserve"> Тема поэтических произведений: звуки и краски природы,времена года,человек и природа;Родина, природа родного края.</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30" w:lineRule="auto"/>
              <w:ind w:left="64"/>
            </w:pPr>
            <w:r>
              <w:rPr>
                <w:rFonts w:ascii="Times New Roman" w:eastAsia="Times New Roman" w:hAnsi="Times New Roman"/>
                <w:color w:val="000000"/>
                <w:w w:val="98"/>
              </w:rPr>
              <w:t xml:space="preserve">13.04.2023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62" w:lineRule="auto"/>
              <w:ind w:right="576"/>
              <w:jc w:val="center"/>
            </w:pPr>
            <w:r>
              <w:rPr>
                <w:rFonts w:ascii="Times New Roman" w:eastAsia="Times New Roman" w:hAnsi="Times New Roman"/>
                <w:color w:val="000000"/>
                <w:w w:val="98"/>
              </w:rPr>
              <w:t xml:space="preserve"> Устный опрос;</w:t>
            </w:r>
          </w:p>
        </w:tc>
      </w:tr>
      <w:tr w:rsidR="006C3A6C" w:rsidTr="00825B1C">
        <w:trPr>
          <w:trHeight w:hRule="exact" w:val="1924"/>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jc w:val="center"/>
            </w:pPr>
            <w:r>
              <w:rPr>
                <w:rFonts w:ascii="Times New Roman" w:eastAsia="Times New Roman" w:hAnsi="Times New Roman"/>
                <w:color w:val="000000"/>
                <w:w w:val="98"/>
              </w:rPr>
              <w:t>109.</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tabs>
                <w:tab w:val="left" w:pos="522"/>
              </w:tabs>
              <w:autoSpaceDE w:val="0"/>
              <w:autoSpaceDN w:val="0"/>
              <w:spacing w:before="88" w:after="0" w:line="262" w:lineRule="auto"/>
              <w:ind w:right="720"/>
              <w:rPr>
                <w:lang w:val="ru-RU"/>
              </w:rPr>
            </w:pPr>
            <w:r w:rsidRPr="00825B1C">
              <w:rPr>
                <w:rFonts w:ascii="Times New Roman" w:eastAsia="Times New Roman" w:hAnsi="Times New Roman"/>
                <w:color w:val="000000"/>
                <w:w w:val="98"/>
                <w:lang w:val="ru-RU"/>
              </w:rPr>
              <w:t xml:space="preserve">109. Чтение наизусть стихотворений о </w:t>
            </w:r>
            <w:r w:rsidRPr="00825B1C">
              <w:rPr>
                <w:lang w:val="ru-RU"/>
              </w:rPr>
              <w:tab/>
            </w:r>
            <w:r w:rsidRPr="00825B1C">
              <w:rPr>
                <w:rFonts w:ascii="Times New Roman" w:eastAsia="Times New Roman" w:hAnsi="Times New Roman"/>
                <w:color w:val="000000"/>
                <w:w w:val="98"/>
                <w:lang w:val="ru-RU"/>
              </w:rPr>
              <w:t>родной природе. А.</w:t>
            </w:r>
          </w:p>
          <w:p w:rsidR="006C3A6C" w:rsidRPr="00825B1C" w:rsidRDefault="00EE4671">
            <w:pPr>
              <w:autoSpaceDE w:val="0"/>
              <w:autoSpaceDN w:val="0"/>
              <w:spacing w:before="64" w:after="0" w:line="271" w:lineRule="auto"/>
              <w:ind w:left="66" w:right="432"/>
              <w:rPr>
                <w:lang w:val="ru-RU"/>
              </w:rPr>
            </w:pPr>
            <w:r w:rsidRPr="00825B1C">
              <w:rPr>
                <w:rFonts w:ascii="Times New Roman" w:eastAsia="Times New Roman" w:hAnsi="Times New Roman"/>
                <w:color w:val="000000"/>
                <w:w w:val="98"/>
                <w:lang w:val="ru-RU"/>
              </w:rPr>
              <w:t xml:space="preserve">Майков«Весна»;«Ласточка </w:t>
            </w:r>
            <w:r w:rsidRPr="00825B1C">
              <w:rPr>
                <w:lang w:val="ru-RU"/>
              </w:rPr>
              <w:br/>
            </w:r>
            <w:r w:rsidRPr="00825B1C">
              <w:rPr>
                <w:rFonts w:ascii="Times New Roman" w:eastAsia="Times New Roman" w:hAnsi="Times New Roman"/>
                <w:color w:val="000000"/>
                <w:w w:val="98"/>
                <w:lang w:val="ru-RU"/>
              </w:rPr>
              <w:t>промчалась…», А.Плещеев</w:t>
            </w:r>
            <w:r w:rsidRPr="00825B1C">
              <w:rPr>
                <w:lang w:val="ru-RU"/>
              </w:rPr>
              <w:br/>
            </w:r>
            <w:r w:rsidRPr="00825B1C">
              <w:rPr>
                <w:rFonts w:ascii="Times New Roman" w:eastAsia="Times New Roman" w:hAnsi="Times New Roman"/>
                <w:color w:val="000000"/>
                <w:w w:val="98"/>
                <w:lang w:val="ru-RU"/>
              </w:rPr>
              <w:t>«Весна»(отрывок),«Травка зеленеет"</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14.04.2023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1054"/>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jc w:val="center"/>
            </w:pPr>
            <w:r>
              <w:rPr>
                <w:rFonts w:ascii="Times New Roman" w:eastAsia="Times New Roman" w:hAnsi="Times New Roman"/>
                <w:color w:val="000000"/>
                <w:w w:val="98"/>
              </w:rPr>
              <w:t>110.</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71" w:lineRule="auto"/>
              <w:ind w:left="142" w:right="144" w:hanging="142"/>
              <w:rPr>
                <w:lang w:val="ru-RU"/>
              </w:rPr>
            </w:pPr>
            <w:r w:rsidRPr="00825B1C">
              <w:rPr>
                <w:rFonts w:ascii="Times New Roman" w:eastAsia="Times New Roman" w:hAnsi="Times New Roman"/>
                <w:color w:val="000000"/>
                <w:w w:val="98"/>
                <w:lang w:val="ru-RU"/>
              </w:rPr>
              <w:t xml:space="preserve"> А. Плещеев «Весна»(отрывок), «Травка зеленеет…».Репродукции картин и </w:t>
            </w:r>
            <w:r w:rsidRPr="00825B1C">
              <w:rPr>
                <w:lang w:val="ru-RU"/>
              </w:rPr>
              <w:br/>
            </w:r>
            <w:r w:rsidRPr="00825B1C">
              <w:rPr>
                <w:rFonts w:ascii="Times New Roman" w:eastAsia="Times New Roman" w:hAnsi="Times New Roman"/>
                <w:color w:val="000000"/>
                <w:w w:val="98"/>
                <w:lang w:val="ru-RU"/>
              </w:rPr>
              <w:t>характеристика зрительных образов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17.04.2023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rsidTr="00825B1C">
        <w:trPr>
          <w:trHeight w:hRule="exact" w:val="1641"/>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jc w:val="center"/>
            </w:pPr>
            <w:r>
              <w:rPr>
                <w:rFonts w:ascii="Times New Roman" w:eastAsia="Times New Roman" w:hAnsi="Times New Roman"/>
                <w:color w:val="000000"/>
                <w:w w:val="98"/>
              </w:rPr>
              <w:t>111.</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ind w:left="522" w:hanging="522"/>
              <w:rPr>
                <w:lang w:val="ru-RU"/>
              </w:rPr>
            </w:pPr>
            <w:r w:rsidRPr="00825B1C">
              <w:rPr>
                <w:rFonts w:ascii="Times New Roman" w:eastAsia="Times New Roman" w:hAnsi="Times New Roman"/>
                <w:color w:val="000000"/>
                <w:w w:val="98"/>
                <w:lang w:val="ru-RU"/>
              </w:rPr>
              <w:t xml:space="preserve"> Н. Н. Бромлей «Какое самое первое </w:t>
            </w:r>
            <w:r w:rsidRPr="00825B1C">
              <w:rPr>
                <w:lang w:val="ru-RU"/>
              </w:rPr>
              <w:br/>
            </w:r>
            <w:r w:rsidRPr="00825B1C">
              <w:rPr>
                <w:rFonts w:ascii="Times New Roman" w:eastAsia="Times New Roman" w:hAnsi="Times New Roman"/>
                <w:color w:val="000000"/>
                <w:w w:val="98"/>
                <w:lang w:val="ru-RU"/>
              </w:rPr>
              <w:t>слово?», А. В. Митяева «За что я люблю маму», В. Д. Берестова «Любили тебя без особых причин…»</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18.04.2023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bl>
    <w:p w:rsidR="006C3A6C" w:rsidRDefault="006C3A6C">
      <w:pPr>
        <w:autoSpaceDE w:val="0"/>
        <w:autoSpaceDN w:val="0"/>
        <w:spacing w:after="0" w:line="14" w:lineRule="exact"/>
      </w:pPr>
    </w:p>
    <w:p w:rsidR="006C3A6C" w:rsidRDefault="006C3A6C">
      <w:pPr>
        <w:sectPr w:rsidR="006C3A6C">
          <w:pgSz w:w="11900" w:h="16840"/>
          <w:pgMar w:top="284" w:right="556" w:bottom="620" w:left="656" w:header="720" w:footer="720" w:gutter="0"/>
          <w:cols w:space="720" w:equalWidth="0">
            <w:col w:w="10688" w:space="0"/>
          </w:cols>
          <w:docGrid w:linePitch="360"/>
        </w:sectPr>
      </w:pPr>
    </w:p>
    <w:p w:rsidR="006C3A6C" w:rsidRDefault="006C3A6C">
      <w:pPr>
        <w:autoSpaceDE w:val="0"/>
        <w:autoSpaceDN w:val="0"/>
        <w:spacing w:after="66" w:line="220" w:lineRule="exact"/>
      </w:pPr>
    </w:p>
    <w:tbl>
      <w:tblPr>
        <w:tblW w:w="0" w:type="auto"/>
        <w:tblInd w:w="6" w:type="dxa"/>
        <w:tblLayout w:type="fixed"/>
        <w:tblLook w:val="04A0"/>
      </w:tblPr>
      <w:tblGrid>
        <w:gridCol w:w="520"/>
        <w:gridCol w:w="3962"/>
        <w:gridCol w:w="664"/>
        <w:gridCol w:w="1464"/>
        <w:gridCol w:w="1508"/>
        <w:gridCol w:w="1118"/>
        <w:gridCol w:w="1422"/>
      </w:tblGrid>
      <w:tr w:rsidR="006C3A6C" w:rsidTr="00825B1C">
        <w:trPr>
          <w:trHeight w:hRule="exact" w:val="1569"/>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jc w:val="center"/>
            </w:pPr>
            <w:r>
              <w:rPr>
                <w:rFonts w:ascii="Times New Roman" w:eastAsia="Times New Roman" w:hAnsi="Times New Roman"/>
                <w:color w:val="000000"/>
                <w:w w:val="98"/>
              </w:rPr>
              <w:t>112.</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ind w:left="522" w:hanging="522"/>
              <w:rPr>
                <w:lang w:val="ru-RU"/>
              </w:rPr>
            </w:pPr>
            <w:r w:rsidRPr="00825B1C">
              <w:rPr>
                <w:rFonts w:ascii="Times New Roman" w:eastAsia="Times New Roman" w:hAnsi="Times New Roman"/>
                <w:color w:val="000000"/>
                <w:w w:val="98"/>
                <w:lang w:val="ru-RU"/>
              </w:rPr>
              <w:t xml:space="preserve"> Н. Н. Бромлей «Какое самое первое </w:t>
            </w:r>
            <w:r w:rsidRPr="00825B1C">
              <w:rPr>
                <w:lang w:val="ru-RU"/>
              </w:rPr>
              <w:br/>
            </w:r>
            <w:r w:rsidRPr="00825B1C">
              <w:rPr>
                <w:rFonts w:ascii="Times New Roman" w:eastAsia="Times New Roman" w:hAnsi="Times New Roman"/>
                <w:color w:val="000000"/>
                <w:w w:val="98"/>
                <w:lang w:val="ru-RU"/>
              </w:rPr>
              <w:t>слово?», А. В. Митяева «За что я люблю маму», В. Д. Берестова «Любили тебя без особых причин…»</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20.04.2023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jc w:val="center"/>
            </w:pPr>
            <w:r>
              <w:rPr>
                <w:rFonts w:ascii="Times New Roman" w:eastAsia="Times New Roman" w:hAnsi="Times New Roman"/>
                <w:color w:val="000000"/>
                <w:w w:val="98"/>
              </w:rPr>
              <w:t>113.</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tabs>
                <w:tab w:val="left" w:pos="522"/>
              </w:tabs>
              <w:autoSpaceDE w:val="0"/>
              <w:autoSpaceDN w:val="0"/>
              <w:spacing w:before="88" w:after="0" w:line="262" w:lineRule="auto"/>
              <w:ind w:right="576"/>
              <w:rPr>
                <w:lang w:val="ru-RU"/>
              </w:rPr>
            </w:pPr>
            <w:r w:rsidRPr="00825B1C">
              <w:rPr>
                <w:rFonts w:ascii="Times New Roman" w:eastAsia="Times New Roman" w:hAnsi="Times New Roman"/>
                <w:color w:val="000000"/>
                <w:w w:val="98"/>
                <w:lang w:val="ru-RU"/>
              </w:rPr>
              <w:t xml:space="preserve"> Стихотворения И.Токмаковой,,  Е. </w:t>
            </w:r>
            <w:r w:rsidRPr="00825B1C">
              <w:rPr>
                <w:lang w:val="ru-RU"/>
              </w:rPr>
              <w:tab/>
            </w:r>
            <w:r w:rsidRPr="00825B1C">
              <w:rPr>
                <w:rFonts w:ascii="Times New Roman" w:eastAsia="Times New Roman" w:hAnsi="Times New Roman"/>
                <w:color w:val="000000"/>
                <w:w w:val="98"/>
                <w:lang w:val="ru-RU"/>
              </w:rPr>
              <w:t>Трутневой.</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21.04.2023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rsidRPr="00825B1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jc w:val="center"/>
            </w:pPr>
            <w:r>
              <w:rPr>
                <w:rFonts w:ascii="Times New Roman" w:eastAsia="Times New Roman" w:hAnsi="Times New Roman"/>
                <w:color w:val="000000"/>
                <w:w w:val="98"/>
              </w:rPr>
              <w:t>114.</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tabs>
                <w:tab w:val="left" w:pos="522"/>
              </w:tabs>
              <w:autoSpaceDE w:val="0"/>
              <w:autoSpaceDN w:val="0"/>
              <w:spacing w:before="90" w:after="0" w:line="262" w:lineRule="auto"/>
              <w:ind w:right="432"/>
              <w:rPr>
                <w:lang w:val="ru-RU"/>
              </w:rPr>
            </w:pPr>
            <w:r w:rsidRPr="00825B1C">
              <w:rPr>
                <w:rFonts w:ascii="Times New Roman" w:eastAsia="Times New Roman" w:hAnsi="Times New Roman"/>
                <w:color w:val="000000"/>
                <w:w w:val="98"/>
                <w:lang w:val="ru-RU"/>
              </w:rPr>
              <w:t xml:space="preserve"> Обобщение по разделу. Вн. чтение. </w:t>
            </w:r>
            <w:r w:rsidRPr="00825B1C">
              <w:rPr>
                <w:lang w:val="ru-RU"/>
              </w:rPr>
              <w:tab/>
            </w:r>
            <w:r w:rsidRPr="00825B1C">
              <w:rPr>
                <w:rFonts w:ascii="Times New Roman" w:eastAsia="Times New Roman" w:hAnsi="Times New Roman"/>
                <w:color w:val="000000"/>
                <w:w w:val="98"/>
                <w:lang w:val="ru-RU"/>
              </w:rPr>
              <w:t>Стихи и рассказы о маме</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30" w:lineRule="auto"/>
              <w:ind w:left="64"/>
              <w:rPr>
                <w:lang w:val="ru-RU"/>
              </w:rPr>
            </w:pPr>
            <w:r w:rsidRPr="00825B1C">
              <w:rPr>
                <w:rFonts w:ascii="Times New Roman" w:eastAsia="Times New Roman" w:hAnsi="Times New Roman"/>
                <w:color w:val="000000"/>
                <w:w w:val="98"/>
                <w:lang w:val="ru-RU"/>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6C3A6C">
            <w:pPr>
              <w:rPr>
                <w:lang w:val="ru-RU"/>
              </w:rPr>
            </w:pPr>
          </w:p>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6C3A6C">
            <w:pPr>
              <w:rPr>
                <w:lang w:val="ru-RU"/>
              </w:rPr>
            </w:pP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30" w:lineRule="auto"/>
              <w:ind w:left="64"/>
              <w:rPr>
                <w:lang w:val="ru-RU"/>
              </w:rPr>
            </w:pPr>
            <w:r w:rsidRPr="00825B1C">
              <w:rPr>
                <w:rFonts w:ascii="Times New Roman" w:eastAsia="Times New Roman" w:hAnsi="Times New Roman"/>
                <w:color w:val="000000"/>
                <w:w w:val="98"/>
                <w:lang w:val="ru-RU"/>
              </w:rPr>
              <w:t xml:space="preserve">24.04.2023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62" w:lineRule="auto"/>
              <w:ind w:right="576"/>
              <w:jc w:val="center"/>
              <w:rPr>
                <w:lang w:val="ru-RU"/>
              </w:rPr>
            </w:pPr>
            <w:r w:rsidRPr="00825B1C">
              <w:rPr>
                <w:rFonts w:ascii="Times New Roman" w:eastAsia="Times New Roman" w:hAnsi="Times New Roman"/>
                <w:color w:val="000000"/>
                <w:w w:val="98"/>
                <w:lang w:val="ru-RU"/>
              </w:rPr>
              <w:t xml:space="preserve"> Устный опрос;</w:t>
            </w:r>
          </w:p>
        </w:tc>
      </w:tr>
      <w:tr w:rsidR="006C3A6C" w:rsidRPr="00825B1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jc w:val="center"/>
              <w:rPr>
                <w:lang w:val="ru-RU"/>
              </w:rPr>
            </w:pPr>
            <w:r w:rsidRPr="00825B1C">
              <w:rPr>
                <w:rFonts w:ascii="Times New Roman" w:eastAsia="Times New Roman" w:hAnsi="Times New Roman"/>
                <w:color w:val="000000"/>
                <w:w w:val="98"/>
                <w:lang w:val="ru-RU"/>
              </w:rPr>
              <w:t>115.</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rPr>
                <w:lang w:val="ru-RU"/>
              </w:rPr>
            </w:pPr>
            <w:r w:rsidRPr="00825B1C">
              <w:rPr>
                <w:rFonts w:ascii="Times New Roman" w:eastAsia="Times New Roman" w:hAnsi="Times New Roman"/>
                <w:color w:val="000000"/>
                <w:w w:val="98"/>
                <w:lang w:val="ru-RU"/>
              </w:rPr>
              <w:t>Потешка – игровой народныйфольклор.</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4"/>
              <w:rPr>
                <w:lang w:val="ru-RU"/>
              </w:rPr>
            </w:pPr>
            <w:r w:rsidRPr="00825B1C">
              <w:rPr>
                <w:rFonts w:ascii="Times New Roman" w:eastAsia="Times New Roman" w:hAnsi="Times New Roman"/>
                <w:color w:val="000000"/>
                <w:w w:val="98"/>
                <w:lang w:val="ru-RU"/>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6C3A6C">
            <w:pPr>
              <w:rPr>
                <w:lang w:val="ru-RU"/>
              </w:rPr>
            </w:pPr>
          </w:p>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6C3A6C">
            <w:pPr>
              <w:rPr>
                <w:lang w:val="ru-RU"/>
              </w:rPr>
            </w:pP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4"/>
              <w:rPr>
                <w:lang w:val="ru-RU"/>
              </w:rPr>
            </w:pPr>
            <w:r w:rsidRPr="00825B1C">
              <w:rPr>
                <w:rFonts w:ascii="Times New Roman" w:eastAsia="Times New Roman" w:hAnsi="Times New Roman"/>
                <w:color w:val="000000"/>
                <w:w w:val="98"/>
                <w:lang w:val="ru-RU"/>
              </w:rPr>
              <w:t xml:space="preserve">25.04.2023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right="576"/>
              <w:jc w:val="center"/>
              <w:rPr>
                <w:lang w:val="ru-RU"/>
              </w:rPr>
            </w:pPr>
            <w:r w:rsidRPr="00825B1C">
              <w:rPr>
                <w:rFonts w:ascii="Times New Roman" w:eastAsia="Times New Roman" w:hAnsi="Times New Roman"/>
                <w:color w:val="000000"/>
                <w:w w:val="98"/>
                <w:lang w:val="ru-RU"/>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3" w:lineRule="auto"/>
              <w:jc w:val="center"/>
              <w:rPr>
                <w:lang w:val="ru-RU"/>
              </w:rPr>
            </w:pPr>
            <w:r w:rsidRPr="00825B1C">
              <w:rPr>
                <w:rFonts w:ascii="Times New Roman" w:eastAsia="Times New Roman" w:hAnsi="Times New Roman"/>
                <w:color w:val="000000"/>
                <w:w w:val="98"/>
                <w:lang w:val="ru-RU"/>
              </w:rPr>
              <w:t>116.</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pPr>
            <w:r w:rsidRPr="00825B1C">
              <w:rPr>
                <w:rFonts w:ascii="Times New Roman" w:eastAsia="Times New Roman" w:hAnsi="Times New Roman"/>
                <w:color w:val="000000"/>
                <w:w w:val="98"/>
                <w:lang w:val="ru-RU"/>
              </w:rPr>
              <w:t xml:space="preserve">Загадки </w:t>
            </w:r>
            <w:r>
              <w:rPr>
                <w:rFonts w:ascii="Times New Roman" w:eastAsia="Times New Roman" w:hAnsi="Times New Roman"/>
                <w:color w:val="000000"/>
                <w:w w:val="98"/>
              </w:rPr>
              <w:t>–средствовоспитания</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jc w:val="center"/>
            </w:pPr>
            <w:r>
              <w:rPr>
                <w:rFonts w:ascii="Times New Roman" w:eastAsia="Times New Roman" w:hAnsi="Times New Roman"/>
                <w:color w:val="000000"/>
                <w:w w:val="98"/>
              </w:rPr>
              <w:t>27.04.2023</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left="64" w:right="576"/>
            </w:pPr>
            <w:r>
              <w:rPr>
                <w:rFonts w:ascii="Times New Roman" w:eastAsia="Times New Roman" w:hAnsi="Times New Roman"/>
                <w:color w:val="000000"/>
                <w:w w:val="98"/>
              </w:rPr>
              <w:t>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jc w:val="center"/>
            </w:pPr>
            <w:r>
              <w:rPr>
                <w:rFonts w:ascii="Times New Roman" w:eastAsia="Times New Roman" w:hAnsi="Times New Roman"/>
                <w:color w:val="000000"/>
                <w:w w:val="98"/>
              </w:rPr>
              <w:t>117.</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tabs>
                <w:tab w:val="left" w:pos="522"/>
              </w:tabs>
              <w:autoSpaceDE w:val="0"/>
              <w:autoSpaceDN w:val="0"/>
              <w:spacing w:before="90" w:after="0" w:line="262" w:lineRule="auto"/>
              <w:ind w:right="576"/>
            </w:pPr>
            <w:r>
              <w:rPr>
                <w:rFonts w:ascii="Times New Roman" w:eastAsia="Times New Roman" w:hAnsi="Times New Roman"/>
                <w:color w:val="000000"/>
                <w:w w:val="98"/>
              </w:rPr>
              <w:t>Пословицы –проявлениенародной</w:t>
            </w:r>
            <w:r>
              <w:tab/>
            </w:r>
            <w:r>
              <w:rPr>
                <w:rFonts w:ascii="Times New Roman" w:eastAsia="Times New Roman" w:hAnsi="Times New Roman"/>
                <w:color w:val="000000"/>
                <w:w w:val="98"/>
              </w:rPr>
              <w:t>мудрости.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jc w:val="center"/>
            </w:pPr>
            <w:r>
              <w:rPr>
                <w:rFonts w:ascii="Times New Roman" w:eastAsia="Times New Roman" w:hAnsi="Times New Roman"/>
                <w:color w:val="000000"/>
                <w:w w:val="98"/>
              </w:rPr>
              <w:t>28.04.2023</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left="64" w:right="576"/>
            </w:pPr>
            <w:r>
              <w:rPr>
                <w:rFonts w:ascii="Times New Roman" w:eastAsia="Times New Roman" w:hAnsi="Times New Roman"/>
                <w:color w:val="000000"/>
                <w:w w:val="98"/>
              </w:rPr>
              <w:t>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jc w:val="center"/>
            </w:pPr>
            <w:r>
              <w:rPr>
                <w:rFonts w:ascii="Times New Roman" w:eastAsia="Times New Roman" w:hAnsi="Times New Roman"/>
                <w:color w:val="000000"/>
                <w:w w:val="98"/>
              </w:rPr>
              <w:t>118.</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pPr>
            <w:r>
              <w:rPr>
                <w:rFonts w:ascii="Times New Roman" w:eastAsia="Times New Roman" w:hAnsi="Times New Roman"/>
                <w:color w:val="000000"/>
                <w:w w:val="98"/>
              </w:rPr>
              <w:t xml:space="preserve"> Животные –герои произведений.</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02.05.2023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30" w:lineRule="auto"/>
              <w:jc w:val="center"/>
            </w:pPr>
            <w:r>
              <w:rPr>
                <w:rFonts w:ascii="Times New Roman" w:eastAsia="Times New Roman" w:hAnsi="Times New Roman"/>
                <w:color w:val="000000"/>
                <w:w w:val="98"/>
              </w:rPr>
              <w:t>119.</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tabs>
                <w:tab w:val="left" w:pos="142"/>
              </w:tabs>
              <w:autoSpaceDE w:val="0"/>
              <w:autoSpaceDN w:val="0"/>
              <w:spacing w:before="92" w:after="0" w:line="262" w:lineRule="auto"/>
              <w:rPr>
                <w:lang w:val="ru-RU"/>
              </w:rPr>
            </w:pPr>
            <w:r w:rsidRPr="00825B1C">
              <w:rPr>
                <w:rFonts w:ascii="Times New Roman" w:eastAsia="Times New Roman" w:hAnsi="Times New Roman"/>
                <w:color w:val="000000"/>
                <w:w w:val="98"/>
                <w:lang w:val="ru-RU"/>
              </w:rPr>
              <w:t xml:space="preserve"> Взаимоотношения человека и животных </w:t>
            </w:r>
            <w:r w:rsidRPr="00825B1C">
              <w:rPr>
                <w:lang w:val="ru-RU"/>
              </w:rPr>
              <w:tab/>
            </w:r>
            <w:r w:rsidRPr="00825B1C">
              <w:rPr>
                <w:rFonts w:ascii="Times New Roman" w:eastAsia="Times New Roman" w:hAnsi="Times New Roman"/>
                <w:color w:val="000000"/>
                <w:w w:val="98"/>
                <w:lang w:val="ru-RU"/>
              </w:rPr>
              <w:t>в произведениях русских авторов.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30" w:lineRule="auto"/>
              <w:ind w:left="64"/>
            </w:pPr>
            <w:r>
              <w:rPr>
                <w:rFonts w:ascii="Times New Roman" w:eastAsia="Times New Roman" w:hAnsi="Times New Roman"/>
                <w:color w:val="000000"/>
                <w:w w:val="98"/>
              </w:rPr>
              <w:t xml:space="preserve">04.05.2023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2"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jc w:val="center"/>
            </w:pPr>
            <w:r>
              <w:rPr>
                <w:rFonts w:ascii="Times New Roman" w:eastAsia="Times New Roman" w:hAnsi="Times New Roman"/>
                <w:color w:val="000000"/>
                <w:w w:val="98"/>
              </w:rPr>
              <w:t>120.</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tabs>
                <w:tab w:val="left" w:pos="142"/>
              </w:tabs>
              <w:autoSpaceDE w:val="0"/>
              <w:autoSpaceDN w:val="0"/>
              <w:spacing w:before="88" w:after="0" w:line="262" w:lineRule="auto"/>
              <w:ind w:right="288"/>
              <w:rPr>
                <w:lang w:val="ru-RU"/>
              </w:rPr>
            </w:pPr>
            <w:r w:rsidRPr="00825B1C">
              <w:rPr>
                <w:rFonts w:ascii="Times New Roman" w:eastAsia="Times New Roman" w:hAnsi="Times New Roman"/>
                <w:color w:val="000000"/>
                <w:w w:val="98"/>
                <w:lang w:val="ru-RU"/>
              </w:rPr>
              <w:t xml:space="preserve"> С. В. Михалков «Трезор». Р.Сеф «Кто </w:t>
            </w:r>
            <w:r w:rsidRPr="00825B1C">
              <w:rPr>
                <w:lang w:val="ru-RU"/>
              </w:rPr>
              <w:tab/>
            </w:r>
            <w:r w:rsidRPr="00825B1C">
              <w:rPr>
                <w:rFonts w:ascii="Times New Roman" w:eastAsia="Times New Roman" w:hAnsi="Times New Roman"/>
                <w:color w:val="000000"/>
                <w:w w:val="98"/>
                <w:lang w:val="ru-RU"/>
              </w:rPr>
              <w:t>любит собак…».</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05.05.2023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rsidRPr="00825B1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jc w:val="center"/>
            </w:pPr>
            <w:r>
              <w:rPr>
                <w:rFonts w:ascii="Times New Roman" w:eastAsia="Times New Roman" w:hAnsi="Times New Roman"/>
                <w:color w:val="000000"/>
                <w:w w:val="98"/>
              </w:rPr>
              <w:t>121.</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3" w:lineRule="auto"/>
              <w:rPr>
                <w:lang w:val="ru-RU"/>
              </w:rPr>
            </w:pPr>
            <w:r w:rsidRPr="00825B1C">
              <w:rPr>
                <w:rFonts w:ascii="Times New Roman" w:eastAsia="Times New Roman" w:hAnsi="Times New Roman"/>
                <w:color w:val="000000"/>
                <w:w w:val="98"/>
                <w:lang w:val="ru-RU"/>
              </w:rPr>
              <w:t>Э. Шим «Жук на ниточке».</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3" w:lineRule="auto"/>
              <w:ind w:left="64"/>
              <w:rPr>
                <w:lang w:val="ru-RU"/>
              </w:rPr>
            </w:pPr>
            <w:r w:rsidRPr="00825B1C">
              <w:rPr>
                <w:rFonts w:ascii="Times New Roman" w:eastAsia="Times New Roman" w:hAnsi="Times New Roman"/>
                <w:color w:val="000000"/>
                <w:w w:val="98"/>
                <w:lang w:val="ru-RU"/>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6C3A6C">
            <w:pPr>
              <w:rPr>
                <w:lang w:val="ru-RU"/>
              </w:rPr>
            </w:pPr>
          </w:p>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6C3A6C">
            <w:pPr>
              <w:rPr>
                <w:lang w:val="ru-RU"/>
              </w:rPr>
            </w:pP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3" w:lineRule="auto"/>
              <w:ind w:left="64"/>
              <w:rPr>
                <w:lang w:val="ru-RU"/>
              </w:rPr>
            </w:pPr>
            <w:r w:rsidRPr="00825B1C">
              <w:rPr>
                <w:rFonts w:ascii="Times New Roman" w:eastAsia="Times New Roman" w:hAnsi="Times New Roman"/>
                <w:color w:val="000000"/>
                <w:w w:val="98"/>
                <w:lang w:val="ru-RU"/>
              </w:rPr>
              <w:t xml:space="preserve">11.05.2023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right="576"/>
              <w:jc w:val="center"/>
              <w:rPr>
                <w:lang w:val="ru-RU"/>
              </w:rPr>
            </w:pPr>
            <w:r w:rsidRPr="00825B1C">
              <w:rPr>
                <w:rFonts w:ascii="Times New Roman" w:eastAsia="Times New Roman" w:hAnsi="Times New Roman"/>
                <w:color w:val="000000"/>
                <w:w w:val="98"/>
                <w:lang w:val="ru-RU"/>
              </w:rPr>
              <w:t xml:space="preserve"> Устный опрос;</w:t>
            </w:r>
          </w:p>
        </w:tc>
      </w:tr>
      <w:tr w:rsidR="006C3A6C" w:rsidTr="00825B1C">
        <w:trPr>
          <w:trHeight w:hRule="exact" w:val="1036"/>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jc w:val="center"/>
              <w:rPr>
                <w:lang w:val="ru-RU"/>
              </w:rPr>
            </w:pPr>
            <w:r w:rsidRPr="00825B1C">
              <w:rPr>
                <w:rFonts w:ascii="Times New Roman" w:eastAsia="Times New Roman" w:hAnsi="Times New Roman"/>
                <w:color w:val="000000"/>
                <w:w w:val="98"/>
                <w:lang w:val="ru-RU"/>
              </w:rPr>
              <w:t>122.</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tabs>
                <w:tab w:val="left" w:pos="522"/>
              </w:tabs>
              <w:autoSpaceDE w:val="0"/>
              <w:autoSpaceDN w:val="0"/>
              <w:spacing w:before="88" w:after="0" w:line="262" w:lineRule="auto"/>
              <w:ind w:right="144"/>
              <w:rPr>
                <w:lang w:val="ru-RU"/>
              </w:rPr>
            </w:pPr>
            <w:r w:rsidRPr="00825B1C">
              <w:rPr>
                <w:rFonts w:ascii="Times New Roman" w:eastAsia="Times New Roman" w:hAnsi="Times New Roman"/>
                <w:color w:val="000000"/>
                <w:w w:val="98"/>
                <w:lang w:val="ru-RU"/>
              </w:rPr>
              <w:t>Характеристика героя. Н. И.Сладков</w:t>
            </w:r>
            <w:r w:rsidRPr="00825B1C">
              <w:rPr>
                <w:lang w:val="ru-RU"/>
              </w:rPr>
              <w:tab/>
            </w:r>
            <w:r w:rsidRPr="00825B1C">
              <w:rPr>
                <w:rFonts w:ascii="Times New Roman" w:eastAsia="Times New Roman" w:hAnsi="Times New Roman"/>
                <w:color w:val="000000"/>
                <w:w w:val="98"/>
                <w:lang w:val="ru-RU"/>
              </w:rPr>
              <w:t>«Лисица и Ёж». Е.И. Чарушин «Томка».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ind w:left="64"/>
              <w:rPr>
                <w:lang w:val="ru-RU"/>
              </w:rPr>
            </w:pPr>
            <w:r w:rsidRPr="00825B1C">
              <w:rPr>
                <w:rFonts w:ascii="Times New Roman" w:eastAsia="Times New Roman" w:hAnsi="Times New Roman"/>
                <w:color w:val="000000"/>
                <w:w w:val="98"/>
                <w:lang w:val="ru-RU"/>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6C3A6C">
            <w:pPr>
              <w:rPr>
                <w:lang w:val="ru-RU"/>
              </w:rPr>
            </w:pPr>
          </w:p>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6C3A6C">
            <w:pPr>
              <w:rPr>
                <w:lang w:val="ru-RU"/>
              </w:rPr>
            </w:pP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sidRPr="00825B1C">
              <w:rPr>
                <w:rFonts w:ascii="Times New Roman" w:eastAsia="Times New Roman" w:hAnsi="Times New Roman"/>
                <w:color w:val="000000"/>
                <w:w w:val="98"/>
                <w:lang w:val="ru-RU"/>
              </w:rPr>
              <w:t>12.05.</w:t>
            </w:r>
            <w:r>
              <w:rPr>
                <w:rFonts w:ascii="Times New Roman" w:eastAsia="Times New Roman" w:hAnsi="Times New Roman"/>
                <w:color w:val="000000"/>
                <w:w w:val="98"/>
              </w:rPr>
              <w:t xml:space="preserve">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rsidTr="00825B1C">
        <w:trPr>
          <w:trHeight w:hRule="exact" w:val="1986"/>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0" w:lineRule="auto"/>
              <w:jc w:val="center"/>
            </w:pPr>
            <w:r>
              <w:rPr>
                <w:rFonts w:ascii="Times New Roman" w:eastAsia="Times New Roman" w:hAnsi="Times New Roman"/>
                <w:color w:val="000000"/>
                <w:w w:val="98"/>
              </w:rPr>
              <w:t>123.</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6" w:after="0" w:line="271" w:lineRule="auto"/>
              <w:ind w:left="522" w:hanging="522"/>
              <w:rPr>
                <w:lang w:val="ru-RU"/>
              </w:rPr>
            </w:pPr>
            <w:r w:rsidRPr="00825B1C">
              <w:rPr>
                <w:rFonts w:ascii="Times New Roman" w:eastAsia="Times New Roman" w:hAnsi="Times New Roman"/>
                <w:color w:val="000000"/>
                <w:w w:val="98"/>
                <w:lang w:val="ru-RU"/>
              </w:rPr>
              <w:t xml:space="preserve"> Виды текстов:художественный и </w:t>
            </w:r>
            <w:r w:rsidRPr="00825B1C">
              <w:rPr>
                <w:lang w:val="ru-RU"/>
              </w:rPr>
              <w:br/>
            </w:r>
            <w:r w:rsidRPr="00825B1C">
              <w:rPr>
                <w:rFonts w:ascii="Times New Roman" w:eastAsia="Times New Roman" w:hAnsi="Times New Roman"/>
                <w:color w:val="000000"/>
                <w:w w:val="98"/>
                <w:lang w:val="ru-RU"/>
              </w:rPr>
              <w:t>научно-познавательный,их сравнение. В. Д.Берестов«Лягушата»,В.В.</w:t>
            </w:r>
          </w:p>
          <w:p w:rsidR="006C3A6C" w:rsidRPr="00825B1C" w:rsidRDefault="00EE4671">
            <w:pPr>
              <w:autoSpaceDE w:val="0"/>
              <w:autoSpaceDN w:val="0"/>
              <w:spacing w:before="64" w:after="0" w:line="230" w:lineRule="auto"/>
              <w:ind w:left="66"/>
              <w:rPr>
                <w:lang w:val="ru-RU"/>
              </w:rPr>
            </w:pPr>
            <w:r w:rsidRPr="00825B1C">
              <w:rPr>
                <w:rFonts w:ascii="Times New Roman" w:eastAsia="Times New Roman" w:hAnsi="Times New Roman"/>
                <w:color w:val="000000"/>
                <w:w w:val="98"/>
                <w:lang w:val="ru-RU"/>
              </w:rPr>
              <w:t>Бианки«Голубые</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30" w:lineRule="auto"/>
              <w:ind w:left="64"/>
            </w:pPr>
            <w:r>
              <w:rPr>
                <w:rFonts w:ascii="Times New Roman" w:eastAsia="Times New Roman" w:hAnsi="Times New Roman"/>
                <w:color w:val="000000"/>
                <w:w w:val="98"/>
              </w:rPr>
              <w:t xml:space="preserve">15.05.2023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6" w:after="0" w:line="262" w:lineRule="auto"/>
              <w:ind w:right="576"/>
              <w:jc w:val="center"/>
            </w:pPr>
            <w:r>
              <w:rPr>
                <w:rFonts w:ascii="Times New Roman" w:eastAsia="Times New Roman" w:hAnsi="Times New Roman"/>
                <w:color w:val="000000"/>
                <w:w w:val="98"/>
              </w:rPr>
              <w:t xml:space="preserve"> Устный опрос;</w:t>
            </w:r>
          </w:p>
        </w:tc>
      </w:tr>
      <w:tr w:rsidR="006C3A6C" w:rsidTr="00825B1C">
        <w:trPr>
          <w:trHeight w:hRule="exact" w:val="994"/>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jc w:val="center"/>
            </w:pPr>
            <w:r>
              <w:rPr>
                <w:rFonts w:ascii="Times New Roman" w:eastAsia="Times New Roman" w:hAnsi="Times New Roman"/>
                <w:color w:val="000000"/>
                <w:w w:val="98"/>
              </w:rPr>
              <w:t>124.</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tabs>
                <w:tab w:val="left" w:pos="522"/>
              </w:tabs>
              <w:autoSpaceDE w:val="0"/>
              <w:autoSpaceDN w:val="0"/>
              <w:spacing w:before="90" w:after="0" w:line="262" w:lineRule="auto"/>
              <w:ind w:right="432"/>
              <w:rPr>
                <w:lang w:val="ru-RU"/>
              </w:rPr>
            </w:pPr>
            <w:r w:rsidRPr="00825B1C">
              <w:rPr>
                <w:rFonts w:ascii="Times New Roman" w:eastAsia="Times New Roman" w:hAnsi="Times New Roman"/>
                <w:color w:val="000000"/>
                <w:w w:val="98"/>
                <w:lang w:val="ru-RU"/>
              </w:rPr>
              <w:t xml:space="preserve">Рассказ о любимом питомце(собаке, </w:t>
            </w:r>
            <w:r w:rsidRPr="00825B1C">
              <w:rPr>
                <w:lang w:val="ru-RU"/>
              </w:rPr>
              <w:tab/>
            </w:r>
            <w:r w:rsidRPr="00825B1C">
              <w:rPr>
                <w:rFonts w:ascii="Times New Roman" w:eastAsia="Times New Roman" w:hAnsi="Times New Roman"/>
                <w:color w:val="000000"/>
                <w:w w:val="98"/>
                <w:lang w:val="ru-RU"/>
              </w:rPr>
              <w:t>кошке) с использованием рисунков.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18.05.2023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75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jc w:val="center"/>
            </w:pPr>
            <w:r>
              <w:rPr>
                <w:rFonts w:ascii="Times New Roman" w:eastAsia="Times New Roman" w:hAnsi="Times New Roman"/>
                <w:color w:val="000000"/>
                <w:w w:val="98"/>
              </w:rPr>
              <w:t>125.</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tabs>
                <w:tab w:val="left" w:pos="522"/>
              </w:tabs>
              <w:autoSpaceDE w:val="0"/>
              <w:autoSpaceDN w:val="0"/>
              <w:spacing w:before="88" w:after="0" w:line="262" w:lineRule="auto"/>
              <w:ind w:right="432"/>
              <w:rPr>
                <w:lang w:val="ru-RU"/>
              </w:rPr>
            </w:pPr>
            <w:r w:rsidRPr="00825B1C">
              <w:rPr>
                <w:rFonts w:ascii="Times New Roman" w:eastAsia="Times New Roman" w:hAnsi="Times New Roman"/>
                <w:color w:val="000000"/>
                <w:w w:val="98"/>
                <w:lang w:val="ru-RU"/>
              </w:rPr>
              <w:t xml:space="preserve">Произведения о любвик своей маме, </w:t>
            </w:r>
            <w:r w:rsidRPr="00825B1C">
              <w:rPr>
                <w:lang w:val="ru-RU"/>
              </w:rPr>
              <w:tab/>
            </w:r>
            <w:r w:rsidRPr="00825B1C">
              <w:rPr>
                <w:rFonts w:ascii="Times New Roman" w:eastAsia="Times New Roman" w:hAnsi="Times New Roman"/>
                <w:color w:val="000000"/>
                <w:w w:val="98"/>
                <w:lang w:val="ru-RU"/>
              </w:rPr>
              <w:t>семье,родным, Родине.</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19.05.2023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r w:rsidR="006C3A6C" w:rsidTr="00825B1C">
        <w:trPr>
          <w:trHeight w:hRule="exact" w:val="1799"/>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jc w:val="center"/>
            </w:pPr>
            <w:r>
              <w:rPr>
                <w:rFonts w:ascii="Times New Roman" w:eastAsia="Times New Roman" w:hAnsi="Times New Roman"/>
                <w:color w:val="000000"/>
                <w:w w:val="98"/>
              </w:rPr>
              <w:t>126.</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tabs>
                <w:tab w:val="left" w:pos="142"/>
              </w:tabs>
              <w:autoSpaceDE w:val="0"/>
              <w:autoSpaceDN w:val="0"/>
              <w:spacing w:before="88" w:after="0" w:line="262" w:lineRule="auto"/>
              <w:rPr>
                <w:lang w:val="ru-RU"/>
              </w:rPr>
            </w:pPr>
            <w:r w:rsidRPr="00825B1C">
              <w:rPr>
                <w:rFonts w:ascii="Times New Roman" w:eastAsia="Times New Roman" w:hAnsi="Times New Roman"/>
                <w:color w:val="000000"/>
                <w:w w:val="98"/>
                <w:lang w:val="ru-RU"/>
              </w:rPr>
              <w:t xml:space="preserve"> Чтение наизусть стихотворений о любви </w:t>
            </w:r>
            <w:r w:rsidRPr="00825B1C">
              <w:rPr>
                <w:lang w:val="ru-RU"/>
              </w:rPr>
              <w:tab/>
            </w:r>
            <w:r w:rsidRPr="00825B1C">
              <w:rPr>
                <w:rFonts w:ascii="Times New Roman" w:eastAsia="Times New Roman" w:hAnsi="Times New Roman"/>
                <w:color w:val="000000"/>
                <w:w w:val="98"/>
                <w:lang w:val="ru-RU"/>
              </w:rPr>
              <w:t>к своей семье, родным,Родине Е.</w:t>
            </w:r>
          </w:p>
          <w:p w:rsidR="006C3A6C" w:rsidRPr="00825B1C" w:rsidRDefault="00EE4671">
            <w:pPr>
              <w:autoSpaceDE w:val="0"/>
              <w:autoSpaceDN w:val="0"/>
              <w:spacing w:before="62" w:after="0" w:line="230" w:lineRule="auto"/>
              <w:ind w:left="66"/>
              <w:rPr>
                <w:lang w:val="ru-RU"/>
              </w:rPr>
            </w:pPr>
            <w:r w:rsidRPr="00825B1C">
              <w:rPr>
                <w:rFonts w:ascii="Times New Roman" w:eastAsia="Times New Roman" w:hAnsi="Times New Roman"/>
                <w:color w:val="000000"/>
                <w:w w:val="98"/>
                <w:lang w:val="ru-RU"/>
              </w:rPr>
              <w:t>А.Благининой, А.Л.</w:t>
            </w:r>
          </w:p>
          <w:p w:rsidR="006C3A6C" w:rsidRPr="00825B1C" w:rsidRDefault="00EE4671">
            <w:pPr>
              <w:autoSpaceDE w:val="0"/>
              <w:autoSpaceDN w:val="0"/>
              <w:spacing w:before="64" w:after="0" w:line="230" w:lineRule="auto"/>
              <w:jc w:val="center"/>
              <w:rPr>
                <w:lang w:val="ru-RU"/>
              </w:rPr>
            </w:pPr>
            <w:r w:rsidRPr="00825B1C">
              <w:rPr>
                <w:rFonts w:ascii="Times New Roman" w:eastAsia="Times New Roman" w:hAnsi="Times New Roman"/>
                <w:color w:val="000000"/>
                <w:w w:val="98"/>
                <w:lang w:val="ru-RU"/>
              </w:rPr>
              <w:t>Барто,В.Д.Берестова,Э. Э.Мошковской 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jc w:val="center"/>
            </w:pPr>
            <w:r>
              <w:rPr>
                <w:rFonts w:ascii="Times New Roman" w:eastAsia="Times New Roman" w:hAnsi="Times New Roman"/>
                <w:color w:val="000000"/>
                <w:w w:val="98"/>
              </w:rPr>
              <w:t>22.05.2023</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left="64" w:right="576"/>
            </w:pPr>
            <w:r>
              <w:rPr>
                <w:rFonts w:ascii="Times New Roman" w:eastAsia="Times New Roman" w:hAnsi="Times New Roman"/>
                <w:color w:val="000000"/>
                <w:w w:val="98"/>
              </w:rPr>
              <w:t>Устный опрос;</w:t>
            </w:r>
          </w:p>
        </w:tc>
      </w:tr>
      <w:tr w:rsidR="006C3A6C" w:rsidTr="00825B1C">
        <w:trPr>
          <w:trHeight w:hRule="exact" w:val="1566"/>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jc w:val="center"/>
            </w:pPr>
            <w:r>
              <w:rPr>
                <w:rFonts w:ascii="Times New Roman" w:eastAsia="Times New Roman" w:hAnsi="Times New Roman"/>
                <w:color w:val="000000"/>
                <w:w w:val="98"/>
              </w:rPr>
              <w:lastRenderedPageBreak/>
              <w:t>127.</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tabs>
                <w:tab w:val="left" w:pos="142"/>
              </w:tabs>
              <w:autoSpaceDE w:val="0"/>
              <w:autoSpaceDN w:val="0"/>
              <w:spacing w:before="90" w:after="0" w:line="262" w:lineRule="auto"/>
              <w:rPr>
                <w:lang w:val="ru-RU"/>
              </w:rPr>
            </w:pPr>
            <w:r w:rsidRPr="00825B1C">
              <w:rPr>
                <w:rFonts w:ascii="Times New Roman" w:eastAsia="Times New Roman" w:hAnsi="Times New Roman"/>
                <w:color w:val="000000"/>
                <w:w w:val="98"/>
                <w:lang w:val="ru-RU"/>
              </w:rPr>
              <w:t xml:space="preserve"> Чтение наизусть стихотворений о любви </w:t>
            </w:r>
            <w:r w:rsidRPr="00825B1C">
              <w:rPr>
                <w:lang w:val="ru-RU"/>
              </w:rPr>
              <w:tab/>
            </w:r>
            <w:r w:rsidRPr="00825B1C">
              <w:rPr>
                <w:rFonts w:ascii="Times New Roman" w:eastAsia="Times New Roman" w:hAnsi="Times New Roman"/>
                <w:color w:val="000000"/>
                <w:w w:val="98"/>
                <w:lang w:val="ru-RU"/>
              </w:rPr>
              <w:t>к своей семье, родным,Родине Е.</w:t>
            </w:r>
          </w:p>
          <w:p w:rsidR="006C3A6C" w:rsidRPr="00825B1C" w:rsidRDefault="00EE4671">
            <w:pPr>
              <w:autoSpaceDE w:val="0"/>
              <w:autoSpaceDN w:val="0"/>
              <w:spacing w:before="64" w:after="0" w:line="230" w:lineRule="auto"/>
              <w:ind w:left="66"/>
              <w:rPr>
                <w:lang w:val="ru-RU"/>
              </w:rPr>
            </w:pPr>
            <w:r w:rsidRPr="00825B1C">
              <w:rPr>
                <w:rFonts w:ascii="Times New Roman" w:eastAsia="Times New Roman" w:hAnsi="Times New Roman"/>
                <w:color w:val="000000"/>
                <w:w w:val="98"/>
                <w:lang w:val="ru-RU"/>
              </w:rPr>
              <w:t>А.Благининой, А.Л.</w:t>
            </w:r>
          </w:p>
          <w:p w:rsidR="006C3A6C" w:rsidRPr="00825B1C" w:rsidRDefault="00EE4671">
            <w:pPr>
              <w:autoSpaceDE w:val="0"/>
              <w:autoSpaceDN w:val="0"/>
              <w:spacing w:before="62" w:after="0" w:line="233" w:lineRule="auto"/>
              <w:jc w:val="center"/>
              <w:rPr>
                <w:lang w:val="ru-RU"/>
              </w:rPr>
            </w:pPr>
            <w:r w:rsidRPr="00825B1C">
              <w:rPr>
                <w:rFonts w:ascii="Times New Roman" w:eastAsia="Times New Roman" w:hAnsi="Times New Roman"/>
                <w:color w:val="000000"/>
                <w:w w:val="98"/>
                <w:lang w:val="ru-RU"/>
              </w:rPr>
              <w:t>Барто,В.Д.Берестова,Э. Э.Мошковской 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23.05.2023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62" w:lineRule="auto"/>
              <w:ind w:right="576"/>
              <w:jc w:val="center"/>
            </w:pPr>
            <w:r>
              <w:rPr>
                <w:rFonts w:ascii="Times New Roman" w:eastAsia="Times New Roman" w:hAnsi="Times New Roman"/>
                <w:color w:val="000000"/>
                <w:w w:val="98"/>
              </w:rPr>
              <w:t xml:space="preserve"> Устный опрос;</w:t>
            </w:r>
          </w:p>
        </w:tc>
      </w:tr>
      <w:tr w:rsidR="006C3A6C">
        <w:trPr>
          <w:trHeight w:hRule="exact" w:val="1032"/>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jc w:val="center"/>
            </w:pPr>
            <w:r>
              <w:rPr>
                <w:rFonts w:ascii="Times New Roman" w:eastAsia="Times New Roman" w:hAnsi="Times New Roman"/>
                <w:color w:val="000000"/>
                <w:w w:val="98"/>
              </w:rPr>
              <w:t>128.</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71" w:lineRule="auto"/>
              <w:ind w:left="142" w:right="144" w:hanging="142"/>
              <w:rPr>
                <w:lang w:val="ru-RU"/>
              </w:rPr>
            </w:pPr>
            <w:r w:rsidRPr="00825B1C">
              <w:rPr>
                <w:rFonts w:ascii="Times New Roman" w:eastAsia="Times New Roman" w:hAnsi="Times New Roman"/>
                <w:color w:val="000000"/>
                <w:w w:val="98"/>
                <w:lang w:val="ru-RU"/>
              </w:rPr>
              <w:t xml:space="preserve"> Чтение стихотворных произведений о чудесах и превращении, словесной игре и фантазии.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 xml:space="preserve">25.05.2023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62" w:lineRule="auto"/>
              <w:ind w:right="576"/>
              <w:jc w:val="center"/>
            </w:pPr>
            <w:r>
              <w:rPr>
                <w:rFonts w:ascii="Times New Roman" w:eastAsia="Times New Roman" w:hAnsi="Times New Roman"/>
                <w:color w:val="000000"/>
                <w:w w:val="98"/>
              </w:rPr>
              <w:t xml:space="preserve"> Устный опрос;</w:t>
            </w:r>
          </w:p>
        </w:tc>
      </w:tr>
    </w:tbl>
    <w:p w:rsidR="006C3A6C" w:rsidRDefault="006C3A6C">
      <w:pPr>
        <w:autoSpaceDE w:val="0"/>
        <w:autoSpaceDN w:val="0"/>
        <w:spacing w:after="0" w:line="14" w:lineRule="exact"/>
      </w:pPr>
    </w:p>
    <w:p w:rsidR="006C3A6C" w:rsidRDefault="006C3A6C">
      <w:pPr>
        <w:sectPr w:rsidR="006C3A6C">
          <w:pgSz w:w="11900" w:h="16840"/>
          <w:pgMar w:top="284" w:right="556" w:bottom="398" w:left="656" w:header="720" w:footer="720" w:gutter="0"/>
          <w:cols w:space="720" w:equalWidth="0">
            <w:col w:w="10688" w:space="0"/>
          </w:cols>
          <w:docGrid w:linePitch="360"/>
        </w:sectPr>
      </w:pPr>
    </w:p>
    <w:p w:rsidR="006C3A6C" w:rsidRDefault="006C3A6C">
      <w:pPr>
        <w:autoSpaceDE w:val="0"/>
        <w:autoSpaceDN w:val="0"/>
        <w:spacing w:after="66" w:line="220" w:lineRule="exact"/>
      </w:pPr>
    </w:p>
    <w:tbl>
      <w:tblPr>
        <w:tblW w:w="0" w:type="auto"/>
        <w:tblInd w:w="6" w:type="dxa"/>
        <w:tblLayout w:type="fixed"/>
        <w:tblLook w:val="04A0"/>
      </w:tblPr>
      <w:tblGrid>
        <w:gridCol w:w="520"/>
        <w:gridCol w:w="3962"/>
        <w:gridCol w:w="664"/>
        <w:gridCol w:w="1464"/>
        <w:gridCol w:w="1508"/>
        <w:gridCol w:w="1118"/>
        <w:gridCol w:w="1422"/>
      </w:tblGrid>
      <w:tr w:rsidR="006C3A6C">
        <w:trPr>
          <w:trHeight w:hRule="exact" w:val="1356"/>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jc w:val="center"/>
            </w:pPr>
            <w:r>
              <w:rPr>
                <w:rFonts w:ascii="Times New Roman" w:eastAsia="Times New Roman" w:hAnsi="Times New Roman"/>
                <w:color w:val="000000"/>
                <w:w w:val="98"/>
              </w:rPr>
              <w:t>129.</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tabs>
                <w:tab w:val="left" w:pos="142"/>
              </w:tabs>
              <w:autoSpaceDE w:val="0"/>
              <w:autoSpaceDN w:val="0"/>
              <w:spacing w:before="88" w:after="0" w:line="262" w:lineRule="auto"/>
              <w:ind w:right="288"/>
              <w:rPr>
                <w:lang w:val="ru-RU"/>
              </w:rPr>
            </w:pPr>
            <w:r w:rsidRPr="00825B1C">
              <w:rPr>
                <w:rFonts w:ascii="Times New Roman" w:eastAsia="Times New Roman" w:hAnsi="Times New Roman"/>
                <w:color w:val="000000"/>
                <w:w w:val="98"/>
                <w:lang w:val="ru-RU"/>
              </w:rPr>
              <w:t xml:space="preserve"> Выразительное чтение стихотворений. </w:t>
            </w:r>
            <w:r w:rsidRPr="00825B1C">
              <w:rPr>
                <w:lang w:val="ru-RU"/>
              </w:rPr>
              <w:tab/>
            </w:r>
            <w:r w:rsidRPr="00825B1C">
              <w:rPr>
                <w:rFonts w:ascii="Times New Roman" w:eastAsia="Times New Roman" w:hAnsi="Times New Roman"/>
                <w:color w:val="000000"/>
                <w:w w:val="98"/>
                <w:lang w:val="ru-RU"/>
              </w:rPr>
              <w:t>К.И.Чуковский «Путаница», И.</w:t>
            </w:r>
          </w:p>
          <w:p w:rsidR="006C3A6C" w:rsidRPr="00825B1C" w:rsidRDefault="00EE4671">
            <w:pPr>
              <w:autoSpaceDE w:val="0"/>
              <w:autoSpaceDN w:val="0"/>
              <w:spacing w:before="64" w:after="0" w:line="262" w:lineRule="auto"/>
              <w:ind w:left="66"/>
              <w:rPr>
                <w:lang w:val="ru-RU"/>
              </w:rPr>
            </w:pPr>
            <w:r w:rsidRPr="00825B1C">
              <w:rPr>
                <w:rFonts w:ascii="Times New Roman" w:eastAsia="Times New Roman" w:hAnsi="Times New Roman"/>
                <w:color w:val="000000"/>
                <w:w w:val="98"/>
                <w:lang w:val="ru-RU"/>
              </w:rPr>
              <w:t>П.Токмакова «Мы играли в хохотушки», И. М.Пивоварова «Кули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0</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r>
      <w:tr w:rsidR="006C3A6C">
        <w:trPr>
          <w:trHeight w:hRule="exact" w:val="1356"/>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jc w:val="center"/>
            </w:pPr>
            <w:r>
              <w:rPr>
                <w:rFonts w:ascii="Times New Roman" w:eastAsia="Times New Roman" w:hAnsi="Times New Roman"/>
                <w:color w:val="000000"/>
                <w:w w:val="98"/>
              </w:rPr>
              <w:t>130.</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30" w:lineRule="auto"/>
              <w:rPr>
                <w:lang w:val="ru-RU"/>
              </w:rPr>
            </w:pPr>
            <w:r w:rsidRPr="00825B1C">
              <w:rPr>
                <w:rFonts w:ascii="Times New Roman" w:eastAsia="Times New Roman" w:hAnsi="Times New Roman"/>
                <w:color w:val="000000"/>
                <w:w w:val="98"/>
                <w:lang w:val="ru-RU"/>
              </w:rPr>
              <w:t xml:space="preserve"> Выразительное чтение стихотворений. Б.</w:t>
            </w:r>
          </w:p>
          <w:p w:rsidR="006C3A6C" w:rsidRPr="00825B1C" w:rsidRDefault="00EE4671">
            <w:pPr>
              <w:autoSpaceDE w:val="0"/>
              <w:autoSpaceDN w:val="0"/>
              <w:spacing w:before="64" w:after="0" w:line="271" w:lineRule="auto"/>
              <w:ind w:left="66" w:right="432"/>
              <w:rPr>
                <w:lang w:val="ru-RU"/>
              </w:rPr>
            </w:pPr>
            <w:r w:rsidRPr="00825B1C">
              <w:rPr>
                <w:rFonts w:ascii="Times New Roman" w:eastAsia="Times New Roman" w:hAnsi="Times New Roman"/>
                <w:color w:val="000000"/>
                <w:w w:val="98"/>
                <w:lang w:val="ru-RU"/>
              </w:rPr>
              <w:t>В.Заходер«Моявообразилия», Ю. П.Мориц «Сто фантазий»,Ю. Тувим«Чудеса».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0</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r>
      <w:tr w:rsidR="006C3A6C">
        <w:trPr>
          <w:trHeight w:hRule="exact" w:val="748"/>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jc w:val="center"/>
            </w:pPr>
            <w:r>
              <w:rPr>
                <w:rFonts w:ascii="Times New Roman" w:eastAsia="Times New Roman" w:hAnsi="Times New Roman"/>
                <w:color w:val="000000"/>
                <w:w w:val="98"/>
              </w:rPr>
              <w:t>131.</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tabs>
                <w:tab w:val="left" w:pos="522"/>
              </w:tabs>
              <w:autoSpaceDE w:val="0"/>
              <w:autoSpaceDN w:val="0"/>
              <w:spacing w:before="88" w:after="0" w:line="262" w:lineRule="auto"/>
              <w:ind w:right="864"/>
              <w:rPr>
                <w:lang w:val="ru-RU"/>
              </w:rPr>
            </w:pPr>
            <w:r w:rsidRPr="00825B1C">
              <w:rPr>
                <w:rFonts w:ascii="Times New Roman" w:eastAsia="Times New Roman" w:hAnsi="Times New Roman"/>
                <w:color w:val="000000"/>
                <w:w w:val="98"/>
                <w:lang w:val="ru-RU"/>
              </w:rPr>
              <w:t xml:space="preserve">.  Английские народные песни и </w:t>
            </w:r>
            <w:r w:rsidRPr="00825B1C">
              <w:rPr>
                <w:lang w:val="ru-RU"/>
              </w:rPr>
              <w:tab/>
            </w:r>
            <w:r w:rsidRPr="00825B1C">
              <w:rPr>
                <w:rFonts w:ascii="Times New Roman" w:eastAsia="Times New Roman" w:hAnsi="Times New Roman"/>
                <w:color w:val="000000"/>
                <w:w w:val="98"/>
                <w:lang w:val="ru-RU"/>
              </w:rPr>
              <w:t>небылицы.</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3" w:lineRule="auto"/>
              <w:ind w:left="64"/>
            </w:pPr>
            <w:r>
              <w:rPr>
                <w:rFonts w:ascii="Times New Roman" w:eastAsia="Times New Roman" w:hAnsi="Times New Roman"/>
                <w:color w:val="000000"/>
                <w:w w:val="98"/>
              </w:rPr>
              <w:t>0</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r>
      <w:tr w:rsidR="006C3A6C">
        <w:trPr>
          <w:trHeight w:hRule="exact" w:val="1130"/>
        </w:trPr>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jc w:val="center"/>
            </w:pPr>
            <w:r>
              <w:rPr>
                <w:rFonts w:ascii="Times New Roman" w:eastAsia="Times New Roman" w:hAnsi="Times New Roman"/>
                <w:color w:val="000000"/>
                <w:w w:val="98"/>
              </w:rPr>
              <w:t>132.</w:t>
            </w:r>
          </w:p>
        </w:tc>
        <w:tc>
          <w:tcPr>
            <w:tcW w:w="396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90" w:after="0" w:line="271" w:lineRule="auto"/>
              <w:ind w:left="522" w:right="432" w:hanging="522"/>
              <w:rPr>
                <w:lang w:val="ru-RU"/>
              </w:rPr>
            </w:pPr>
            <w:r w:rsidRPr="00825B1C">
              <w:rPr>
                <w:rFonts w:ascii="Times New Roman" w:eastAsia="Times New Roman" w:hAnsi="Times New Roman"/>
                <w:color w:val="000000"/>
                <w:w w:val="98"/>
                <w:lang w:val="ru-RU"/>
              </w:rPr>
              <w:t xml:space="preserve">  Английские народные песни и </w:t>
            </w:r>
            <w:r w:rsidRPr="00825B1C">
              <w:rPr>
                <w:lang w:val="ru-RU"/>
              </w:rPr>
              <w:br/>
            </w:r>
            <w:r w:rsidRPr="00825B1C">
              <w:rPr>
                <w:rFonts w:ascii="Times New Roman" w:eastAsia="Times New Roman" w:hAnsi="Times New Roman"/>
                <w:color w:val="000000"/>
                <w:w w:val="98"/>
                <w:lang w:val="ru-RU"/>
              </w:rPr>
              <w:t xml:space="preserve">небылицы. Книга- источник знаний. Контрольная работа.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1</w:t>
            </w:r>
          </w:p>
        </w:tc>
        <w:tc>
          <w:tcPr>
            <w:tcW w:w="150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6C3A6C"/>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90" w:after="0" w:line="230" w:lineRule="auto"/>
              <w:ind w:left="64"/>
            </w:pPr>
            <w:r>
              <w:rPr>
                <w:rFonts w:ascii="Times New Roman" w:eastAsia="Times New Roman" w:hAnsi="Times New Roman"/>
                <w:color w:val="000000"/>
                <w:w w:val="98"/>
              </w:rPr>
              <w:t xml:space="preserve">16.05.2023 </w:t>
            </w:r>
          </w:p>
        </w:tc>
        <w:tc>
          <w:tcPr>
            <w:tcW w:w="1422"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tabs>
                <w:tab w:val="left" w:pos="140"/>
              </w:tabs>
              <w:autoSpaceDE w:val="0"/>
              <w:autoSpaceDN w:val="0"/>
              <w:spacing w:before="90" w:after="0" w:line="262" w:lineRule="auto"/>
              <w:ind w:right="144"/>
            </w:pPr>
            <w:r>
              <w:rPr>
                <w:rFonts w:ascii="Times New Roman" w:eastAsia="Times New Roman" w:hAnsi="Times New Roman"/>
                <w:color w:val="000000"/>
                <w:w w:val="98"/>
              </w:rPr>
              <w:t xml:space="preserve"> Контрольная </w:t>
            </w:r>
            <w:r>
              <w:tab/>
            </w:r>
            <w:r>
              <w:rPr>
                <w:rFonts w:ascii="Times New Roman" w:eastAsia="Times New Roman" w:hAnsi="Times New Roman"/>
                <w:color w:val="000000"/>
                <w:w w:val="98"/>
              </w:rPr>
              <w:t>работа;</w:t>
            </w:r>
          </w:p>
        </w:tc>
      </w:tr>
      <w:tr w:rsidR="006C3A6C">
        <w:trPr>
          <w:trHeight w:hRule="exact" w:val="730"/>
        </w:trPr>
        <w:tc>
          <w:tcPr>
            <w:tcW w:w="448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Pr="00825B1C" w:rsidRDefault="00EE4671">
            <w:pPr>
              <w:autoSpaceDE w:val="0"/>
              <w:autoSpaceDN w:val="0"/>
              <w:spacing w:before="88" w:after="0" w:line="262" w:lineRule="auto"/>
              <w:ind w:left="64" w:right="864"/>
              <w:rPr>
                <w:lang w:val="ru-RU"/>
              </w:rPr>
            </w:pPr>
            <w:r w:rsidRPr="00825B1C">
              <w:rPr>
                <w:rFonts w:ascii="Times New Roman" w:eastAsia="Times New Roman" w:hAnsi="Times New Roman"/>
                <w:color w:val="000000"/>
                <w:w w:val="98"/>
                <w:lang w:val="ru-RU"/>
              </w:rPr>
              <w:t>ОБЩЕЕ КОЛИЧЕСТВО ЧАСОВ ПО ПРОГРАММЕ</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132</w:t>
            </w:r>
          </w:p>
        </w:tc>
        <w:tc>
          <w:tcPr>
            <w:tcW w:w="1464" w:type="dxa"/>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2</w:t>
            </w:r>
          </w:p>
        </w:tc>
        <w:tc>
          <w:tcPr>
            <w:tcW w:w="404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6C3A6C" w:rsidRDefault="00EE4671">
            <w:pPr>
              <w:autoSpaceDE w:val="0"/>
              <w:autoSpaceDN w:val="0"/>
              <w:spacing w:before="88" w:after="0" w:line="230" w:lineRule="auto"/>
              <w:ind w:left="64"/>
            </w:pPr>
            <w:r>
              <w:rPr>
                <w:rFonts w:ascii="Times New Roman" w:eastAsia="Times New Roman" w:hAnsi="Times New Roman"/>
                <w:color w:val="000000"/>
                <w:w w:val="98"/>
              </w:rPr>
              <w:t>0</w:t>
            </w:r>
          </w:p>
        </w:tc>
      </w:tr>
    </w:tbl>
    <w:p w:rsidR="006C3A6C" w:rsidRDefault="006C3A6C">
      <w:pPr>
        <w:autoSpaceDE w:val="0"/>
        <w:autoSpaceDN w:val="0"/>
        <w:spacing w:after="0" w:line="14" w:lineRule="exact"/>
      </w:pPr>
    </w:p>
    <w:p w:rsidR="006C3A6C" w:rsidRDefault="006C3A6C">
      <w:pPr>
        <w:sectPr w:rsidR="006C3A6C">
          <w:pgSz w:w="11900" w:h="16840"/>
          <w:pgMar w:top="284" w:right="556" w:bottom="1440" w:left="656" w:header="720" w:footer="720" w:gutter="0"/>
          <w:cols w:space="720" w:equalWidth="0">
            <w:col w:w="10688" w:space="0"/>
          </w:cols>
          <w:docGrid w:linePitch="360"/>
        </w:sectPr>
      </w:pPr>
    </w:p>
    <w:p w:rsidR="006C3A6C" w:rsidRDefault="006C3A6C">
      <w:pPr>
        <w:autoSpaceDE w:val="0"/>
        <w:autoSpaceDN w:val="0"/>
        <w:spacing w:after="78" w:line="220" w:lineRule="exact"/>
      </w:pPr>
    </w:p>
    <w:p w:rsidR="006C3A6C" w:rsidRDefault="00EE4671">
      <w:pPr>
        <w:autoSpaceDE w:val="0"/>
        <w:autoSpaceDN w:val="0"/>
        <w:spacing w:after="0" w:line="230" w:lineRule="auto"/>
      </w:pPr>
      <w:r>
        <w:rPr>
          <w:rFonts w:ascii="Times New Roman" w:eastAsia="Times New Roman" w:hAnsi="Times New Roman"/>
          <w:b/>
          <w:color w:val="000000"/>
          <w:sz w:val="24"/>
        </w:rPr>
        <w:t xml:space="preserve">УЧЕБНО-МЕТОДИЧЕСКОЕ ОБЕСПЕЧЕНИЕ ОБРАЗОВАТЕЛЬНОГО ПРОЦЕССА </w:t>
      </w:r>
    </w:p>
    <w:p w:rsidR="006C3A6C" w:rsidRDefault="00EE4671">
      <w:pPr>
        <w:autoSpaceDE w:val="0"/>
        <w:autoSpaceDN w:val="0"/>
        <w:spacing w:before="346" w:after="0" w:line="230" w:lineRule="auto"/>
      </w:pPr>
      <w:r>
        <w:rPr>
          <w:rFonts w:ascii="Times New Roman" w:eastAsia="Times New Roman" w:hAnsi="Times New Roman"/>
          <w:b/>
          <w:color w:val="000000"/>
          <w:sz w:val="24"/>
        </w:rPr>
        <w:t>ОБЯЗАТЕЛЬНЫЕ УЧЕБНЫЕ МАТЕРИАЛЫ ДЛЯ УЧЕНИКА</w:t>
      </w:r>
    </w:p>
    <w:p w:rsidR="006C3A6C" w:rsidRPr="00825B1C" w:rsidRDefault="00EE4671">
      <w:pPr>
        <w:autoSpaceDE w:val="0"/>
        <w:autoSpaceDN w:val="0"/>
        <w:spacing w:before="166" w:after="0" w:line="286" w:lineRule="auto"/>
        <w:ind w:right="1008"/>
        <w:rPr>
          <w:lang w:val="ru-RU"/>
        </w:rPr>
      </w:pPr>
      <w:r w:rsidRPr="00825B1C">
        <w:rPr>
          <w:rFonts w:ascii="Times New Roman" w:eastAsia="Times New Roman" w:hAnsi="Times New Roman"/>
          <w:color w:val="000000"/>
          <w:sz w:val="24"/>
          <w:lang w:val="ru-RU"/>
        </w:rPr>
        <w:t xml:space="preserve">1. Литературное чтение. Учебник. 1 класс. В 2 ч. Ч.1/ (сост. Л.Ф. Климанова; В.Г. Горецкий; Л.А. Виноградская); </w:t>
      </w:r>
      <w:r w:rsidRPr="00825B1C">
        <w:rPr>
          <w:lang w:val="ru-RU"/>
        </w:rPr>
        <w:br/>
      </w:r>
      <w:r w:rsidRPr="00825B1C">
        <w:rPr>
          <w:rFonts w:ascii="Times New Roman" w:eastAsia="Times New Roman" w:hAnsi="Times New Roman"/>
          <w:color w:val="000000"/>
          <w:sz w:val="24"/>
          <w:lang w:val="ru-RU"/>
        </w:rPr>
        <w:t xml:space="preserve">М.: Просвещение; </w:t>
      </w:r>
      <w:r w:rsidRPr="00825B1C">
        <w:rPr>
          <w:lang w:val="ru-RU"/>
        </w:rPr>
        <w:br/>
      </w:r>
      <w:r w:rsidRPr="00825B1C">
        <w:rPr>
          <w:rFonts w:ascii="Times New Roman" w:eastAsia="Times New Roman" w:hAnsi="Times New Roman"/>
          <w:color w:val="000000"/>
          <w:sz w:val="24"/>
          <w:lang w:val="ru-RU"/>
        </w:rPr>
        <w:t xml:space="preserve">2. Литературное чтение. Учебник. 1 класс. В 2 ч. Ч.2/ (сост. Л.Ф. Климанова; В.Г. Горецкий; Л.А. Виноградская); </w:t>
      </w:r>
      <w:r w:rsidRPr="00825B1C">
        <w:rPr>
          <w:lang w:val="ru-RU"/>
        </w:rPr>
        <w:br/>
      </w:r>
      <w:r w:rsidRPr="00825B1C">
        <w:rPr>
          <w:rFonts w:ascii="Times New Roman" w:eastAsia="Times New Roman" w:hAnsi="Times New Roman"/>
          <w:color w:val="000000"/>
          <w:sz w:val="24"/>
          <w:lang w:val="ru-RU"/>
        </w:rPr>
        <w:t xml:space="preserve">М.: Просвещение; </w:t>
      </w:r>
      <w:r w:rsidRPr="00825B1C">
        <w:rPr>
          <w:lang w:val="ru-RU"/>
        </w:rPr>
        <w:br/>
      </w:r>
      <w:r w:rsidRPr="00825B1C">
        <w:rPr>
          <w:rFonts w:ascii="Times New Roman" w:eastAsia="Times New Roman" w:hAnsi="Times New Roman"/>
          <w:color w:val="000000"/>
          <w:sz w:val="24"/>
          <w:lang w:val="ru-RU"/>
        </w:rPr>
        <w:t xml:space="preserve">3. Климанова Л.Ф. Чтение. Рабочая тетрадь. 1 класс. М.: Просвещение; </w:t>
      </w:r>
      <w:r w:rsidRPr="00825B1C">
        <w:rPr>
          <w:lang w:val="ru-RU"/>
        </w:rPr>
        <w:br/>
      </w:r>
      <w:r w:rsidRPr="00825B1C">
        <w:rPr>
          <w:rFonts w:ascii="Times New Roman" w:eastAsia="Times New Roman" w:hAnsi="Times New Roman"/>
          <w:color w:val="000000"/>
          <w:sz w:val="24"/>
          <w:lang w:val="ru-RU"/>
        </w:rPr>
        <w:t>;</w:t>
      </w:r>
    </w:p>
    <w:p w:rsidR="006C3A6C" w:rsidRPr="00825B1C" w:rsidRDefault="00EE4671">
      <w:pPr>
        <w:autoSpaceDE w:val="0"/>
        <w:autoSpaceDN w:val="0"/>
        <w:spacing w:before="262" w:after="0" w:line="230" w:lineRule="auto"/>
        <w:rPr>
          <w:lang w:val="ru-RU"/>
        </w:rPr>
      </w:pPr>
      <w:r w:rsidRPr="00825B1C">
        <w:rPr>
          <w:rFonts w:ascii="Times New Roman" w:eastAsia="Times New Roman" w:hAnsi="Times New Roman"/>
          <w:b/>
          <w:color w:val="000000"/>
          <w:sz w:val="24"/>
          <w:lang w:val="ru-RU"/>
        </w:rPr>
        <w:t>МЕТОДИЧЕСКИЕ МАТЕРИАЛЫ ДЛЯ УЧИТЕЛЯ</w:t>
      </w:r>
    </w:p>
    <w:p w:rsidR="006C3A6C" w:rsidRPr="00825B1C" w:rsidRDefault="00EE4671">
      <w:pPr>
        <w:autoSpaceDE w:val="0"/>
        <w:autoSpaceDN w:val="0"/>
        <w:spacing w:before="166" w:after="0" w:line="262" w:lineRule="auto"/>
        <w:ind w:right="576"/>
        <w:rPr>
          <w:lang w:val="ru-RU"/>
        </w:rPr>
      </w:pPr>
      <w:r w:rsidRPr="00825B1C">
        <w:rPr>
          <w:rFonts w:ascii="Times New Roman" w:eastAsia="Times New Roman" w:hAnsi="Times New Roman"/>
          <w:color w:val="000000"/>
          <w:sz w:val="24"/>
          <w:lang w:val="ru-RU"/>
        </w:rPr>
        <w:t>1. Литературное чтение. Учебник. 1 класс. В 2 ч. Ч.1/ (сост. Л.Ф. Климанова, В.Г. Горецкий, Л.А. Виноградская), М.: Просвещение, 2021 г.</w:t>
      </w:r>
    </w:p>
    <w:p w:rsidR="006C3A6C" w:rsidRPr="00825B1C" w:rsidRDefault="00EE4671">
      <w:pPr>
        <w:autoSpaceDE w:val="0"/>
        <w:autoSpaceDN w:val="0"/>
        <w:spacing w:before="406" w:after="0" w:line="262" w:lineRule="auto"/>
        <w:ind w:right="576"/>
        <w:rPr>
          <w:lang w:val="ru-RU"/>
        </w:rPr>
      </w:pPr>
      <w:r w:rsidRPr="00825B1C">
        <w:rPr>
          <w:rFonts w:ascii="Times New Roman" w:eastAsia="Times New Roman" w:hAnsi="Times New Roman"/>
          <w:color w:val="000000"/>
          <w:sz w:val="24"/>
          <w:lang w:val="ru-RU"/>
        </w:rPr>
        <w:t>2. Литературное чтение. Учебник. 1 класс. В 2 ч. Ч.2/ (сост. Л.Ф. Климанова, В.Г. Горецкий, Л.А. Виноградская), М.: Просвещение, 2021 г.</w:t>
      </w:r>
    </w:p>
    <w:p w:rsidR="006C3A6C" w:rsidRPr="00825B1C" w:rsidRDefault="00EE4671">
      <w:pPr>
        <w:autoSpaceDE w:val="0"/>
        <w:autoSpaceDN w:val="0"/>
        <w:spacing w:before="406" w:after="0" w:line="230" w:lineRule="auto"/>
        <w:rPr>
          <w:lang w:val="ru-RU"/>
        </w:rPr>
      </w:pPr>
      <w:r w:rsidRPr="00825B1C">
        <w:rPr>
          <w:rFonts w:ascii="Times New Roman" w:eastAsia="Times New Roman" w:hAnsi="Times New Roman"/>
          <w:color w:val="000000"/>
          <w:sz w:val="24"/>
          <w:lang w:val="ru-RU"/>
        </w:rPr>
        <w:t>3. Климанова Л.Ф. Чтение. Рабочая тетрадь. 1 класс. М.: Просвещение, 2021 г.</w:t>
      </w:r>
    </w:p>
    <w:p w:rsidR="006C3A6C" w:rsidRPr="00825B1C" w:rsidRDefault="00EE4671">
      <w:pPr>
        <w:autoSpaceDE w:val="0"/>
        <w:autoSpaceDN w:val="0"/>
        <w:spacing w:before="406" w:after="0" w:line="262" w:lineRule="auto"/>
        <w:ind w:right="144"/>
        <w:rPr>
          <w:lang w:val="ru-RU"/>
        </w:rPr>
      </w:pPr>
      <w:r w:rsidRPr="00825B1C">
        <w:rPr>
          <w:rFonts w:ascii="Times New Roman" w:eastAsia="Times New Roman" w:hAnsi="Times New Roman"/>
          <w:color w:val="000000"/>
          <w:sz w:val="24"/>
          <w:lang w:val="ru-RU"/>
        </w:rPr>
        <w:t>4. Климанова Л.Ф. Уроки литературного чтения. Поурочные разработки. 1 класс. / М.: Просвещение, 2020 г.</w:t>
      </w:r>
    </w:p>
    <w:p w:rsidR="006C3A6C" w:rsidRPr="00825B1C" w:rsidRDefault="00EE4671">
      <w:pPr>
        <w:autoSpaceDE w:val="0"/>
        <w:autoSpaceDN w:val="0"/>
        <w:spacing w:before="262" w:after="0" w:line="230" w:lineRule="auto"/>
        <w:rPr>
          <w:lang w:val="ru-RU"/>
        </w:rPr>
      </w:pPr>
      <w:r w:rsidRPr="00825B1C">
        <w:rPr>
          <w:rFonts w:ascii="Times New Roman" w:eastAsia="Times New Roman" w:hAnsi="Times New Roman"/>
          <w:b/>
          <w:color w:val="000000"/>
          <w:sz w:val="24"/>
          <w:lang w:val="ru-RU"/>
        </w:rPr>
        <w:t>ЦИФРОВЫЕ ОБРАЗОВАТЕЛЬНЫЕ РЕСУРСЫ И РЕСУРСЫ СЕТИ ИНТЕРНЕТ</w:t>
      </w:r>
    </w:p>
    <w:p w:rsidR="006C3A6C" w:rsidRPr="00825B1C" w:rsidRDefault="00EE4671">
      <w:pPr>
        <w:autoSpaceDE w:val="0"/>
        <w:autoSpaceDN w:val="0"/>
        <w:spacing w:before="166" w:after="0" w:line="230" w:lineRule="auto"/>
        <w:rPr>
          <w:lang w:val="ru-RU"/>
        </w:rPr>
      </w:pPr>
      <w:r>
        <w:rPr>
          <w:rFonts w:ascii="Times New Roman" w:eastAsia="Times New Roman" w:hAnsi="Times New Roman"/>
          <w:color w:val="000000"/>
          <w:sz w:val="24"/>
        </w:rPr>
        <w:t>http</w:t>
      </w:r>
      <w:r w:rsidRPr="00825B1C">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825B1C">
        <w:rPr>
          <w:rFonts w:ascii="Times New Roman" w:eastAsia="Times New Roman" w:hAnsi="Times New Roman"/>
          <w:color w:val="000000"/>
          <w:sz w:val="24"/>
          <w:lang w:val="ru-RU"/>
        </w:rPr>
        <w:t>.</w:t>
      </w:r>
      <w:r>
        <w:rPr>
          <w:rFonts w:ascii="Times New Roman" w:eastAsia="Times New Roman" w:hAnsi="Times New Roman"/>
          <w:color w:val="000000"/>
          <w:sz w:val="24"/>
        </w:rPr>
        <w:t>school</w:t>
      </w:r>
      <w:r w:rsidRPr="00825B1C">
        <w:rPr>
          <w:rFonts w:ascii="Times New Roman" w:eastAsia="Times New Roman" w:hAnsi="Times New Roman"/>
          <w:color w:val="000000"/>
          <w:sz w:val="24"/>
          <w:lang w:val="ru-RU"/>
        </w:rPr>
        <w:t>.</w:t>
      </w:r>
      <w:r>
        <w:rPr>
          <w:rFonts w:ascii="Times New Roman" w:eastAsia="Times New Roman" w:hAnsi="Times New Roman"/>
          <w:color w:val="000000"/>
          <w:sz w:val="24"/>
        </w:rPr>
        <w:t>edu</w:t>
      </w:r>
      <w:r w:rsidRPr="00825B1C">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825B1C">
        <w:rPr>
          <w:rFonts w:ascii="Times New Roman" w:eastAsia="Times New Roman" w:hAnsi="Times New Roman"/>
          <w:color w:val="000000"/>
          <w:sz w:val="24"/>
          <w:lang w:val="ru-RU"/>
        </w:rPr>
        <w:t>/</w:t>
      </w:r>
    </w:p>
    <w:p w:rsidR="006C3A6C" w:rsidRPr="00825B1C" w:rsidRDefault="00EE4671">
      <w:pPr>
        <w:autoSpaceDE w:val="0"/>
        <w:autoSpaceDN w:val="0"/>
        <w:spacing w:before="406" w:after="0" w:line="262" w:lineRule="auto"/>
        <w:ind w:right="3600"/>
        <w:rPr>
          <w:lang w:val="ru-RU"/>
        </w:rPr>
      </w:pPr>
      <w:r>
        <w:rPr>
          <w:rFonts w:ascii="Times New Roman" w:eastAsia="Times New Roman" w:hAnsi="Times New Roman"/>
          <w:color w:val="000000"/>
          <w:sz w:val="24"/>
        </w:rPr>
        <w:t>https</w:t>
      </w:r>
      <w:r w:rsidRPr="00825B1C">
        <w:rPr>
          <w:rFonts w:ascii="Times New Roman" w:eastAsia="Times New Roman" w:hAnsi="Times New Roman"/>
          <w:color w:val="000000"/>
          <w:sz w:val="24"/>
          <w:lang w:val="ru-RU"/>
        </w:rPr>
        <w:t>://</w:t>
      </w:r>
      <w:r>
        <w:rPr>
          <w:rFonts w:ascii="Times New Roman" w:eastAsia="Times New Roman" w:hAnsi="Times New Roman"/>
          <w:color w:val="000000"/>
          <w:sz w:val="24"/>
        </w:rPr>
        <w:t>urok</w:t>
      </w:r>
      <w:r w:rsidRPr="00825B1C">
        <w:rPr>
          <w:rFonts w:ascii="Times New Roman" w:eastAsia="Times New Roman" w:hAnsi="Times New Roman"/>
          <w:color w:val="000000"/>
          <w:sz w:val="24"/>
          <w:lang w:val="ru-RU"/>
        </w:rPr>
        <w:t>.1</w:t>
      </w:r>
      <w:r>
        <w:rPr>
          <w:rFonts w:ascii="Times New Roman" w:eastAsia="Times New Roman" w:hAnsi="Times New Roman"/>
          <w:color w:val="000000"/>
          <w:sz w:val="24"/>
        </w:rPr>
        <w:t>sept</w:t>
      </w:r>
      <w:r w:rsidRPr="00825B1C">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825B1C">
        <w:rPr>
          <w:rFonts w:ascii="Times New Roman" w:eastAsia="Times New Roman" w:hAnsi="Times New Roman"/>
          <w:color w:val="000000"/>
          <w:sz w:val="24"/>
          <w:lang w:val="ru-RU"/>
        </w:rPr>
        <w:t xml:space="preserve">/ </w:t>
      </w:r>
      <w:r>
        <w:rPr>
          <w:rFonts w:ascii="Times New Roman" w:eastAsia="Times New Roman" w:hAnsi="Times New Roman"/>
          <w:color w:val="000000"/>
          <w:sz w:val="24"/>
        </w:rPr>
        <w:t>http</w:t>
      </w:r>
      <w:r w:rsidRPr="00825B1C">
        <w:rPr>
          <w:rFonts w:ascii="Times New Roman" w:eastAsia="Times New Roman" w:hAnsi="Times New Roman"/>
          <w:color w:val="000000"/>
          <w:sz w:val="24"/>
          <w:lang w:val="ru-RU"/>
        </w:rPr>
        <w:t>://</w:t>
      </w:r>
      <w:r>
        <w:rPr>
          <w:rFonts w:ascii="Times New Roman" w:eastAsia="Times New Roman" w:hAnsi="Times New Roman"/>
          <w:color w:val="000000"/>
          <w:sz w:val="24"/>
        </w:rPr>
        <w:t>school</w:t>
      </w:r>
      <w:r w:rsidRPr="00825B1C">
        <w:rPr>
          <w:rFonts w:ascii="Times New Roman" w:eastAsia="Times New Roman" w:hAnsi="Times New Roman"/>
          <w:color w:val="000000"/>
          <w:sz w:val="24"/>
          <w:lang w:val="ru-RU"/>
        </w:rPr>
        <w:t>-</w:t>
      </w:r>
      <w:r>
        <w:rPr>
          <w:rFonts w:ascii="Times New Roman" w:eastAsia="Times New Roman" w:hAnsi="Times New Roman"/>
          <w:color w:val="000000"/>
          <w:sz w:val="24"/>
        </w:rPr>
        <w:t>collection</w:t>
      </w:r>
      <w:r w:rsidRPr="00825B1C">
        <w:rPr>
          <w:rFonts w:ascii="Times New Roman" w:eastAsia="Times New Roman" w:hAnsi="Times New Roman"/>
          <w:color w:val="000000"/>
          <w:sz w:val="24"/>
          <w:lang w:val="ru-RU"/>
        </w:rPr>
        <w:t>.</w:t>
      </w:r>
      <w:r>
        <w:rPr>
          <w:rFonts w:ascii="Times New Roman" w:eastAsia="Times New Roman" w:hAnsi="Times New Roman"/>
          <w:color w:val="000000"/>
          <w:sz w:val="24"/>
        </w:rPr>
        <w:t>edu</w:t>
      </w:r>
      <w:r w:rsidRPr="00825B1C">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825B1C">
        <w:rPr>
          <w:rFonts w:ascii="Times New Roman" w:eastAsia="Times New Roman" w:hAnsi="Times New Roman"/>
          <w:color w:val="000000"/>
          <w:sz w:val="24"/>
          <w:lang w:val="ru-RU"/>
        </w:rPr>
        <w:t xml:space="preserve">/ </w:t>
      </w:r>
      <w:r w:rsidRPr="00825B1C">
        <w:rPr>
          <w:lang w:val="ru-RU"/>
        </w:rPr>
        <w:br/>
      </w:r>
      <w:r>
        <w:rPr>
          <w:rFonts w:ascii="Times New Roman" w:eastAsia="Times New Roman" w:hAnsi="Times New Roman"/>
          <w:color w:val="000000"/>
          <w:sz w:val="24"/>
        </w:rPr>
        <w:t>https</w:t>
      </w:r>
      <w:r w:rsidRPr="00825B1C">
        <w:rPr>
          <w:rFonts w:ascii="Times New Roman" w:eastAsia="Times New Roman" w:hAnsi="Times New Roman"/>
          <w:color w:val="000000"/>
          <w:sz w:val="24"/>
          <w:lang w:val="ru-RU"/>
        </w:rPr>
        <w:t>://</w:t>
      </w:r>
      <w:r>
        <w:rPr>
          <w:rFonts w:ascii="Times New Roman" w:eastAsia="Times New Roman" w:hAnsi="Times New Roman"/>
          <w:color w:val="000000"/>
          <w:sz w:val="24"/>
        </w:rPr>
        <w:t>rosuchebnik</w:t>
      </w:r>
      <w:r w:rsidRPr="00825B1C">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825B1C">
        <w:rPr>
          <w:rFonts w:ascii="Times New Roman" w:eastAsia="Times New Roman" w:hAnsi="Times New Roman"/>
          <w:color w:val="000000"/>
          <w:sz w:val="24"/>
          <w:lang w:val="ru-RU"/>
        </w:rPr>
        <w:t>/</w:t>
      </w:r>
      <w:r>
        <w:rPr>
          <w:rFonts w:ascii="Times New Roman" w:eastAsia="Times New Roman" w:hAnsi="Times New Roman"/>
          <w:color w:val="000000"/>
          <w:sz w:val="24"/>
        </w:rPr>
        <w:t>metodicheskaja</w:t>
      </w:r>
      <w:r w:rsidRPr="00825B1C">
        <w:rPr>
          <w:rFonts w:ascii="Times New Roman" w:eastAsia="Times New Roman" w:hAnsi="Times New Roman"/>
          <w:color w:val="000000"/>
          <w:sz w:val="24"/>
          <w:lang w:val="ru-RU"/>
        </w:rPr>
        <w:t>-</w:t>
      </w:r>
      <w:r>
        <w:rPr>
          <w:rFonts w:ascii="Times New Roman" w:eastAsia="Times New Roman" w:hAnsi="Times New Roman"/>
          <w:color w:val="000000"/>
          <w:sz w:val="24"/>
        </w:rPr>
        <w:t>pomosch</w:t>
      </w:r>
      <w:r w:rsidRPr="00825B1C">
        <w:rPr>
          <w:rFonts w:ascii="Times New Roman" w:eastAsia="Times New Roman" w:hAnsi="Times New Roman"/>
          <w:color w:val="000000"/>
          <w:sz w:val="24"/>
          <w:lang w:val="ru-RU"/>
        </w:rPr>
        <w:t>/</w:t>
      </w:r>
      <w:r>
        <w:rPr>
          <w:rFonts w:ascii="Times New Roman" w:eastAsia="Times New Roman" w:hAnsi="Times New Roman"/>
          <w:color w:val="000000"/>
          <w:sz w:val="24"/>
        </w:rPr>
        <w:t>nachalnoe</w:t>
      </w:r>
      <w:r w:rsidRPr="00825B1C">
        <w:rPr>
          <w:rFonts w:ascii="Times New Roman" w:eastAsia="Times New Roman" w:hAnsi="Times New Roman"/>
          <w:color w:val="000000"/>
          <w:sz w:val="24"/>
          <w:lang w:val="ru-RU"/>
        </w:rPr>
        <w:t>-</w:t>
      </w:r>
      <w:r>
        <w:rPr>
          <w:rFonts w:ascii="Times New Roman" w:eastAsia="Times New Roman" w:hAnsi="Times New Roman"/>
          <w:color w:val="000000"/>
          <w:sz w:val="24"/>
        </w:rPr>
        <w:t>obrazovanie</w:t>
      </w:r>
      <w:r w:rsidRPr="00825B1C">
        <w:rPr>
          <w:rFonts w:ascii="Times New Roman" w:eastAsia="Times New Roman" w:hAnsi="Times New Roman"/>
          <w:color w:val="000000"/>
          <w:sz w:val="24"/>
          <w:lang w:val="ru-RU"/>
        </w:rPr>
        <w:t>/</w:t>
      </w:r>
    </w:p>
    <w:p w:rsidR="006C3A6C" w:rsidRPr="00825B1C" w:rsidRDefault="006C3A6C">
      <w:pPr>
        <w:rPr>
          <w:lang w:val="ru-RU"/>
        </w:rPr>
        <w:sectPr w:rsidR="006C3A6C" w:rsidRPr="00825B1C">
          <w:pgSz w:w="11900" w:h="16840"/>
          <w:pgMar w:top="298" w:right="650" w:bottom="1440" w:left="666" w:header="720" w:footer="720" w:gutter="0"/>
          <w:cols w:space="720" w:equalWidth="0">
            <w:col w:w="10584" w:space="0"/>
          </w:cols>
          <w:docGrid w:linePitch="360"/>
        </w:sectPr>
      </w:pPr>
    </w:p>
    <w:p w:rsidR="006C3A6C" w:rsidRPr="00825B1C" w:rsidRDefault="006C3A6C">
      <w:pPr>
        <w:autoSpaceDE w:val="0"/>
        <w:autoSpaceDN w:val="0"/>
        <w:spacing w:after="78" w:line="220" w:lineRule="exact"/>
        <w:rPr>
          <w:lang w:val="ru-RU"/>
        </w:rPr>
      </w:pPr>
    </w:p>
    <w:p w:rsidR="006C3A6C" w:rsidRPr="00825B1C" w:rsidRDefault="00EE4671">
      <w:pPr>
        <w:autoSpaceDE w:val="0"/>
        <w:autoSpaceDN w:val="0"/>
        <w:spacing w:after="0" w:line="230" w:lineRule="auto"/>
        <w:rPr>
          <w:lang w:val="ru-RU"/>
        </w:rPr>
      </w:pPr>
      <w:r w:rsidRPr="00825B1C">
        <w:rPr>
          <w:rFonts w:ascii="Times New Roman" w:eastAsia="Times New Roman" w:hAnsi="Times New Roman"/>
          <w:b/>
          <w:color w:val="000000"/>
          <w:sz w:val="24"/>
          <w:lang w:val="ru-RU"/>
        </w:rPr>
        <w:t>МАТЕРИАЛЬНО-ТЕХНИЧЕСКОЕ ОБЕСПЕЧЕНИЕ ОБРАЗОВАТЕЛЬНОГО ПРОЦЕССА</w:t>
      </w:r>
    </w:p>
    <w:p w:rsidR="006C3A6C" w:rsidRPr="00825B1C" w:rsidRDefault="00EE4671">
      <w:pPr>
        <w:autoSpaceDE w:val="0"/>
        <w:autoSpaceDN w:val="0"/>
        <w:spacing w:before="346" w:after="0" w:line="302" w:lineRule="auto"/>
        <w:ind w:right="5040"/>
        <w:rPr>
          <w:lang w:val="ru-RU"/>
        </w:rPr>
      </w:pPr>
      <w:r w:rsidRPr="00825B1C">
        <w:rPr>
          <w:rFonts w:ascii="Times New Roman" w:eastAsia="Times New Roman" w:hAnsi="Times New Roman"/>
          <w:b/>
          <w:color w:val="000000"/>
          <w:sz w:val="24"/>
          <w:lang w:val="ru-RU"/>
        </w:rPr>
        <w:t xml:space="preserve">УЧЕБНОЕ ОБОРУДОВАНИЕ </w:t>
      </w:r>
      <w:r w:rsidRPr="00825B1C">
        <w:rPr>
          <w:lang w:val="ru-RU"/>
        </w:rPr>
        <w:br/>
      </w:r>
      <w:r w:rsidRPr="00825B1C">
        <w:rPr>
          <w:rFonts w:ascii="Times New Roman" w:eastAsia="Times New Roman" w:hAnsi="Times New Roman"/>
          <w:color w:val="000000"/>
          <w:sz w:val="24"/>
          <w:lang w:val="ru-RU"/>
        </w:rPr>
        <w:t>Справочные таблицы. Портреты писателей.Ноутбук.</w:t>
      </w:r>
    </w:p>
    <w:p w:rsidR="006C3A6C" w:rsidRPr="00825B1C" w:rsidRDefault="00EE4671">
      <w:pPr>
        <w:autoSpaceDE w:val="0"/>
        <w:autoSpaceDN w:val="0"/>
        <w:spacing w:before="262" w:after="0" w:line="300" w:lineRule="auto"/>
        <w:ind w:right="720"/>
        <w:rPr>
          <w:lang w:val="ru-RU"/>
        </w:rPr>
      </w:pPr>
      <w:r w:rsidRPr="00825B1C">
        <w:rPr>
          <w:rFonts w:ascii="Times New Roman" w:eastAsia="Times New Roman" w:hAnsi="Times New Roman"/>
          <w:b/>
          <w:color w:val="000000"/>
          <w:sz w:val="24"/>
          <w:lang w:val="ru-RU"/>
        </w:rPr>
        <w:t>ОБОРУДОВАНИЕ ДЛЯ ПРОВЕДЕНИЯ ЛАБОРАТОРНЫХ, ПРАКТИЧЕСКИХ РАБОТ, ДЕМОНСТРАЦИЙ</w:t>
      </w:r>
      <w:r w:rsidRPr="00825B1C">
        <w:rPr>
          <w:lang w:val="ru-RU"/>
        </w:rPr>
        <w:br/>
      </w:r>
      <w:r w:rsidRPr="00825B1C">
        <w:rPr>
          <w:rFonts w:ascii="Times New Roman" w:eastAsia="Times New Roman" w:hAnsi="Times New Roman"/>
          <w:color w:val="000000"/>
          <w:sz w:val="24"/>
          <w:lang w:val="ru-RU"/>
        </w:rPr>
        <w:t>.Ноутбук.</w:t>
      </w:r>
    </w:p>
    <w:p w:rsidR="006C3A6C" w:rsidRPr="00825B1C" w:rsidRDefault="006C3A6C">
      <w:pPr>
        <w:rPr>
          <w:lang w:val="ru-RU"/>
        </w:rPr>
        <w:sectPr w:rsidR="006C3A6C" w:rsidRPr="00825B1C">
          <w:pgSz w:w="11900" w:h="16840"/>
          <w:pgMar w:top="298" w:right="650" w:bottom="1440" w:left="666" w:header="720" w:footer="720" w:gutter="0"/>
          <w:cols w:space="720" w:equalWidth="0">
            <w:col w:w="10584" w:space="0"/>
          </w:cols>
          <w:docGrid w:linePitch="360"/>
        </w:sectPr>
      </w:pPr>
    </w:p>
    <w:p w:rsidR="00EE4671" w:rsidRPr="00825B1C" w:rsidRDefault="00EE4671">
      <w:pPr>
        <w:rPr>
          <w:lang w:val="ru-RU"/>
        </w:rPr>
      </w:pPr>
    </w:p>
    <w:sectPr w:rsidR="00EE4671" w:rsidRPr="00825B1C"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nsid w:val="21A0236C"/>
    <w:multiLevelType w:val="hybridMultilevel"/>
    <w:tmpl w:val="57061C72"/>
    <w:lvl w:ilvl="0" w:tplc="90A8ED58">
      <w:numFmt w:val="bullet"/>
      <w:lvlText w:val="—"/>
      <w:lvlJc w:val="left"/>
      <w:pPr>
        <w:ind w:left="524" w:hanging="363"/>
      </w:pPr>
      <w:rPr>
        <w:rFonts w:ascii="Times New Roman" w:eastAsia="Times New Roman" w:hAnsi="Times New Roman" w:cs="Times New Roman" w:hint="default"/>
        <w:w w:val="100"/>
        <w:sz w:val="24"/>
        <w:szCs w:val="24"/>
        <w:lang w:val="ru-RU" w:eastAsia="en-US" w:bidi="ar-SA"/>
      </w:rPr>
    </w:lvl>
    <w:lvl w:ilvl="1" w:tplc="0930D21A">
      <w:numFmt w:val="bullet"/>
      <w:lvlText w:val="•"/>
      <w:lvlJc w:val="left"/>
      <w:pPr>
        <w:ind w:left="1545" w:hanging="363"/>
      </w:pPr>
      <w:rPr>
        <w:rFonts w:hint="default"/>
        <w:lang w:val="ru-RU" w:eastAsia="en-US" w:bidi="ar-SA"/>
      </w:rPr>
    </w:lvl>
    <w:lvl w:ilvl="2" w:tplc="D0B43B86">
      <w:numFmt w:val="bullet"/>
      <w:lvlText w:val="•"/>
      <w:lvlJc w:val="left"/>
      <w:pPr>
        <w:ind w:left="2571" w:hanging="363"/>
      </w:pPr>
      <w:rPr>
        <w:rFonts w:hint="default"/>
        <w:lang w:val="ru-RU" w:eastAsia="en-US" w:bidi="ar-SA"/>
      </w:rPr>
    </w:lvl>
    <w:lvl w:ilvl="3" w:tplc="EF2AB50A">
      <w:numFmt w:val="bullet"/>
      <w:lvlText w:val="•"/>
      <w:lvlJc w:val="left"/>
      <w:pPr>
        <w:ind w:left="3597" w:hanging="363"/>
      </w:pPr>
      <w:rPr>
        <w:rFonts w:hint="default"/>
        <w:lang w:val="ru-RU" w:eastAsia="en-US" w:bidi="ar-SA"/>
      </w:rPr>
    </w:lvl>
    <w:lvl w:ilvl="4" w:tplc="CA1E6730">
      <w:numFmt w:val="bullet"/>
      <w:lvlText w:val="•"/>
      <w:lvlJc w:val="left"/>
      <w:pPr>
        <w:ind w:left="4623" w:hanging="363"/>
      </w:pPr>
      <w:rPr>
        <w:rFonts w:hint="default"/>
        <w:lang w:val="ru-RU" w:eastAsia="en-US" w:bidi="ar-SA"/>
      </w:rPr>
    </w:lvl>
    <w:lvl w:ilvl="5" w:tplc="33465CBA">
      <w:numFmt w:val="bullet"/>
      <w:lvlText w:val="•"/>
      <w:lvlJc w:val="left"/>
      <w:pPr>
        <w:ind w:left="5649" w:hanging="363"/>
      </w:pPr>
      <w:rPr>
        <w:rFonts w:hint="default"/>
        <w:lang w:val="ru-RU" w:eastAsia="en-US" w:bidi="ar-SA"/>
      </w:rPr>
    </w:lvl>
    <w:lvl w:ilvl="6" w:tplc="E6E68A9C">
      <w:numFmt w:val="bullet"/>
      <w:lvlText w:val="•"/>
      <w:lvlJc w:val="left"/>
      <w:pPr>
        <w:ind w:left="6675" w:hanging="363"/>
      </w:pPr>
      <w:rPr>
        <w:rFonts w:hint="default"/>
        <w:lang w:val="ru-RU" w:eastAsia="en-US" w:bidi="ar-SA"/>
      </w:rPr>
    </w:lvl>
    <w:lvl w:ilvl="7" w:tplc="E7FA1F8A">
      <w:numFmt w:val="bullet"/>
      <w:lvlText w:val="•"/>
      <w:lvlJc w:val="left"/>
      <w:pPr>
        <w:ind w:left="7701" w:hanging="363"/>
      </w:pPr>
      <w:rPr>
        <w:rFonts w:hint="default"/>
        <w:lang w:val="ru-RU" w:eastAsia="en-US" w:bidi="ar-SA"/>
      </w:rPr>
    </w:lvl>
    <w:lvl w:ilvl="8" w:tplc="7B7E0380">
      <w:numFmt w:val="bullet"/>
      <w:lvlText w:val="•"/>
      <w:lvlJc w:val="left"/>
      <w:pPr>
        <w:ind w:left="8727" w:hanging="363"/>
      </w:pPr>
      <w:rPr>
        <w:rFonts w:hint="default"/>
        <w:lang w:val="ru-RU" w:eastAsia="en-US" w:bidi="ar-SA"/>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B47730"/>
    <w:rsid w:val="00034616"/>
    <w:rsid w:val="0006063C"/>
    <w:rsid w:val="0015074B"/>
    <w:rsid w:val="0029639D"/>
    <w:rsid w:val="00326F90"/>
    <w:rsid w:val="006C3A6C"/>
    <w:rsid w:val="00825B1C"/>
    <w:rsid w:val="00A10F17"/>
    <w:rsid w:val="00AA1D8D"/>
    <w:rsid w:val="00B47730"/>
    <w:rsid w:val="00BC311F"/>
    <w:rsid w:val="00CB0664"/>
    <w:rsid w:val="00EE4671"/>
    <w:rsid w:val="00FC69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1"/>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1"/>
    <w:qFormat/>
    <w:rsid w:val="00FC693F"/>
    <w:pPr>
      <w:ind w:left="720"/>
      <w:contextualSpacing/>
    </w:pPr>
  </w:style>
  <w:style w:type="paragraph" w:styleId="af">
    <w:name w:val="Body Text"/>
    <w:basedOn w:val="a1"/>
    <w:link w:val="af0"/>
    <w:uiPriority w:val="1"/>
    <w:unhideWhenUsed/>
    <w:qFormat/>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4">
    <w:name w:val="Нет списка1"/>
    <w:next w:val="a4"/>
    <w:uiPriority w:val="99"/>
    <w:semiHidden/>
    <w:unhideWhenUsed/>
    <w:rsid w:val="00825B1C"/>
  </w:style>
  <w:style w:type="table" w:customStyle="1" w:styleId="TableNormal">
    <w:name w:val="Table Normal"/>
    <w:uiPriority w:val="2"/>
    <w:semiHidden/>
    <w:unhideWhenUsed/>
    <w:qFormat/>
    <w:rsid w:val="00825B1C"/>
    <w:pPr>
      <w:widowControl w:val="0"/>
      <w:autoSpaceDE w:val="0"/>
      <w:autoSpaceDN w:val="0"/>
      <w:spacing w:after="0" w:line="240" w:lineRule="auto"/>
    </w:pPr>
    <w:rPr>
      <w:rFonts w:eastAsia="Calibri"/>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825B1C"/>
    <w:pPr>
      <w:widowControl w:val="0"/>
      <w:autoSpaceDE w:val="0"/>
      <w:autoSpaceDN w:val="0"/>
      <w:spacing w:before="63" w:after="0" w:line="240" w:lineRule="auto"/>
      <w:ind w:left="84"/>
    </w:pPr>
    <w:rPr>
      <w:rFonts w:ascii="Times New Roman" w:eastAsia="Times New Roman" w:hAnsi="Times New Roman" w:cs="Times New Roman"/>
      <w:lang w:val="ru-RU"/>
    </w:rPr>
  </w:style>
  <w:style w:type="character" w:customStyle="1" w:styleId="15">
    <w:name w:val="Гиперссылка1"/>
    <w:basedOn w:val="a2"/>
    <w:uiPriority w:val="99"/>
    <w:semiHidden/>
    <w:unhideWhenUsed/>
    <w:rsid w:val="00825B1C"/>
    <w:rPr>
      <w:color w:val="0000FF"/>
      <w:u w:val="single"/>
    </w:rPr>
  </w:style>
  <w:style w:type="character" w:styleId="aff8">
    <w:name w:val="Hyperlink"/>
    <w:basedOn w:val="a2"/>
    <w:uiPriority w:val="99"/>
    <w:semiHidden/>
    <w:unhideWhenUsed/>
    <w:rsid w:val="00825B1C"/>
    <w:rPr>
      <w:color w:val="0000FF" w:themeColor="hyperlink"/>
      <w:u w:val="single"/>
    </w:rPr>
  </w:style>
  <w:style w:type="paragraph" w:customStyle="1" w:styleId="Default">
    <w:name w:val="Default"/>
    <w:rsid w:val="00825B1C"/>
    <w:pPr>
      <w:autoSpaceDE w:val="0"/>
      <w:autoSpaceDN w:val="0"/>
      <w:adjustRightInd w:val="0"/>
      <w:spacing w:after="0" w:line="240" w:lineRule="auto"/>
    </w:pPr>
    <w:rPr>
      <w:rFonts w:ascii="Times New Roman" w:hAnsi="Times New Roman" w:cs="Times New Roman"/>
      <w:color w:val="000000"/>
      <w:sz w:val="24"/>
      <w:szCs w:val="24"/>
      <w:lang w:val="ru-RU"/>
    </w:rPr>
  </w:style>
  <w:style w:type="character" w:customStyle="1" w:styleId="widgetinline">
    <w:name w:val="_widgetinline"/>
    <w:basedOn w:val="a2"/>
    <w:rsid w:val="00A10F17"/>
  </w:style>
  <w:style w:type="paragraph" w:styleId="aff9">
    <w:name w:val="Balloon Text"/>
    <w:basedOn w:val="a1"/>
    <w:link w:val="affa"/>
    <w:uiPriority w:val="99"/>
    <w:semiHidden/>
    <w:unhideWhenUsed/>
    <w:rsid w:val="00A10F17"/>
    <w:pPr>
      <w:spacing w:after="0" w:line="240" w:lineRule="auto"/>
    </w:pPr>
    <w:rPr>
      <w:rFonts w:ascii="Tahoma" w:hAnsi="Tahoma" w:cs="Tahoma"/>
      <w:sz w:val="16"/>
      <w:szCs w:val="16"/>
    </w:rPr>
  </w:style>
  <w:style w:type="character" w:customStyle="1" w:styleId="affa">
    <w:name w:val="Текст выноски Знак"/>
    <w:basedOn w:val="a2"/>
    <w:link w:val="aff9"/>
    <w:uiPriority w:val="99"/>
    <w:semiHidden/>
    <w:rsid w:val="00A10F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1"/>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1"/>
    <w:qFormat/>
    <w:rsid w:val="00FC693F"/>
    <w:pPr>
      <w:ind w:left="720"/>
      <w:contextualSpacing/>
    </w:pPr>
  </w:style>
  <w:style w:type="paragraph" w:styleId="af">
    <w:name w:val="Body Text"/>
    <w:basedOn w:val="a1"/>
    <w:link w:val="af0"/>
    <w:uiPriority w:val="1"/>
    <w:unhideWhenUsed/>
    <w:qFormat/>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4">
    <w:name w:val="Нет списка1"/>
    <w:next w:val="a4"/>
    <w:uiPriority w:val="99"/>
    <w:semiHidden/>
    <w:unhideWhenUsed/>
    <w:rsid w:val="00825B1C"/>
  </w:style>
  <w:style w:type="table" w:customStyle="1" w:styleId="TableNormal">
    <w:name w:val="Table Normal"/>
    <w:uiPriority w:val="2"/>
    <w:semiHidden/>
    <w:unhideWhenUsed/>
    <w:qFormat/>
    <w:rsid w:val="00825B1C"/>
    <w:pPr>
      <w:widowControl w:val="0"/>
      <w:autoSpaceDE w:val="0"/>
      <w:autoSpaceDN w:val="0"/>
      <w:spacing w:after="0" w:line="240" w:lineRule="auto"/>
    </w:pPr>
    <w:rPr>
      <w:rFonts w:eastAsia="Calibri"/>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825B1C"/>
    <w:pPr>
      <w:widowControl w:val="0"/>
      <w:autoSpaceDE w:val="0"/>
      <w:autoSpaceDN w:val="0"/>
      <w:spacing w:before="63" w:after="0" w:line="240" w:lineRule="auto"/>
      <w:ind w:left="84"/>
    </w:pPr>
    <w:rPr>
      <w:rFonts w:ascii="Times New Roman" w:eastAsia="Times New Roman" w:hAnsi="Times New Roman" w:cs="Times New Roman"/>
      <w:lang w:val="ru-RU"/>
    </w:rPr>
  </w:style>
  <w:style w:type="character" w:customStyle="1" w:styleId="15">
    <w:name w:val="Гиперссылка1"/>
    <w:basedOn w:val="a2"/>
    <w:uiPriority w:val="99"/>
    <w:semiHidden/>
    <w:unhideWhenUsed/>
    <w:rsid w:val="00825B1C"/>
    <w:rPr>
      <w:color w:val="0000FF"/>
      <w:u w:val="single"/>
    </w:rPr>
  </w:style>
  <w:style w:type="character" w:styleId="aff8">
    <w:name w:val="Hyperlink"/>
    <w:basedOn w:val="a2"/>
    <w:uiPriority w:val="99"/>
    <w:semiHidden/>
    <w:unhideWhenUsed/>
    <w:rsid w:val="00825B1C"/>
    <w:rPr>
      <w:color w:val="0000FF" w:themeColor="hyperlink"/>
      <w:u w:val="single"/>
    </w:rPr>
  </w:style>
  <w:style w:type="paragraph" w:customStyle="1" w:styleId="Default">
    <w:name w:val="Default"/>
    <w:rsid w:val="00825B1C"/>
    <w:pPr>
      <w:autoSpaceDE w:val="0"/>
      <w:autoSpaceDN w:val="0"/>
      <w:adjustRightInd w:val="0"/>
      <w:spacing w:after="0" w:line="240" w:lineRule="auto"/>
    </w:pPr>
    <w:rPr>
      <w:rFonts w:ascii="Times New Roman" w:hAnsi="Times New Roman" w:cs="Times New Roman"/>
      <w:color w:val="000000"/>
      <w:sz w:val="24"/>
      <w:szCs w:val="24"/>
      <w:lang w:val="ru-RU"/>
    </w:rPr>
  </w:style>
</w:styles>
</file>

<file path=word/webSettings.xml><?xml version="1.0" encoding="utf-8"?>
<w:webSettings xmlns:r="http://schemas.openxmlformats.org/officeDocument/2006/relationships" xmlns:w="http://schemas.openxmlformats.org/wordprocessingml/2006/main">
  <w:divs>
    <w:div w:id="15737311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8813A-317B-4FE9-9762-CF67520E2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9307</Words>
  <Characters>53054</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62237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Татьяна Ивановна</cp:lastModifiedBy>
  <cp:revision>4</cp:revision>
  <dcterms:created xsi:type="dcterms:W3CDTF">2013-12-23T23:15:00Z</dcterms:created>
  <dcterms:modified xsi:type="dcterms:W3CDTF">2022-09-14T07:39:00Z</dcterms:modified>
  <cp:category/>
</cp:coreProperties>
</file>